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10014" w:type="dxa"/>
        <w:tblInd w:w="-572" w:type="dxa"/>
        <w:tblLook w:val="04A0" w:firstRow="1" w:lastRow="0" w:firstColumn="1" w:lastColumn="0" w:noHBand="0" w:noVBand="1"/>
      </w:tblPr>
      <w:tblGrid>
        <w:gridCol w:w="4820"/>
        <w:gridCol w:w="488"/>
        <w:gridCol w:w="392"/>
        <w:gridCol w:w="392"/>
        <w:gridCol w:w="392"/>
        <w:gridCol w:w="392"/>
        <w:gridCol w:w="392"/>
        <w:gridCol w:w="392"/>
        <w:gridCol w:w="392"/>
        <w:gridCol w:w="392"/>
        <w:gridCol w:w="392"/>
        <w:gridCol w:w="392"/>
        <w:gridCol w:w="392"/>
        <w:gridCol w:w="394"/>
      </w:tblGrid>
      <w:tr w:rsidR="00604D0D" w:rsidRPr="00895DF0" w14:paraId="792C6CC9" w14:textId="77777777" w:rsidTr="00EE50C0">
        <w:tc>
          <w:tcPr>
            <w:tcW w:w="10014" w:type="dxa"/>
            <w:gridSpan w:val="14"/>
            <w:shd w:val="clear" w:color="auto" w:fill="FFFFFF"/>
          </w:tcPr>
          <w:p w14:paraId="77AC3FC2" w14:textId="3E82CE62" w:rsidR="00604D0D" w:rsidRPr="00895DF0" w:rsidRDefault="00D23EE7" w:rsidP="00604D0D">
            <w:pPr>
              <w:jc w:val="center"/>
              <w:rPr>
                <w:b/>
              </w:rPr>
            </w:pPr>
            <w:r w:rsidRPr="00895DF0">
              <w:rPr>
                <w:noProof/>
              </w:rPr>
              <w:drawing>
                <wp:inline distT="0" distB="0" distL="0" distR="0" wp14:anchorId="3B344A3D" wp14:editId="4DAF9158">
                  <wp:extent cx="596900" cy="861691"/>
                  <wp:effectExtent l="0" t="0" r="0" b="0"/>
                  <wp:docPr id="2" name="Picture 2" descr="Vacancies - BANKS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cancies - BANKSET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177" cy="882301"/>
                          </a:xfrm>
                          <a:prstGeom prst="rect">
                            <a:avLst/>
                          </a:prstGeom>
                          <a:noFill/>
                          <a:ln>
                            <a:noFill/>
                          </a:ln>
                        </pic:spPr>
                      </pic:pic>
                    </a:graphicData>
                  </a:graphic>
                </wp:inline>
              </w:drawing>
            </w:r>
          </w:p>
          <w:p w14:paraId="59B3A7C4" w14:textId="7FD3D7FC" w:rsidR="00604D0D" w:rsidRPr="00895DF0" w:rsidRDefault="00B25157" w:rsidP="00604D0D">
            <w:pPr>
              <w:spacing w:before="240"/>
              <w:jc w:val="center"/>
              <w:rPr>
                <w:b/>
              </w:rPr>
            </w:pPr>
            <w:r>
              <w:rPr>
                <w:b/>
              </w:rPr>
              <w:t>EXEMPLAR</w:t>
            </w:r>
          </w:p>
          <w:p w14:paraId="5C37FDE4" w14:textId="70A78272" w:rsidR="00604D0D" w:rsidRPr="00895DF0" w:rsidRDefault="00604D0D" w:rsidP="00604D0D">
            <w:pPr>
              <w:spacing w:before="240"/>
              <w:jc w:val="center"/>
              <w:rPr>
                <w:b/>
              </w:rPr>
            </w:pPr>
            <w:r w:rsidRPr="00895DF0">
              <w:rPr>
                <w:b/>
              </w:rPr>
              <w:t xml:space="preserve">WRITTEN ASSESSMENT- PAPER 1 </w:t>
            </w:r>
          </w:p>
          <w:p w14:paraId="6B13FF0C" w14:textId="77777777" w:rsidR="00604D0D" w:rsidRPr="00895DF0" w:rsidRDefault="00604D0D" w:rsidP="00604D0D"/>
        </w:tc>
      </w:tr>
      <w:tr w:rsidR="00604D0D" w:rsidRPr="00895DF0" w14:paraId="281E3CE8" w14:textId="77777777" w:rsidTr="00D23EE7">
        <w:tc>
          <w:tcPr>
            <w:tcW w:w="10014" w:type="dxa"/>
            <w:gridSpan w:val="14"/>
            <w:shd w:val="clear" w:color="auto" w:fill="C0504D" w:themeFill="accent2"/>
          </w:tcPr>
          <w:p w14:paraId="38565DEC" w14:textId="77777777" w:rsidR="00604D0D" w:rsidRPr="00895DF0" w:rsidRDefault="00604D0D" w:rsidP="00604D0D">
            <w:pPr>
              <w:jc w:val="center"/>
              <w:rPr>
                <w:b/>
              </w:rPr>
            </w:pPr>
          </w:p>
          <w:p w14:paraId="645DE6CC" w14:textId="77777777" w:rsidR="00604D0D" w:rsidRPr="00895DF0" w:rsidRDefault="00604D0D" w:rsidP="00604D0D">
            <w:pPr>
              <w:jc w:val="center"/>
              <w:rPr>
                <w:b/>
              </w:rPr>
            </w:pPr>
            <w:r w:rsidRPr="00895DF0">
              <w:rPr>
                <w:b/>
              </w:rPr>
              <w:t>CANDIDATE INFORMATION</w:t>
            </w:r>
          </w:p>
          <w:p w14:paraId="016C0591" w14:textId="77777777" w:rsidR="00604D0D" w:rsidRPr="00895DF0" w:rsidRDefault="00604D0D" w:rsidP="00604D0D">
            <w:pPr>
              <w:jc w:val="center"/>
              <w:rPr>
                <w:b/>
              </w:rPr>
            </w:pPr>
          </w:p>
        </w:tc>
      </w:tr>
      <w:tr w:rsidR="00604D0D" w:rsidRPr="00895DF0" w14:paraId="052DCFB0" w14:textId="77777777" w:rsidTr="00EE50C0">
        <w:tc>
          <w:tcPr>
            <w:tcW w:w="4820" w:type="dxa"/>
            <w:shd w:val="clear" w:color="auto" w:fill="F2F2F2"/>
          </w:tcPr>
          <w:p w14:paraId="2B1350B9" w14:textId="04FC0E1A" w:rsidR="00604D0D" w:rsidRPr="00895DF0" w:rsidRDefault="00D23EE7" w:rsidP="00604D0D">
            <w:pPr>
              <w:rPr>
                <w:b/>
              </w:rPr>
            </w:pPr>
            <w:r w:rsidRPr="00895DF0">
              <w:rPr>
                <w:b/>
              </w:rPr>
              <w:t>CANDIDATE NAME</w:t>
            </w:r>
          </w:p>
          <w:p w14:paraId="1F0C9047" w14:textId="77777777" w:rsidR="00604D0D" w:rsidRPr="00895DF0" w:rsidRDefault="00604D0D" w:rsidP="00604D0D">
            <w:pPr>
              <w:rPr>
                <w:b/>
              </w:rPr>
            </w:pPr>
          </w:p>
        </w:tc>
        <w:tc>
          <w:tcPr>
            <w:tcW w:w="5194" w:type="dxa"/>
            <w:gridSpan w:val="13"/>
          </w:tcPr>
          <w:p w14:paraId="4007C56D" w14:textId="77777777" w:rsidR="00604D0D" w:rsidRPr="00895DF0" w:rsidRDefault="00604D0D" w:rsidP="00604D0D"/>
        </w:tc>
      </w:tr>
      <w:tr w:rsidR="00604D0D" w:rsidRPr="00895DF0" w14:paraId="79A97363" w14:textId="77777777" w:rsidTr="00EE50C0">
        <w:tc>
          <w:tcPr>
            <w:tcW w:w="4820" w:type="dxa"/>
            <w:shd w:val="clear" w:color="auto" w:fill="F2F2F2"/>
          </w:tcPr>
          <w:p w14:paraId="0EC3F7D7" w14:textId="20CA2D98" w:rsidR="00604D0D" w:rsidRPr="00895DF0" w:rsidRDefault="00D23EE7" w:rsidP="00604D0D">
            <w:pPr>
              <w:rPr>
                <w:b/>
              </w:rPr>
            </w:pPr>
            <w:r w:rsidRPr="00895DF0">
              <w:rPr>
                <w:b/>
              </w:rPr>
              <w:t xml:space="preserve">CANDIDATE </w:t>
            </w:r>
            <w:r w:rsidR="00604D0D" w:rsidRPr="00895DF0">
              <w:rPr>
                <w:b/>
              </w:rPr>
              <w:t xml:space="preserve">ID NUMBER </w:t>
            </w:r>
          </w:p>
          <w:p w14:paraId="0F07B412" w14:textId="77777777" w:rsidR="00604D0D" w:rsidRPr="00895DF0" w:rsidRDefault="00604D0D" w:rsidP="00604D0D">
            <w:pPr>
              <w:rPr>
                <w:b/>
              </w:rPr>
            </w:pPr>
          </w:p>
        </w:tc>
        <w:tc>
          <w:tcPr>
            <w:tcW w:w="488" w:type="dxa"/>
          </w:tcPr>
          <w:p w14:paraId="3593DC86" w14:textId="77777777" w:rsidR="00604D0D" w:rsidRPr="00895DF0" w:rsidRDefault="00604D0D" w:rsidP="00604D0D"/>
        </w:tc>
        <w:tc>
          <w:tcPr>
            <w:tcW w:w="392" w:type="dxa"/>
          </w:tcPr>
          <w:p w14:paraId="047FCD2F" w14:textId="77777777" w:rsidR="00604D0D" w:rsidRPr="00895DF0" w:rsidRDefault="00604D0D" w:rsidP="00604D0D"/>
        </w:tc>
        <w:tc>
          <w:tcPr>
            <w:tcW w:w="392" w:type="dxa"/>
          </w:tcPr>
          <w:p w14:paraId="35EF4902" w14:textId="77777777" w:rsidR="00604D0D" w:rsidRPr="00895DF0" w:rsidRDefault="00604D0D" w:rsidP="00604D0D"/>
        </w:tc>
        <w:tc>
          <w:tcPr>
            <w:tcW w:w="392" w:type="dxa"/>
          </w:tcPr>
          <w:p w14:paraId="37D0AFC3" w14:textId="77777777" w:rsidR="00604D0D" w:rsidRPr="00895DF0" w:rsidRDefault="00604D0D" w:rsidP="00604D0D"/>
        </w:tc>
        <w:tc>
          <w:tcPr>
            <w:tcW w:w="392" w:type="dxa"/>
          </w:tcPr>
          <w:p w14:paraId="5BF3A41B" w14:textId="77777777" w:rsidR="00604D0D" w:rsidRPr="00895DF0" w:rsidRDefault="00604D0D" w:rsidP="00604D0D"/>
        </w:tc>
        <w:tc>
          <w:tcPr>
            <w:tcW w:w="392" w:type="dxa"/>
          </w:tcPr>
          <w:p w14:paraId="2CEB789A" w14:textId="77777777" w:rsidR="00604D0D" w:rsidRPr="00895DF0" w:rsidRDefault="00604D0D" w:rsidP="00604D0D"/>
        </w:tc>
        <w:tc>
          <w:tcPr>
            <w:tcW w:w="392" w:type="dxa"/>
          </w:tcPr>
          <w:p w14:paraId="607E68C9" w14:textId="77777777" w:rsidR="00604D0D" w:rsidRPr="00895DF0" w:rsidRDefault="00604D0D" w:rsidP="00604D0D"/>
        </w:tc>
        <w:tc>
          <w:tcPr>
            <w:tcW w:w="392" w:type="dxa"/>
          </w:tcPr>
          <w:p w14:paraId="6C86D3BD" w14:textId="77777777" w:rsidR="00604D0D" w:rsidRPr="00895DF0" w:rsidRDefault="00604D0D" w:rsidP="00604D0D"/>
        </w:tc>
        <w:tc>
          <w:tcPr>
            <w:tcW w:w="392" w:type="dxa"/>
          </w:tcPr>
          <w:p w14:paraId="0B75E902" w14:textId="77777777" w:rsidR="00604D0D" w:rsidRPr="00895DF0" w:rsidRDefault="00604D0D" w:rsidP="00604D0D"/>
        </w:tc>
        <w:tc>
          <w:tcPr>
            <w:tcW w:w="392" w:type="dxa"/>
          </w:tcPr>
          <w:p w14:paraId="4578A235" w14:textId="77777777" w:rsidR="00604D0D" w:rsidRPr="00895DF0" w:rsidRDefault="00604D0D" w:rsidP="00604D0D"/>
        </w:tc>
        <w:tc>
          <w:tcPr>
            <w:tcW w:w="392" w:type="dxa"/>
          </w:tcPr>
          <w:p w14:paraId="3FF392BC" w14:textId="77777777" w:rsidR="00604D0D" w:rsidRPr="00895DF0" w:rsidRDefault="00604D0D" w:rsidP="00604D0D"/>
        </w:tc>
        <w:tc>
          <w:tcPr>
            <w:tcW w:w="392" w:type="dxa"/>
          </w:tcPr>
          <w:p w14:paraId="7E511B12" w14:textId="77777777" w:rsidR="00604D0D" w:rsidRPr="00895DF0" w:rsidRDefault="00604D0D" w:rsidP="00604D0D"/>
        </w:tc>
        <w:tc>
          <w:tcPr>
            <w:tcW w:w="394" w:type="dxa"/>
          </w:tcPr>
          <w:p w14:paraId="08888D82" w14:textId="77777777" w:rsidR="00604D0D" w:rsidRPr="00895DF0" w:rsidRDefault="00604D0D" w:rsidP="00604D0D"/>
        </w:tc>
      </w:tr>
      <w:tr w:rsidR="0084379A" w:rsidRPr="00895DF0" w14:paraId="2644506F" w14:textId="77777777" w:rsidTr="00EE50C0">
        <w:tc>
          <w:tcPr>
            <w:tcW w:w="4820" w:type="dxa"/>
            <w:shd w:val="clear" w:color="auto" w:fill="F2F2F2"/>
          </w:tcPr>
          <w:p w14:paraId="680F86B9" w14:textId="77777777" w:rsidR="0084379A" w:rsidRPr="0084379A" w:rsidRDefault="0084379A" w:rsidP="0084379A">
            <w:pPr>
              <w:rPr>
                <w:b/>
              </w:rPr>
            </w:pPr>
            <w:r w:rsidRPr="0084379A">
              <w:rPr>
                <w:b/>
              </w:rPr>
              <w:t xml:space="preserve">EISA REGISTRATION NUMBER </w:t>
            </w:r>
          </w:p>
          <w:p w14:paraId="50B81EA9" w14:textId="77777777" w:rsidR="0084379A" w:rsidRPr="00895DF0" w:rsidRDefault="0084379A" w:rsidP="00604D0D">
            <w:pPr>
              <w:rPr>
                <w:b/>
              </w:rPr>
            </w:pPr>
          </w:p>
        </w:tc>
        <w:tc>
          <w:tcPr>
            <w:tcW w:w="488" w:type="dxa"/>
          </w:tcPr>
          <w:p w14:paraId="427D260A" w14:textId="77777777" w:rsidR="0084379A" w:rsidRPr="00895DF0" w:rsidRDefault="0084379A" w:rsidP="00604D0D"/>
        </w:tc>
        <w:tc>
          <w:tcPr>
            <w:tcW w:w="392" w:type="dxa"/>
          </w:tcPr>
          <w:p w14:paraId="56293602" w14:textId="77777777" w:rsidR="0084379A" w:rsidRPr="00895DF0" w:rsidRDefault="0084379A" w:rsidP="00604D0D"/>
        </w:tc>
        <w:tc>
          <w:tcPr>
            <w:tcW w:w="392" w:type="dxa"/>
          </w:tcPr>
          <w:p w14:paraId="0609C58B" w14:textId="77777777" w:rsidR="0084379A" w:rsidRPr="00895DF0" w:rsidRDefault="0084379A" w:rsidP="00604D0D"/>
        </w:tc>
        <w:tc>
          <w:tcPr>
            <w:tcW w:w="392" w:type="dxa"/>
          </w:tcPr>
          <w:p w14:paraId="3FEC1EAB" w14:textId="77777777" w:rsidR="0084379A" w:rsidRPr="00895DF0" w:rsidRDefault="0084379A" w:rsidP="00604D0D"/>
        </w:tc>
        <w:tc>
          <w:tcPr>
            <w:tcW w:w="392" w:type="dxa"/>
          </w:tcPr>
          <w:p w14:paraId="6061504C" w14:textId="77777777" w:rsidR="0084379A" w:rsidRPr="00895DF0" w:rsidRDefault="0084379A" w:rsidP="00604D0D"/>
        </w:tc>
        <w:tc>
          <w:tcPr>
            <w:tcW w:w="392" w:type="dxa"/>
          </w:tcPr>
          <w:p w14:paraId="10526D12" w14:textId="77777777" w:rsidR="0084379A" w:rsidRPr="00895DF0" w:rsidRDefault="0084379A" w:rsidP="00604D0D"/>
        </w:tc>
        <w:tc>
          <w:tcPr>
            <w:tcW w:w="392" w:type="dxa"/>
          </w:tcPr>
          <w:p w14:paraId="452F0FE0" w14:textId="77777777" w:rsidR="0084379A" w:rsidRPr="00895DF0" w:rsidRDefault="0084379A" w:rsidP="00604D0D"/>
        </w:tc>
        <w:tc>
          <w:tcPr>
            <w:tcW w:w="392" w:type="dxa"/>
          </w:tcPr>
          <w:p w14:paraId="3980D107" w14:textId="77777777" w:rsidR="0084379A" w:rsidRPr="00895DF0" w:rsidRDefault="0084379A" w:rsidP="00604D0D"/>
        </w:tc>
        <w:tc>
          <w:tcPr>
            <w:tcW w:w="392" w:type="dxa"/>
          </w:tcPr>
          <w:p w14:paraId="1DDFCC6B" w14:textId="77777777" w:rsidR="0084379A" w:rsidRPr="00895DF0" w:rsidRDefault="0084379A" w:rsidP="00604D0D"/>
        </w:tc>
        <w:tc>
          <w:tcPr>
            <w:tcW w:w="392" w:type="dxa"/>
          </w:tcPr>
          <w:p w14:paraId="2DB1D44D" w14:textId="77777777" w:rsidR="0084379A" w:rsidRPr="00895DF0" w:rsidRDefault="0084379A" w:rsidP="00604D0D"/>
        </w:tc>
        <w:tc>
          <w:tcPr>
            <w:tcW w:w="392" w:type="dxa"/>
          </w:tcPr>
          <w:p w14:paraId="1A2A66FD" w14:textId="77777777" w:rsidR="0084379A" w:rsidRPr="00895DF0" w:rsidRDefault="0084379A" w:rsidP="00604D0D"/>
        </w:tc>
        <w:tc>
          <w:tcPr>
            <w:tcW w:w="392" w:type="dxa"/>
          </w:tcPr>
          <w:p w14:paraId="67BDC9A8" w14:textId="77777777" w:rsidR="0084379A" w:rsidRPr="00895DF0" w:rsidRDefault="0084379A" w:rsidP="00604D0D"/>
        </w:tc>
        <w:tc>
          <w:tcPr>
            <w:tcW w:w="394" w:type="dxa"/>
          </w:tcPr>
          <w:p w14:paraId="76EE1263" w14:textId="77777777" w:rsidR="0084379A" w:rsidRPr="00895DF0" w:rsidRDefault="0084379A" w:rsidP="00604D0D"/>
        </w:tc>
      </w:tr>
      <w:tr w:rsidR="00604D0D" w:rsidRPr="00895DF0" w14:paraId="50D89F28" w14:textId="77777777" w:rsidTr="00EE50C0">
        <w:tc>
          <w:tcPr>
            <w:tcW w:w="4820" w:type="dxa"/>
            <w:shd w:val="clear" w:color="auto" w:fill="F2F2F2"/>
          </w:tcPr>
          <w:p w14:paraId="74BCA1E2" w14:textId="14CE4612" w:rsidR="00604D0D" w:rsidRPr="00895DF0" w:rsidRDefault="00D23EE7" w:rsidP="00604D0D">
            <w:pPr>
              <w:rPr>
                <w:b/>
              </w:rPr>
            </w:pPr>
            <w:r w:rsidRPr="00895DF0">
              <w:rPr>
                <w:b/>
              </w:rPr>
              <w:t>DATE OF ASSESSMENT</w:t>
            </w:r>
          </w:p>
          <w:p w14:paraId="039B644D" w14:textId="77777777" w:rsidR="00604D0D" w:rsidRPr="00895DF0" w:rsidRDefault="00604D0D" w:rsidP="00604D0D">
            <w:pPr>
              <w:rPr>
                <w:b/>
              </w:rPr>
            </w:pPr>
          </w:p>
        </w:tc>
        <w:tc>
          <w:tcPr>
            <w:tcW w:w="488" w:type="dxa"/>
          </w:tcPr>
          <w:p w14:paraId="7B63818F" w14:textId="77777777" w:rsidR="00604D0D" w:rsidRPr="00895DF0" w:rsidRDefault="00604D0D" w:rsidP="00604D0D"/>
        </w:tc>
        <w:tc>
          <w:tcPr>
            <w:tcW w:w="392" w:type="dxa"/>
          </w:tcPr>
          <w:p w14:paraId="336E55DE" w14:textId="77777777" w:rsidR="00604D0D" w:rsidRPr="00895DF0" w:rsidRDefault="00604D0D" w:rsidP="00604D0D"/>
        </w:tc>
        <w:tc>
          <w:tcPr>
            <w:tcW w:w="392" w:type="dxa"/>
          </w:tcPr>
          <w:p w14:paraId="2AE0F67F" w14:textId="77777777" w:rsidR="00604D0D" w:rsidRPr="00895DF0" w:rsidRDefault="00604D0D" w:rsidP="00604D0D"/>
        </w:tc>
        <w:tc>
          <w:tcPr>
            <w:tcW w:w="392" w:type="dxa"/>
          </w:tcPr>
          <w:p w14:paraId="135D3F9B" w14:textId="77777777" w:rsidR="00604D0D" w:rsidRPr="00895DF0" w:rsidRDefault="00604D0D" w:rsidP="00604D0D"/>
        </w:tc>
        <w:tc>
          <w:tcPr>
            <w:tcW w:w="392" w:type="dxa"/>
          </w:tcPr>
          <w:p w14:paraId="7B5DCC23" w14:textId="77777777" w:rsidR="00604D0D" w:rsidRPr="00895DF0" w:rsidRDefault="00604D0D" w:rsidP="00604D0D"/>
        </w:tc>
        <w:tc>
          <w:tcPr>
            <w:tcW w:w="392" w:type="dxa"/>
          </w:tcPr>
          <w:p w14:paraId="586D48B5" w14:textId="77777777" w:rsidR="00604D0D" w:rsidRPr="00895DF0" w:rsidRDefault="00604D0D" w:rsidP="00604D0D"/>
        </w:tc>
        <w:tc>
          <w:tcPr>
            <w:tcW w:w="392" w:type="dxa"/>
          </w:tcPr>
          <w:p w14:paraId="738B3A77" w14:textId="77777777" w:rsidR="00604D0D" w:rsidRPr="00895DF0" w:rsidRDefault="00604D0D" w:rsidP="00604D0D"/>
        </w:tc>
        <w:tc>
          <w:tcPr>
            <w:tcW w:w="392" w:type="dxa"/>
          </w:tcPr>
          <w:p w14:paraId="3F4EEAF4" w14:textId="77777777" w:rsidR="00604D0D" w:rsidRPr="00895DF0" w:rsidRDefault="00604D0D" w:rsidP="00604D0D"/>
        </w:tc>
        <w:tc>
          <w:tcPr>
            <w:tcW w:w="392" w:type="dxa"/>
          </w:tcPr>
          <w:p w14:paraId="51987911" w14:textId="77777777" w:rsidR="00604D0D" w:rsidRPr="00895DF0" w:rsidRDefault="00604D0D" w:rsidP="00604D0D"/>
        </w:tc>
        <w:tc>
          <w:tcPr>
            <w:tcW w:w="392" w:type="dxa"/>
          </w:tcPr>
          <w:p w14:paraId="616966A1" w14:textId="77777777" w:rsidR="00604D0D" w:rsidRPr="00895DF0" w:rsidRDefault="00604D0D" w:rsidP="00604D0D"/>
        </w:tc>
        <w:tc>
          <w:tcPr>
            <w:tcW w:w="392" w:type="dxa"/>
          </w:tcPr>
          <w:p w14:paraId="23930615" w14:textId="77777777" w:rsidR="00604D0D" w:rsidRPr="00895DF0" w:rsidRDefault="00604D0D" w:rsidP="00604D0D"/>
        </w:tc>
        <w:tc>
          <w:tcPr>
            <w:tcW w:w="392" w:type="dxa"/>
          </w:tcPr>
          <w:p w14:paraId="5A5D1411" w14:textId="77777777" w:rsidR="00604D0D" w:rsidRPr="00895DF0" w:rsidRDefault="00604D0D" w:rsidP="00604D0D"/>
        </w:tc>
        <w:tc>
          <w:tcPr>
            <w:tcW w:w="394" w:type="dxa"/>
          </w:tcPr>
          <w:p w14:paraId="3FD7B21B" w14:textId="77777777" w:rsidR="00604D0D" w:rsidRPr="00895DF0" w:rsidRDefault="00604D0D" w:rsidP="00604D0D"/>
        </w:tc>
      </w:tr>
      <w:tr w:rsidR="00604D0D" w:rsidRPr="00895DF0" w14:paraId="76BB849A" w14:textId="77777777" w:rsidTr="00EE50C0">
        <w:tc>
          <w:tcPr>
            <w:tcW w:w="4820" w:type="dxa"/>
            <w:shd w:val="clear" w:color="auto" w:fill="F2F2F2"/>
          </w:tcPr>
          <w:p w14:paraId="215EAA35" w14:textId="7D447B3D" w:rsidR="00604D0D" w:rsidRPr="00895DF0" w:rsidRDefault="00604D0D" w:rsidP="00604D0D">
            <w:pPr>
              <w:rPr>
                <w:b/>
              </w:rPr>
            </w:pPr>
            <w:r w:rsidRPr="00895DF0">
              <w:rPr>
                <w:b/>
              </w:rPr>
              <w:t>ASSESSMENT CENTRE</w:t>
            </w:r>
            <w:r w:rsidR="00D23EE7" w:rsidRPr="00895DF0">
              <w:rPr>
                <w:b/>
              </w:rPr>
              <w:t xml:space="preserve"> </w:t>
            </w:r>
          </w:p>
          <w:p w14:paraId="47B48394" w14:textId="77777777" w:rsidR="00604D0D" w:rsidRPr="00895DF0" w:rsidRDefault="00604D0D" w:rsidP="00604D0D">
            <w:pPr>
              <w:rPr>
                <w:b/>
              </w:rPr>
            </w:pPr>
          </w:p>
        </w:tc>
        <w:tc>
          <w:tcPr>
            <w:tcW w:w="5194" w:type="dxa"/>
            <w:gridSpan w:val="13"/>
          </w:tcPr>
          <w:p w14:paraId="732893D0" w14:textId="77777777" w:rsidR="00604D0D" w:rsidRPr="00895DF0" w:rsidRDefault="00604D0D" w:rsidP="00604D0D"/>
        </w:tc>
      </w:tr>
      <w:tr w:rsidR="00604D0D" w:rsidRPr="00895DF0" w14:paraId="2E66299A" w14:textId="77777777" w:rsidTr="00EE50C0">
        <w:tc>
          <w:tcPr>
            <w:tcW w:w="4820" w:type="dxa"/>
            <w:shd w:val="clear" w:color="auto" w:fill="F2F2F2"/>
          </w:tcPr>
          <w:p w14:paraId="12DAF378" w14:textId="17DEE716" w:rsidR="00604D0D" w:rsidRPr="00895DF0" w:rsidRDefault="00D23EE7" w:rsidP="00604D0D">
            <w:pPr>
              <w:rPr>
                <w:b/>
              </w:rPr>
            </w:pPr>
            <w:r w:rsidRPr="00895DF0">
              <w:rPr>
                <w:b/>
                <w:lang w:val="en-US"/>
              </w:rPr>
              <w:t>ASSESSMENT CENTRE NUMBER</w:t>
            </w:r>
          </w:p>
        </w:tc>
        <w:tc>
          <w:tcPr>
            <w:tcW w:w="488" w:type="dxa"/>
          </w:tcPr>
          <w:p w14:paraId="74BB0F3E" w14:textId="77777777" w:rsidR="00604D0D" w:rsidRPr="00895DF0" w:rsidRDefault="00604D0D" w:rsidP="00604D0D"/>
        </w:tc>
        <w:tc>
          <w:tcPr>
            <w:tcW w:w="392" w:type="dxa"/>
          </w:tcPr>
          <w:p w14:paraId="4744B6C2" w14:textId="77777777" w:rsidR="00604D0D" w:rsidRPr="00895DF0" w:rsidRDefault="00604D0D" w:rsidP="00604D0D"/>
        </w:tc>
        <w:tc>
          <w:tcPr>
            <w:tcW w:w="392" w:type="dxa"/>
          </w:tcPr>
          <w:p w14:paraId="3224066C" w14:textId="77777777" w:rsidR="00604D0D" w:rsidRPr="00895DF0" w:rsidRDefault="00604D0D" w:rsidP="00604D0D"/>
        </w:tc>
        <w:tc>
          <w:tcPr>
            <w:tcW w:w="392" w:type="dxa"/>
          </w:tcPr>
          <w:p w14:paraId="2B171DD3" w14:textId="77777777" w:rsidR="00604D0D" w:rsidRPr="00895DF0" w:rsidRDefault="00604D0D" w:rsidP="00604D0D"/>
        </w:tc>
        <w:tc>
          <w:tcPr>
            <w:tcW w:w="392" w:type="dxa"/>
          </w:tcPr>
          <w:p w14:paraId="30DFF129" w14:textId="77777777" w:rsidR="00604D0D" w:rsidRPr="00895DF0" w:rsidRDefault="00604D0D" w:rsidP="00604D0D"/>
        </w:tc>
        <w:tc>
          <w:tcPr>
            <w:tcW w:w="392" w:type="dxa"/>
          </w:tcPr>
          <w:p w14:paraId="1A336CA4" w14:textId="77777777" w:rsidR="00604D0D" w:rsidRPr="00895DF0" w:rsidRDefault="00604D0D" w:rsidP="00604D0D"/>
        </w:tc>
        <w:tc>
          <w:tcPr>
            <w:tcW w:w="392" w:type="dxa"/>
          </w:tcPr>
          <w:p w14:paraId="41DB92A4" w14:textId="77777777" w:rsidR="00604D0D" w:rsidRPr="00895DF0" w:rsidRDefault="00604D0D" w:rsidP="00604D0D"/>
        </w:tc>
        <w:tc>
          <w:tcPr>
            <w:tcW w:w="392" w:type="dxa"/>
          </w:tcPr>
          <w:p w14:paraId="1F9566DC" w14:textId="77777777" w:rsidR="00604D0D" w:rsidRPr="00895DF0" w:rsidRDefault="00604D0D" w:rsidP="00604D0D"/>
        </w:tc>
        <w:tc>
          <w:tcPr>
            <w:tcW w:w="392" w:type="dxa"/>
          </w:tcPr>
          <w:p w14:paraId="4197D220" w14:textId="77777777" w:rsidR="00604D0D" w:rsidRPr="00895DF0" w:rsidRDefault="00604D0D" w:rsidP="00604D0D"/>
        </w:tc>
        <w:tc>
          <w:tcPr>
            <w:tcW w:w="392" w:type="dxa"/>
          </w:tcPr>
          <w:p w14:paraId="7864E50C" w14:textId="77777777" w:rsidR="00604D0D" w:rsidRPr="00895DF0" w:rsidRDefault="00604D0D" w:rsidP="00604D0D"/>
        </w:tc>
        <w:tc>
          <w:tcPr>
            <w:tcW w:w="392" w:type="dxa"/>
          </w:tcPr>
          <w:p w14:paraId="51B3EBE1" w14:textId="77777777" w:rsidR="00604D0D" w:rsidRPr="00895DF0" w:rsidRDefault="00604D0D" w:rsidP="00604D0D"/>
        </w:tc>
        <w:tc>
          <w:tcPr>
            <w:tcW w:w="392" w:type="dxa"/>
          </w:tcPr>
          <w:p w14:paraId="7E6CED94" w14:textId="77777777" w:rsidR="00604D0D" w:rsidRPr="00895DF0" w:rsidRDefault="00604D0D" w:rsidP="00604D0D"/>
        </w:tc>
        <w:tc>
          <w:tcPr>
            <w:tcW w:w="394" w:type="dxa"/>
          </w:tcPr>
          <w:p w14:paraId="33E3349D" w14:textId="77777777" w:rsidR="00604D0D" w:rsidRPr="00895DF0" w:rsidRDefault="00604D0D" w:rsidP="00604D0D"/>
        </w:tc>
      </w:tr>
      <w:tr w:rsidR="00604D0D" w:rsidRPr="00895DF0" w14:paraId="2B771670" w14:textId="77777777" w:rsidTr="00D23EE7">
        <w:trPr>
          <w:trHeight w:val="724"/>
        </w:trPr>
        <w:tc>
          <w:tcPr>
            <w:tcW w:w="10014" w:type="dxa"/>
            <w:gridSpan w:val="14"/>
            <w:shd w:val="clear" w:color="auto" w:fill="C0504D" w:themeFill="accent2"/>
          </w:tcPr>
          <w:p w14:paraId="2056C620" w14:textId="77777777" w:rsidR="00604D0D" w:rsidRPr="00895DF0" w:rsidRDefault="00604D0D" w:rsidP="00604D0D">
            <w:pPr>
              <w:jc w:val="center"/>
              <w:rPr>
                <w:b/>
              </w:rPr>
            </w:pPr>
          </w:p>
          <w:p w14:paraId="3BFB708C" w14:textId="77777777" w:rsidR="00604D0D" w:rsidRPr="00895DF0" w:rsidRDefault="00604D0D" w:rsidP="00604D0D">
            <w:pPr>
              <w:jc w:val="center"/>
              <w:rPr>
                <w:b/>
              </w:rPr>
            </w:pPr>
            <w:r w:rsidRPr="00895DF0">
              <w:rPr>
                <w:b/>
              </w:rPr>
              <w:t>QUALIFICATION INFORMATION</w:t>
            </w:r>
          </w:p>
          <w:p w14:paraId="46D66F42" w14:textId="77777777" w:rsidR="00604D0D" w:rsidRPr="00895DF0" w:rsidRDefault="00604D0D" w:rsidP="00604D0D">
            <w:pPr>
              <w:jc w:val="center"/>
            </w:pPr>
          </w:p>
        </w:tc>
      </w:tr>
      <w:tr w:rsidR="00604D0D" w:rsidRPr="00895DF0" w14:paraId="100C3901" w14:textId="77777777" w:rsidTr="00EE50C0">
        <w:tc>
          <w:tcPr>
            <w:tcW w:w="4820" w:type="dxa"/>
            <w:shd w:val="clear" w:color="auto" w:fill="F2F2F2"/>
          </w:tcPr>
          <w:p w14:paraId="12A489E7" w14:textId="77777777" w:rsidR="00604D0D" w:rsidRPr="00895DF0" w:rsidRDefault="00604D0D" w:rsidP="00604D0D">
            <w:pPr>
              <w:rPr>
                <w:b/>
              </w:rPr>
            </w:pPr>
            <w:r w:rsidRPr="00895DF0">
              <w:rPr>
                <w:b/>
              </w:rPr>
              <w:t>QUALIFICATION TITLE</w:t>
            </w:r>
          </w:p>
          <w:p w14:paraId="4D4B13C5" w14:textId="77777777" w:rsidR="00604D0D" w:rsidRPr="00895DF0" w:rsidRDefault="00604D0D" w:rsidP="00604D0D">
            <w:pPr>
              <w:rPr>
                <w:b/>
              </w:rPr>
            </w:pPr>
          </w:p>
        </w:tc>
        <w:tc>
          <w:tcPr>
            <w:tcW w:w="5194" w:type="dxa"/>
            <w:gridSpan w:val="13"/>
          </w:tcPr>
          <w:p w14:paraId="544256E4" w14:textId="7A477338" w:rsidR="00604D0D" w:rsidRPr="00895DF0" w:rsidRDefault="00986F9E" w:rsidP="00604D0D">
            <w:pPr>
              <w:rPr>
                <w:b/>
              </w:rPr>
            </w:pPr>
            <w:r w:rsidRPr="00895DF0">
              <w:rPr>
                <w:b/>
              </w:rPr>
              <w:t>Banknote Processor</w:t>
            </w:r>
          </w:p>
        </w:tc>
      </w:tr>
      <w:tr w:rsidR="00604D0D" w:rsidRPr="00895DF0" w14:paraId="04FD02C8" w14:textId="77777777" w:rsidTr="00EE50C0">
        <w:tc>
          <w:tcPr>
            <w:tcW w:w="4820" w:type="dxa"/>
            <w:shd w:val="clear" w:color="auto" w:fill="F2F2F2"/>
          </w:tcPr>
          <w:p w14:paraId="3FF39C7A" w14:textId="77777777" w:rsidR="00604D0D" w:rsidRPr="00895DF0" w:rsidRDefault="00604D0D" w:rsidP="00604D0D">
            <w:pPr>
              <w:rPr>
                <w:b/>
              </w:rPr>
            </w:pPr>
            <w:r w:rsidRPr="00895DF0">
              <w:rPr>
                <w:b/>
              </w:rPr>
              <w:t>SAQA ID</w:t>
            </w:r>
          </w:p>
          <w:p w14:paraId="7FC6C83D" w14:textId="77777777" w:rsidR="00604D0D" w:rsidRPr="00895DF0" w:rsidRDefault="00604D0D" w:rsidP="00604D0D">
            <w:pPr>
              <w:rPr>
                <w:b/>
              </w:rPr>
            </w:pPr>
          </w:p>
        </w:tc>
        <w:tc>
          <w:tcPr>
            <w:tcW w:w="5194" w:type="dxa"/>
            <w:gridSpan w:val="13"/>
          </w:tcPr>
          <w:p w14:paraId="07FCB6C9" w14:textId="325478EB" w:rsidR="00604D0D" w:rsidRPr="00895DF0" w:rsidRDefault="00986F9E" w:rsidP="00604D0D">
            <w:r w:rsidRPr="00895DF0">
              <w:t>110240</w:t>
            </w:r>
          </w:p>
        </w:tc>
      </w:tr>
      <w:tr w:rsidR="00604D0D" w:rsidRPr="00895DF0" w14:paraId="0047E54B" w14:textId="77777777" w:rsidTr="00EE50C0">
        <w:tc>
          <w:tcPr>
            <w:tcW w:w="4820" w:type="dxa"/>
            <w:shd w:val="clear" w:color="auto" w:fill="F2F2F2"/>
          </w:tcPr>
          <w:p w14:paraId="79606A40" w14:textId="77777777" w:rsidR="00604D0D" w:rsidRPr="00895DF0" w:rsidRDefault="00604D0D" w:rsidP="00604D0D">
            <w:pPr>
              <w:rPr>
                <w:b/>
              </w:rPr>
            </w:pPr>
            <w:r w:rsidRPr="00895DF0">
              <w:rPr>
                <w:b/>
              </w:rPr>
              <w:t>NQF LEVEL</w:t>
            </w:r>
          </w:p>
          <w:p w14:paraId="02D910EA" w14:textId="77777777" w:rsidR="00604D0D" w:rsidRPr="00895DF0" w:rsidRDefault="00604D0D" w:rsidP="00604D0D">
            <w:pPr>
              <w:rPr>
                <w:b/>
              </w:rPr>
            </w:pPr>
          </w:p>
        </w:tc>
        <w:tc>
          <w:tcPr>
            <w:tcW w:w="5194" w:type="dxa"/>
            <w:gridSpan w:val="13"/>
          </w:tcPr>
          <w:p w14:paraId="5C6A97A1" w14:textId="333377DF" w:rsidR="00604D0D" w:rsidRPr="00895DF0" w:rsidRDefault="00D7539B" w:rsidP="00604D0D">
            <w:r w:rsidRPr="00895DF0">
              <w:t>4</w:t>
            </w:r>
          </w:p>
        </w:tc>
      </w:tr>
      <w:tr w:rsidR="00E17AE2" w:rsidRPr="00895DF0" w14:paraId="17C9F884" w14:textId="77777777" w:rsidTr="00EE50C0">
        <w:tc>
          <w:tcPr>
            <w:tcW w:w="4820" w:type="dxa"/>
            <w:shd w:val="clear" w:color="auto" w:fill="F2F2F2"/>
          </w:tcPr>
          <w:p w14:paraId="54B9356D" w14:textId="68363390" w:rsidR="00E17AE2" w:rsidRPr="00895DF0" w:rsidRDefault="00E17AE2" w:rsidP="00604D0D">
            <w:pPr>
              <w:rPr>
                <w:b/>
              </w:rPr>
            </w:pPr>
            <w:r w:rsidRPr="00895DF0">
              <w:rPr>
                <w:b/>
              </w:rPr>
              <w:t>OPEN/ CLOSED</w:t>
            </w:r>
            <w:r w:rsidR="007F33A0" w:rsidRPr="00895DF0">
              <w:rPr>
                <w:b/>
              </w:rPr>
              <w:t xml:space="preserve"> BOOK</w:t>
            </w:r>
            <w:r w:rsidRPr="00895DF0">
              <w:rPr>
                <w:b/>
              </w:rPr>
              <w:t xml:space="preserve"> EXAM</w:t>
            </w:r>
          </w:p>
        </w:tc>
        <w:tc>
          <w:tcPr>
            <w:tcW w:w="5194" w:type="dxa"/>
            <w:gridSpan w:val="13"/>
          </w:tcPr>
          <w:p w14:paraId="7DB4D726" w14:textId="7C1892AB" w:rsidR="00E17AE2" w:rsidRPr="00895DF0" w:rsidRDefault="00E17AE2" w:rsidP="00604D0D">
            <w:pPr>
              <w:rPr>
                <w:b/>
                <w:bCs w:val="0"/>
              </w:rPr>
            </w:pPr>
            <w:r w:rsidRPr="00895DF0">
              <w:rPr>
                <w:b/>
                <w:bCs w:val="0"/>
              </w:rPr>
              <w:t xml:space="preserve">CLOSED </w:t>
            </w:r>
            <w:r w:rsidR="007F33A0" w:rsidRPr="00895DF0">
              <w:rPr>
                <w:b/>
                <w:bCs w:val="0"/>
              </w:rPr>
              <w:t xml:space="preserve">BOOK </w:t>
            </w:r>
            <w:r w:rsidRPr="00895DF0">
              <w:rPr>
                <w:b/>
                <w:bCs w:val="0"/>
              </w:rPr>
              <w:t>EXAM</w:t>
            </w:r>
          </w:p>
          <w:p w14:paraId="60437AC6" w14:textId="2B6F3524" w:rsidR="00E17AE2" w:rsidRPr="00895DF0" w:rsidRDefault="00E17AE2" w:rsidP="00604D0D">
            <w:pPr>
              <w:rPr>
                <w:b/>
                <w:bCs w:val="0"/>
              </w:rPr>
            </w:pPr>
          </w:p>
        </w:tc>
      </w:tr>
      <w:tr w:rsidR="00604D0D" w:rsidRPr="00895DF0" w14:paraId="70CD8B4A" w14:textId="77777777" w:rsidTr="00EE50C0">
        <w:tc>
          <w:tcPr>
            <w:tcW w:w="4820" w:type="dxa"/>
            <w:shd w:val="clear" w:color="auto" w:fill="F2F2F2"/>
          </w:tcPr>
          <w:p w14:paraId="613424A4" w14:textId="77777777" w:rsidR="00604D0D" w:rsidRPr="00895DF0" w:rsidRDefault="00604D0D" w:rsidP="00604D0D">
            <w:pPr>
              <w:rPr>
                <w:b/>
              </w:rPr>
            </w:pPr>
            <w:r w:rsidRPr="00895DF0">
              <w:rPr>
                <w:b/>
              </w:rPr>
              <w:t>CREDITS</w:t>
            </w:r>
          </w:p>
          <w:p w14:paraId="286EA2D7" w14:textId="77777777" w:rsidR="00604D0D" w:rsidRPr="00895DF0" w:rsidRDefault="00604D0D" w:rsidP="00604D0D">
            <w:pPr>
              <w:rPr>
                <w:b/>
              </w:rPr>
            </w:pPr>
          </w:p>
        </w:tc>
        <w:tc>
          <w:tcPr>
            <w:tcW w:w="5194" w:type="dxa"/>
            <w:gridSpan w:val="13"/>
          </w:tcPr>
          <w:p w14:paraId="3769CC40" w14:textId="18FA3908" w:rsidR="00604D0D" w:rsidRPr="00895DF0" w:rsidRDefault="00986F9E" w:rsidP="00604D0D">
            <w:r w:rsidRPr="00895DF0">
              <w:t>39</w:t>
            </w:r>
          </w:p>
        </w:tc>
      </w:tr>
      <w:tr w:rsidR="00604D0D" w:rsidRPr="00895DF0" w14:paraId="38E8D1F3" w14:textId="77777777" w:rsidTr="00EE50C0">
        <w:tc>
          <w:tcPr>
            <w:tcW w:w="4820" w:type="dxa"/>
            <w:shd w:val="clear" w:color="auto" w:fill="F2F2F2"/>
          </w:tcPr>
          <w:p w14:paraId="18658022" w14:textId="77777777" w:rsidR="00604D0D" w:rsidRPr="00895DF0" w:rsidRDefault="00604D0D" w:rsidP="00604D0D">
            <w:pPr>
              <w:rPr>
                <w:b/>
              </w:rPr>
            </w:pPr>
            <w:r w:rsidRPr="00895DF0">
              <w:rPr>
                <w:b/>
              </w:rPr>
              <w:t>DURATION</w:t>
            </w:r>
          </w:p>
          <w:p w14:paraId="08F161B6" w14:textId="77777777" w:rsidR="00604D0D" w:rsidRPr="00895DF0" w:rsidRDefault="00604D0D" w:rsidP="00604D0D">
            <w:pPr>
              <w:rPr>
                <w:b/>
              </w:rPr>
            </w:pPr>
          </w:p>
        </w:tc>
        <w:tc>
          <w:tcPr>
            <w:tcW w:w="5194" w:type="dxa"/>
            <w:gridSpan w:val="13"/>
          </w:tcPr>
          <w:p w14:paraId="7FC16266" w14:textId="2137DCD9" w:rsidR="00604D0D" w:rsidRPr="00895DF0" w:rsidRDefault="00604D0D" w:rsidP="00604D0D">
            <w:pPr>
              <w:widowControl w:val="0"/>
              <w:autoSpaceDE w:val="0"/>
              <w:autoSpaceDN w:val="0"/>
              <w:spacing w:line="360" w:lineRule="auto"/>
              <w:ind w:left="39"/>
              <w:rPr>
                <w:rFonts w:eastAsia="Arial"/>
              </w:rPr>
            </w:pPr>
            <w:r w:rsidRPr="00895DF0">
              <w:rPr>
                <w:rFonts w:eastAsia="Arial"/>
              </w:rPr>
              <w:t>3</w:t>
            </w:r>
            <w:r w:rsidRPr="00895DF0">
              <w:rPr>
                <w:rFonts w:eastAsia="Arial"/>
                <w:spacing w:val="-5"/>
              </w:rPr>
              <w:t xml:space="preserve"> </w:t>
            </w:r>
            <w:r w:rsidRPr="00895DF0">
              <w:rPr>
                <w:rFonts w:eastAsia="Arial"/>
              </w:rPr>
              <w:t>hours</w:t>
            </w:r>
            <w:r w:rsidRPr="00895DF0">
              <w:rPr>
                <w:rFonts w:eastAsia="Arial"/>
                <w:spacing w:val="-5"/>
              </w:rPr>
              <w:t xml:space="preserve"> </w:t>
            </w:r>
            <w:r w:rsidRPr="00895DF0">
              <w:rPr>
                <w:rFonts w:eastAsia="Arial"/>
              </w:rPr>
              <w:t>(180</w:t>
            </w:r>
            <w:r w:rsidRPr="00895DF0">
              <w:rPr>
                <w:rFonts w:eastAsia="Arial"/>
                <w:spacing w:val="-5"/>
              </w:rPr>
              <w:t xml:space="preserve"> </w:t>
            </w:r>
            <w:r w:rsidRPr="00895DF0">
              <w:rPr>
                <w:rFonts w:eastAsia="Arial"/>
                <w:spacing w:val="-2"/>
              </w:rPr>
              <w:t>minutes)</w:t>
            </w:r>
          </w:p>
        </w:tc>
      </w:tr>
      <w:tr w:rsidR="00604D0D" w:rsidRPr="00895DF0" w14:paraId="787071B7" w14:textId="77777777" w:rsidTr="00EE50C0">
        <w:tc>
          <w:tcPr>
            <w:tcW w:w="4820" w:type="dxa"/>
            <w:shd w:val="clear" w:color="auto" w:fill="F2F2F2"/>
          </w:tcPr>
          <w:p w14:paraId="56CB2A86" w14:textId="77777777" w:rsidR="00604D0D" w:rsidRPr="00895DF0" w:rsidRDefault="00604D0D" w:rsidP="00604D0D">
            <w:pPr>
              <w:rPr>
                <w:b/>
              </w:rPr>
            </w:pPr>
            <w:r w:rsidRPr="00895DF0">
              <w:rPr>
                <w:b/>
              </w:rPr>
              <w:t>TOTAL MARKS</w:t>
            </w:r>
          </w:p>
          <w:p w14:paraId="4B2B28F3" w14:textId="77777777" w:rsidR="00604D0D" w:rsidRPr="00895DF0" w:rsidRDefault="00604D0D" w:rsidP="00604D0D">
            <w:pPr>
              <w:rPr>
                <w:b/>
              </w:rPr>
            </w:pPr>
          </w:p>
        </w:tc>
        <w:tc>
          <w:tcPr>
            <w:tcW w:w="5194" w:type="dxa"/>
            <w:gridSpan w:val="13"/>
          </w:tcPr>
          <w:p w14:paraId="08030F59" w14:textId="77202282" w:rsidR="00604D0D" w:rsidRPr="00895DF0" w:rsidRDefault="00604D0D" w:rsidP="00604D0D">
            <w:pPr>
              <w:widowControl w:val="0"/>
              <w:autoSpaceDE w:val="0"/>
              <w:autoSpaceDN w:val="0"/>
              <w:spacing w:line="360" w:lineRule="auto"/>
              <w:ind w:left="42" w:hanging="42"/>
              <w:rPr>
                <w:rFonts w:eastAsia="Arial"/>
              </w:rPr>
            </w:pPr>
            <w:r w:rsidRPr="00895DF0">
              <w:rPr>
                <w:rFonts w:eastAsia="Arial"/>
                <w:spacing w:val="-5"/>
              </w:rPr>
              <w:t>1</w:t>
            </w:r>
            <w:r w:rsidR="00D7539B" w:rsidRPr="00895DF0">
              <w:rPr>
                <w:rFonts w:eastAsia="Arial"/>
                <w:spacing w:val="-5"/>
              </w:rPr>
              <w:t>0</w:t>
            </w:r>
            <w:r w:rsidRPr="00895DF0">
              <w:rPr>
                <w:rFonts w:eastAsia="Arial"/>
                <w:spacing w:val="-5"/>
              </w:rPr>
              <w:t>0</w:t>
            </w:r>
          </w:p>
        </w:tc>
      </w:tr>
      <w:tr w:rsidR="00604D0D" w:rsidRPr="00895DF0" w14:paraId="085376E6" w14:textId="77777777" w:rsidTr="00EE50C0">
        <w:tc>
          <w:tcPr>
            <w:tcW w:w="4820" w:type="dxa"/>
            <w:shd w:val="clear" w:color="auto" w:fill="F2F2F2"/>
          </w:tcPr>
          <w:p w14:paraId="0CC77604" w14:textId="77777777" w:rsidR="00604D0D" w:rsidRPr="00895DF0" w:rsidRDefault="00604D0D" w:rsidP="00604D0D">
            <w:pPr>
              <w:rPr>
                <w:b/>
              </w:rPr>
            </w:pPr>
            <w:r w:rsidRPr="00895DF0">
              <w:rPr>
                <w:b/>
              </w:rPr>
              <w:t>PASS MARK</w:t>
            </w:r>
          </w:p>
          <w:p w14:paraId="5B0726BB" w14:textId="77777777" w:rsidR="00604D0D" w:rsidRPr="00895DF0" w:rsidRDefault="00604D0D" w:rsidP="00604D0D">
            <w:pPr>
              <w:rPr>
                <w:b/>
              </w:rPr>
            </w:pPr>
          </w:p>
        </w:tc>
        <w:tc>
          <w:tcPr>
            <w:tcW w:w="5194" w:type="dxa"/>
            <w:gridSpan w:val="13"/>
          </w:tcPr>
          <w:p w14:paraId="2751CDDE" w14:textId="0DEA7A91" w:rsidR="00604D0D" w:rsidRPr="00895DF0" w:rsidRDefault="00D7539B" w:rsidP="00604D0D">
            <w:pPr>
              <w:widowControl w:val="0"/>
              <w:autoSpaceDE w:val="0"/>
              <w:autoSpaceDN w:val="0"/>
              <w:spacing w:line="360" w:lineRule="auto"/>
              <w:ind w:left="42" w:hanging="42"/>
              <w:rPr>
                <w:rFonts w:eastAsia="Arial"/>
              </w:rPr>
            </w:pPr>
            <w:r w:rsidRPr="00895DF0">
              <w:rPr>
                <w:rFonts w:eastAsia="Arial"/>
              </w:rPr>
              <w:t>6</w:t>
            </w:r>
            <w:r w:rsidR="00604D0D" w:rsidRPr="00895DF0">
              <w:rPr>
                <w:rFonts w:eastAsia="Arial"/>
              </w:rPr>
              <w:t>0%</w:t>
            </w:r>
            <w:r w:rsidR="00604D0D" w:rsidRPr="00895DF0">
              <w:rPr>
                <w:rFonts w:eastAsia="Arial"/>
                <w:spacing w:val="-4"/>
              </w:rPr>
              <w:t xml:space="preserve"> </w:t>
            </w:r>
            <w:r w:rsidR="00604D0D" w:rsidRPr="00895DF0">
              <w:rPr>
                <w:rFonts w:eastAsia="Arial"/>
              </w:rPr>
              <w:t>=</w:t>
            </w:r>
            <w:r w:rsidR="00604D0D" w:rsidRPr="00895DF0">
              <w:rPr>
                <w:rFonts w:eastAsia="Arial"/>
                <w:spacing w:val="-2"/>
              </w:rPr>
              <w:t xml:space="preserve"> </w:t>
            </w:r>
            <w:r w:rsidRPr="00895DF0">
              <w:rPr>
                <w:rFonts w:eastAsia="Arial"/>
                <w:spacing w:val="-2"/>
              </w:rPr>
              <w:t>6</w:t>
            </w:r>
            <w:r w:rsidR="00604D0D" w:rsidRPr="00895DF0">
              <w:rPr>
                <w:rFonts w:eastAsia="Arial"/>
              </w:rPr>
              <w:t>0</w:t>
            </w:r>
            <w:r w:rsidR="00604D0D" w:rsidRPr="00895DF0">
              <w:rPr>
                <w:rFonts w:eastAsia="Arial"/>
                <w:spacing w:val="-2"/>
              </w:rPr>
              <w:t xml:space="preserve"> </w:t>
            </w:r>
            <w:r w:rsidR="00604D0D" w:rsidRPr="00895DF0">
              <w:rPr>
                <w:rFonts w:eastAsia="Arial"/>
                <w:spacing w:val="-4"/>
              </w:rPr>
              <w:t>marks</w:t>
            </w:r>
          </w:p>
        </w:tc>
      </w:tr>
      <w:tr w:rsidR="00604D0D" w:rsidRPr="00895DF0" w14:paraId="3158513D" w14:textId="77777777" w:rsidTr="00EE50C0">
        <w:tc>
          <w:tcPr>
            <w:tcW w:w="4820" w:type="dxa"/>
            <w:shd w:val="clear" w:color="auto" w:fill="F2F2F2"/>
          </w:tcPr>
          <w:p w14:paraId="05050058" w14:textId="77777777" w:rsidR="00604D0D" w:rsidRPr="00895DF0" w:rsidRDefault="00604D0D" w:rsidP="00604D0D">
            <w:pPr>
              <w:rPr>
                <w:b/>
              </w:rPr>
            </w:pPr>
            <w:r w:rsidRPr="00895DF0">
              <w:rPr>
                <w:b/>
              </w:rPr>
              <w:t>DATE OF EISA</w:t>
            </w:r>
          </w:p>
          <w:p w14:paraId="2BEAD895" w14:textId="77777777" w:rsidR="00604D0D" w:rsidRPr="00895DF0" w:rsidRDefault="00604D0D" w:rsidP="00604D0D">
            <w:pPr>
              <w:rPr>
                <w:b/>
              </w:rPr>
            </w:pPr>
          </w:p>
        </w:tc>
        <w:tc>
          <w:tcPr>
            <w:tcW w:w="5194" w:type="dxa"/>
            <w:gridSpan w:val="13"/>
          </w:tcPr>
          <w:p w14:paraId="6B8390D6" w14:textId="77777777" w:rsidR="00604D0D" w:rsidRPr="00895DF0" w:rsidRDefault="00604D0D" w:rsidP="00604D0D"/>
        </w:tc>
      </w:tr>
    </w:tbl>
    <w:p w14:paraId="1B1D308D" w14:textId="77777777" w:rsidR="00D23EE7" w:rsidRPr="00895DF0" w:rsidRDefault="00D23EE7" w:rsidP="00604D0D">
      <w:pPr>
        <w:spacing w:after="160" w:line="259" w:lineRule="auto"/>
        <w:rPr>
          <w:rFonts w:eastAsia="Calibri" w:cs="Arial"/>
          <w:b/>
          <w:bCs/>
          <w:color w:val="000000"/>
          <w:kern w:val="2"/>
          <w:lang w:val="en-ZA" w:eastAsia="en-ZA"/>
          <w14:ligatures w14:val="standardContextual"/>
        </w:rPr>
      </w:pPr>
    </w:p>
    <w:p w14:paraId="49DC4AD8" w14:textId="77777777" w:rsidR="00D23EE7" w:rsidRPr="00895DF0" w:rsidRDefault="00D23EE7" w:rsidP="00D23EE7">
      <w:pPr>
        <w:rPr>
          <w:rFonts w:eastAsia="Aptos" w:cs="Arial"/>
          <w:b/>
          <w:bCs/>
          <w:color w:val="000000"/>
          <w:kern w:val="2"/>
          <w:lang w:val="en-ZA"/>
          <w14:ligatures w14:val="standardContextual"/>
        </w:rPr>
      </w:pPr>
    </w:p>
    <w:tbl>
      <w:tblPr>
        <w:tblStyle w:val="TableGrid2"/>
        <w:tblW w:w="0" w:type="auto"/>
        <w:tblLook w:val="04A0" w:firstRow="1" w:lastRow="0" w:firstColumn="1" w:lastColumn="0" w:noHBand="0" w:noVBand="1"/>
      </w:tblPr>
      <w:tblGrid>
        <w:gridCol w:w="1936"/>
        <w:gridCol w:w="2651"/>
        <w:gridCol w:w="2056"/>
        <w:gridCol w:w="1987"/>
      </w:tblGrid>
      <w:tr w:rsidR="00D23EE7" w:rsidRPr="00895DF0" w14:paraId="5626711F" w14:textId="77777777" w:rsidTr="00D23EE7">
        <w:trPr>
          <w:trHeight w:val="768"/>
        </w:trPr>
        <w:tc>
          <w:tcPr>
            <w:tcW w:w="1980" w:type="dxa"/>
            <w:shd w:val="clear" w:color="auto" w:fill="F2F2F2" w:themeFill="background1" w:themeFillShade="F2"/>
          </w:tcPr>
          <w:p w14:paraId="23300E19" w14:textId="77777777" w:rsidR="00D23EE7" w:rsidRPr="00895DF0" w:rsidRDefault="00D23EE7" w:rsidP="00D23EE7">
            <w:pPr>
              <w:rPr>
                <w:rFonts w:cs="Arial"/>
                <w:b/>
                <w:bCs/>
              </w:rPr>
            </w:pPr>
            <w:r w:rsidRPr="00895DF0">
              <w:rPr>
                <w:rFonts w:cs="Arial"/>
                <w:b/>
                <w:bCs/>
              </w:rPr>
              <w:lastRenderedPageBreak/>
              <w:t>Assessor Name</w:t>
            </w:r>
          </w:p>
        </w:tc>
        <w:tc>
          <w:tcPr>
            <w:tcW w:w="2818" w:type="dxa"/>
          </w:tcPr>
          <w:p w14:paraId="05998F74" w14:textId="77777777" w:rsidR="00D23EE7" w:rsidRPr="00895DF0" w:rsidRDefault="00D23EE7" w:rsidP="00D23EE7">
            <w:pPr>
              <w:rPr>
                <w:rFonts w:cs="Arial"/>
              </w:rPr>
            </w:pPr>
          </w:p>
        </w:tc>
        <w:tc>
          <w:tcPr>
            <w:tcW w:w="2109" w:type="dxa"/>
            <w:shd w:val="clear" w:color="auto" w:fill="F2F2F2" w:themeFill="background1" w:themeFillShade="F2"/>
          </w:tcPr>
          <w:p w14:paraId="6F211BB8" w14:textId="77777777" w:rsidR="00D23EE7" w:rsidRPr="00895DF0" w:rsidRDefault="00D23EE7" w:rsidP="00D23EE7">
            <w:pPr>
              <w:rPr>
                <w:rFonts w:cs="Arial"/>
                <w:b/>
                <w:bCs/>
              </w:rPr>
            </w:pPr>
            <w:r w:rsidRPr="00895DF0">
              <w:rPr>
                <w:rFonts w:cs="Arial"/>
                <w:b/>
                <w:bCs/>
              </w:rPr>
              <w:t>Assessor Signature</w:t>
            </w:r>
          </w:p>
        </w:tc>
        <w:tc>
          <w:tcPr>
            <w:tcW w:w="2109" w:type="dxa"/>
          </w:tcPr>
          <w:p w14:paraId="64316617" w14:textId="77777777" w:rsidR="00D23EE7" w:rsidRPr="00895DF0" w:rsidRDefault="00D23EE7" w:rsidP="00D23EE7">
            <w:pPr>
              <w:rPr>
                <w:rFonts w:cs="Arial"/>
                <w:b/>
                <w:bCs/>
              </w:rPr>
            </w:pPr>
          </w:p>
        </w:tc>
      </w:tr>
      <w:tr w:rsidR="00D23EE7" w:rsidRPr="00895DF0" w14:paraId="535226AA" w14:textId="77777777" w:rsidTr="00D23EE7">
        <w:tc>
          <w:tcPr>
            <w:tcW w:w="1980" w:type="dxa"/>
            <w:shd w:val="clear" w:color="auto" w:fill="F2F2F2" w:themeFill="background1" w:themeFillShade="F2"/>
          </w:tcPr>
          <w:p w14:paraId="1BCE9A44" w14:textId="77777777" w:rsidR="00D23EE7" w:rsidRPr="00895DF0" w:rsidRDefault="00D23EE7" w:rsidP="00D23EE7">
            <w:pPr>
              <w:rPr>
                <w:rFonts w:cs="Arial"/>
                <w:b/>
                <w:bCs/>
              </w:rPr>
            </w:pPr>
            <w:r w:rsidRPr="00895DF0">
              <w:rPr>
                <w:rFonts w:cs="Arial"/>
                <w:b/>
                <w:bCs/>
              </w:rPr>
              <w:t>Moderator Name</w:t>
            </w:r>
          </w:p>
        </w:tc>
        <w:tc>
          <w:tcPr>
            <w:tcW w:w="2818" w:type="dxa"/>
          </w:tcPr>
          <w:p w14:paraId="6000DAAC" w14:textId="77777777" w:rsidR="00D23EE7" w:rsidRPr="00895DF0" w:rsidRDefault="00D23EE7" w:rsidP="00D23EE7">
            <w:pPr>
              <w:rPr>
                <w:rFonts w:cs="Arial"/>
                <w:b/>
                <w:bCs/>
              </w:rPr>
            </w:pPr>
          </w:p>
        </w:tc>
        <w:tc>
          <w:tcPr>
            <w:tcW w:w="2109" w:type="dxa"/>
            <w:shd w:val="clear" w:color="auto" w:fill="F2F2F2" w:themeFill="background1" w:themeFillShade="F2"/>
          </w:tcPr>
          <w:p w14:paraId="1BD1ECA0" w14:textId="77777777" w:rsidR="00D23EE7" w:rsidRPr="00895DF0" w:rsidRDefault="00D23EE7" w:rsidP="00D23EE7">
            <w:pPr>
              <w:rPr>
                <w:rFonts w:cs="Arial"/>
                <w:b/>
                <w:bCs/>
              </w:rPr>
            </w:pPr>
            <w:r w:rsidRPr="00895DF0">
              <w:rPr>
                <w:rFonts w:cs="Arial"/>
                <w:b/>
                <w:bCs/>
              </w:rPr>
              <w:t xml:space="preserve">Moderator Signature </w:t>
            </w:r>
          </w:p>
        </w:tc>
        <w:tc>
          <w:tcPr>
            <w:tcW w:w="2109" w:type="dxa"/>
          </w:tcPr>
          <w:p w14:paraId="5F6F7E6E" w14:textId="77777777" w:rsidR="00D23EE7" w:rsidRPr="00895DF0" w:rsidRDefault="00D23EE7" w:rsidP="00D23EE7">
            <w:pPr>
              <w:rPr>
                <w:rFonts w:cs="Arial"/>
                <w:b/>
                <w:bCs/>
              </w:rPr>
            </w:pPr>
          </w:p>
        </w:tc>
      </w:tr>
    </w:tbl>
    <w:p w14:paraId="11A22665" w14:textId="77777777" w:rsidR="00D23EE7" w:rsidRPr="00895DF0" w:rsidRDefault="00D23EE7" w:rsidP="00D23EE7">
      <w:pPr>
        <w:rPr>
          <w:rFonts w:eastAsia="Aptos" w:cs="Arial"/>
          <w:b/>
          <w:bCs/>
          <w:color w:val="000000"/>
          <w:kern w:val="2"/>
          <w:lang w:val="en-ZA"/>
          <w14:ligatures w14:val="standardContextual"/>
        </w:rPr>
      </w:pPr>
    </w:p>
    <w:tbl>
      <w:tblPr>
        <w:tblStyle w:val="TableGrid2"/>
        <w:tblW w:w="0" w:type="auto"/>
        <w:tblLook w:val="04A0" w:firstRow="1" w:lastRow="0" w:firstColumn="1" w:lastColumn="0" w:noHBand="0" w:noVBand="1"/>
      </w:tblPr>
      <w:tblGrid>
        <w:gridCol w:w="1933"/>
        <w:gridCol w:w="2644"/>
        <w:gridCol w:w="2071"/>
        <w:gridCol w:w="1982"/>
      </w:tblGrid>
      <w:tr w:rsidR="00D23EE7" w:rsidRPr="00895DF0" w14:paraId="475AE62F" w14:textId="77777777" w:rsidTr="00D23EE7">
        <w:tc>
          <w:tcPr>
            <w:tcW w:w="1980" w:type="dxa"/>
            <w:shd w:val="clear" w:color="auto" w:fill="F2F2F2" w:themeFill="background1" w:themeFillShade="F2"/>
          </w:tcPr>
          <w:p w14:paraId="14A7B3FB" w14:textId="77777777" w:rsidR="00D23EE7" w:rsidRPr="00895DF0" w:rsidRDefault="00D23EE7" w:rsidP="00D23EE7">
            <w:pPr>
              <w:rPr>
                <w:rFonts w:cs="Arial"/>
                <w:b/>
                <w:bCs/>
              </w:rPr>
            </w:pPr>
            <w:r w:rsidRPr="00895DF0">
              <w:rPr>
                <w:rFonts w:cs="Arial"/>
                <w:b/>
                <w:bCs/>
              </w:rPr>
              <w:t>Candidate Overall Mark</w:t>
            </w:r>
          </w:p>
        </w:tc>
        <w:tc>
          <w:tcPr>
            <w:tcW w:w="2818" w:type="dxa"/>
          </w:tcPr>
          <w:p w14:paraId="00B05C02" w14:textId="77777777" w:rsidR="00D23EE7" w:rsidRPr="00895DF0" w:rsidRDefault="00D23EE7" w:rsidP="00D23EE7">
            <w:pPr>
              <w:rPr>
                <w:rFonts w:cs="Arial"/>
                <w:b/>
                <w:bCs/>
              </w:rPr>
            </w:pPr>
          </w:p>
        </w:tc>
        <w:tc>
          <w:tcPr>
            <w:tcW w:w="2109" w:type="dxa"/>
            <w:shd w:val="clear" w:color="auto" w:fill="F2F2F2" w:themeFill="background1" w:themeFillShade="F2"/>
          </w:tcPr>
          <w:p w14:paraId="08C67892" w14:textId="77777777" w:rsidR="00D23EE7" w:rsidRPr="00895DF0" w:rsidRDefault="00D23EE7" w:rsidP="00D23EE7">
            <w:pPr>
              <w:rPr>
                <w:rFonts w:cs="Arial"/>
                <w:b/>
                <w:bCs/>
              </w:rPr>
            </w:pPr>
            <w:r w:rsidRPr="00895DF0">
              <w:rPr>
                <w:rFonts w:cs="Arial"/>
                <w:b/>
                <w:bCs/>
              </w:rPr>
              <w:t>Candidate Competency</w:t>
            </w:r>
          </w:p>
          <w:p w14:paraId="410C233A" w14:textId="77777777" w:rsidR="00D23EE7" w:rsidRPr="00895DF0" w:rsidRDefault="00D23EE7" w:rsidP="00D23EE7">
            <w:pPr>
              <w:rPr>
                <w:rFonts w:cs="Arial"/>
                <w:b/>
                <w:bCs/>
              </w:rPr>
            </w:pPr>
            <w:r w:rsidRPr="00895DF0">
              <w:rPr>
                <w:rFonts w:cs="Arial"/>
                <w:b/>
                <w:bCs/>
              </w:rPr>
              <w:t xml:space="preserve"> NYC/C</w:t>
            </w:r>
          </w:p>
        </w:tc>
        <w:tc>
          <w:tcPr>
            <w:tcW w:w="2109" w:type="dxa"/>
          </w:tcPr>
          <w:p w14:paraId="09B0312B" w14:textId="77777777" w:rsidR="00D23EE7" w:rsidRPr="00895DF0" w:rsidRDefault="00D23EE7" w:rsidP="00D23EE7">
            <w:pPr>
              <w:rPr>
                <w:rFonts w:cs="Arial"/>
                <w:b/>
                <w:bCs/>
              </w:rPr>
            </w:pPr>
          </w:p>
        </w:tc>
      </w:tr>
    </w:tbl>
    <w:p w14:paraId="12C0E044" w14:textId="4ADCFE86" w:rsidR="00604D0D" w:rsidRPr="00895DF0" w:rsidRDefault="00604D0D" w:rsidP="00604D0D">
      <w:pPr>
        <w:spacing w:after="160" w:line="259" w:lineRule="auto"/>
        <w:rPr>
          <w:rFonts w:eastAsia="Calibri" w:cs="Arial"/>
          <w:b/>
          <w:bCs/>
          <w:color w:val="000000"/>
          <w:kern w:val="2"/>
          <w:lang w:val="en-ZA" w:eastAsia="en-ZA"/>
          <w14:ligatures w14:val="standardContextual"/>
        </w:rPr>
      </w:pPr>
      <w:r w:rsidRPr="00895DF0">
        <w:rPr>
          <w:rFonts w:eastAsia="Calibri" w:cs="Arial"/>
          <w:b/>
          <w:bCs/>
          <w:color w:val="000000"/>
          <w:kern w:val="2"/>
          <w:lang w:val="en-ZA" w:eastAsia="en-ZA"/>
          <w14:ligatures w14:val="standardContextual"/>
        </w:rPr>
        <w:br w:type="page"/>
      </w:r>
    </w:p>
    <w:p w14:paraId="0C68581D" w14:textId="77777777" w:rsidR="00604D0D" w:rsidRPr="00895DF0" w:rsidRDefault="00604D0D" w:rsidP="00604D0D">
      <w:pPr>
        <w:rPr>
          <w:rFonts w:eastAsia="Calibri" w:cs="Arial"/>
          <w:b/>
          <w:bCs/>
          <w:color w:val="000000"/>
          <w:kern w:val="2"/>
          <w:lang w:val="en-ZA" w:eastAsia="en-ZA"/>
          <w14:ligatures w14:val="standardContextual"/>
        </w:rPr>
      </w:pPr>
      <w:r w:rsidRPr="00895DF0">
        <w:rPr>
          <w:rFonts w:eastAsia="Calibri" w:cs="Arial"/>
          <w:b/>
          <w:bCs/>
          <w:color w:val="000000"/>
          <w:kern w:val="2"/>
          <w:lang w:val="en-ZA" w:eastAsia="en-ZA"/>
          <w14:ligatures w14:val="standardContextual"/>
        </w:rPr>
        <w:lastRenderedPageBreak/>
        <w:t>GENERAL EISA RULES</w:t>
      </w:r>
    </w:p>
    <w:p w14:paraId="5E73F2DB" w14:textId="77777777" w:rsidR="00FD49E6" w:rsidRPr="00FD49E6" w:rsidRDefault="00FD49E6" w:rsidP="00FD49E6">
      <w:pPr>
        <w:numPr>
          <w:ilvl w:val="0"/>
          <w:numId w:val="7"/>
        </w:numPr>
        <w:ind w:left="142" w:hanging="568"/>
        <w:jc w:val="both"/>
        <w:rPr>
          <w:rFonts w:eastAsia="Calibri" w:cs="Arial"/>
          <w:bCs/>
          <w:color w:val="000000"/>
          <w:kern w:val="2"/>
          <w:lang w:val="en-ZA"/>
          <w14:ligatures w14:val="standardContextual"/>
        </w:rPr>
      </w:pPr>
      <w:bookmarkStart w:id="0" w:name="_Hlk213431739"/>
      <w:r>
        <w:rPr>
          <w:rFonts w:eastAsia="Calibri" w:cs="Arial"/>
          <w:bCs/>
          <w:color w:val="000000"/>
          <w:kern w:val="2"/>
          <w:lang w:val="en-ZA"/>
          <w14:ligatures w14:val="standardContextual"/>
        </w:rPr>
        <w:t xml:space="preserve">Candidates are required to answer in the spaces provided in this paper. You can request for additional writing paper from the invigilator, if necessary.  </w:t>
      </w:r>
    </w:p>
    <w:p w14:paraId="2138A62F" w14:textId="77777777" w:rsidR="00FD49E6" w:rsidRPr="00FD49E6" w:rsidRDefault="00FD49E6" w:rsidP="00FD49E6">
      <w:pPr>
        <w:numPr>
          <w:ilvl w:val="0"/>
          <w:numId w:val="7"/>
        </w:numPr>
        <w:ind w:left="142" w:hanging="568"/>
        <w:jc w:val="both"/>
        <w:rPr>
          <w:rFonts w:eastAsia="Calibri" w:cs="Arial"/>
          <w:bCs/>
          <w:color w:val="000000"/>
          <w:kern w:val="2"/>
          <w:lang w:val="en-ZA"/>
          <w14:ligatures w14:val="standardContextual"/>
        </w:rPr>
      </w:pPr>
      <w:r>
        <w:rPr>
          <w:rFonts w:eastAsia="Calibri" w:cs="Arial"/>
          <w:bCs/>
          <w:color w:val="000000"/>
          <w:kern w:val="2"/>
          <w:lang w:val="en-ZA"/>
          <w14:ligatures w14:val="standardContextual"/>
        </w:rPr>
        <w:t xml:space="preserve">If you have used additional paper, make sure it is stapled to the answer sheet and you must also label appropriately, including putting your name and EISA registration number on it. </w:t>
      </w:r>
      <w:bookmarkEnd w:id="0"/>
    </w:p>
    <w:p w14:paraId="7ED64D0A" w14:textId="77777777" w:rsidR="00167DBB" w:rsidRPr="00895DF0" w:rsidRDefault="00167DBB" w:rsidP="00167DBB">
      <w:pPr>
        <w:numPr>
          <w:ilvl w:val="0"/>
          <w:numId w:val="7"/>
        </w:numPr>
        <w:ind w:left="142" w:hanging="568"/>
        <w:jc w:val="both"/>
        <w:rPr>
          <w:rFonts w:eastAsia="Aptos" w:cs="Arial"/>
          <w:bCs/>
          <w:color w:val="000000"/>
          <w:kern w:val="2"/>
          <w:lang w:val="en-ZA"/>
          <w14:ligatures w14:val="standardContextual"/>
        </w:rPr>
      </w:pPr>
      <w:r w:rsidRPr="00895DF0">
        <w:rPr>
          <w:rFonts w:eastAsia="Calibri" w:cs="Arial"/>
          <w:bCs/>
          <w:color w:val="000000"/>
          <w:kern w:val="2"/>
          <w:lang w:val="en-ZA"/>
          <w14:ligatures w14:val="standardContextual"/>
        </w:rPr>
        <w:t xml:space="preserve">Candidates can ONLY use a </w:t>
      </w:r>
      <w:r w:rsidRPr="00895DF0">
        <w:rPr>
          <w:rFonts w:eastAsia="Calibri" w:cs="Arial"/>
          <w:b/>
          <w:bCs/>
          <w:color w:val="000000"/>
          <w:kern w:val="2"/>
          <w:lang w:val="en-ZA"/>
          <w14:ligatures w14:val="standardContextual"/>
        </w:rPr>
        <w:t>BLACK PEN</w:t>
      </w:r>
      <w:r w:rsidRPr="00895DF0">
        <w:rPr>
          <w:rFonts w:eastAsia="Calibri" w:cs="Arial"/>
          <w:bCs/>
          <w:color w:val="000000"/>
          <w:kern w:val="2"/>
          <w:lang w:val="en-ZA"/>
          <w14:ligatures w14:val="standardContextual"/>
        </w:rPr>
        <w:t xml:space="preserve"> for their answers. </w:t>
      </w:r>
    </w:p>
    <w:p w14:paraId="7E567D07" w14:textId="77777777" w:rsidR="00167DBB" w:rsidRPr="00895DF0" w:rsidRDefault="00167DBB" w:rsidP="00167DBB">
      <w:pPr>
        <w:numPr>
          <w:ilvl w:val="0"/>
          <w:numId w:val="7"/>
        </w:numPr>
        <w:ind w:left="142" w:hanging="568"/>
        <w:jc w:val="both"/>
        <w:rPr>
          <w:rFonts w:eastAsia="Aptos" w:cs="Arial"/>
          <w:bCs/>
          <w:color w:val="000000"/>
          <w:kern w:val="2"/>
          <w:lang w:val="en-ZA"/>
          <w14:ligatures w14:val="standardContextual"/>
        </w:rPr>
      </w:pPr>
      <w:r w:rsidRPr="00895DF0">
        <w:rPr>
          <w:rFonts w:eastAsia="Calibri" w:cs="Arial"/>
          <w:bCs/>
          <w:color w:val="000000"/>
          <w:kern w:val="2"/>
          <w:lang w:val="en-ZA"/>
          <w14:ligatures w14:val="standardContextual"/>
        </w:rPr>
        <w:t xml:space="preserve">Candidates to ensure that their </w:t>
      </w:r>
      <w:r w:rsidRPr="00895DF0">
        <w:rPr>
          <w:rFonts w:eastAsia="Calibri" w:cs="Arial"/>
          <w:b/>
          <w:bCs/>
          <w:color w:val="000000"/>
          <w:kern w:val="2"/>
          <w:lang w:val="en-ZA"/>
          <w14:ligatures w14:val="standardContextual"/>
        </w:rPr>
        <w:t>NAMES, SURNAMES</w:t>
      </w:r>
      <w:r w:rsidRPr="00895DF0">
        <w:rPr>
          <w:rFonts w:eastAsia="Calibri" w:cs="Arial"/>
          <w:bCs/>
          <w:color w:val="000000"/>
          <w:kern w:val="2"/>
          <w:lang w:val="en-ZA"/>
          <w14:ligatures w14:val="standardContextual"/>
        </w:rPr>
        <w:t xml:space="preserve"> and </w:t>
      </w:r>
      <w:r w:rsidRPr="00895DF0">
        <w:rPr>
          <w:rFonts w:eastAsia="Calibri" w:cs="Arial"/>
          <w:b/>
          <w:bCs/>
          <w:color w:val="000000"/>
          <w:kern w:val="2"/>
          <w:lang w:val="en-ZA"/>
          <w14:ligatures w14:val="standardContextual"/>
        </w:rPr>
        <w:t>EISA registration numbers</w:t>
      </w:r>
      <w:r w:rsidRPr="00895DF0">
        <w:rPr>
          <w:rFonts w:eastAsia="Calibri" w:cs="Arial"/>
          <w:bCs/>
          <w:color w:val="000000"/>
          <w:kern w:val="2"/>
          <w:lang w:val="en-ZA"/>
          <w14:ligatures w14:val="standardContextual"/>
        </w:rPr>
        <w:t xml:space="preserve"> appear on the front of their EISA booklet. </w:t>
      </w:r>
    </w:p>
    <w:p w14:paraId="5707743F" w14:textId="77777777" w:rsidR="00167DBB" w:rsidRPr="00895DF0" w:rsidRDefault="00167DBB" w:rsidP="00167DBB">
      <w:pPr>
        <w:numPr>
          <w:ilvl w:val="0"/>
          <w:numId w:val="7"/>
        </w:numPr>
        <w:ind w:left="142" w:hanging="568"/>
        <w:jc w:val="both"/>
        <w:rPr>
          <w:rFonts w:eastAsia="Aptos" w:cs="Arial"/>
          <w:bCs/>
          <w:color w:val="000000"/>
          <w:kern w:val="2"/>
          <w:lang w:val="en-ZA"/>
          <w14:ligatures w14:val="standardContextual"/>
        </w:rPr>
      </w:pPr>
      <w:r w:rsidRPr="00895DF0">
        <w:rPr>
          <w:rFonts w:eastAsia="Calibri" w:cs="Arial"/>
          <w:bCs/>
          <w:color w:val="000000"/>
          <w:kern w:val="2"/>
          <w:lang w:val="en-ZA"/>
          <w14:ligatures w14:val="standardContextual"/>
        </w:rPr>
        <w:t xml:space="preserve">This is a closed-book examination. Therefore, no other materials or belongings are to be brought into the assessment centre. Should you bring any other materials or belongings into the assessment centre, you will be required to leave such at the front of the assessment centre examination room. The assessment centre will not be held liable for any loss or damage to property brought into the assessment centre examination room. </w:t>
      </w:r>
    </w:p>
    <w:p w14:paraId="540374B8" w14:textId="77777777" w:rsidR="00167DBB" w:rsidRPr="00895DF0" w:rsidRDefault="00167DBB" w:rsidP="00167DBB">
      <w:pPr>
        <w:numPr>
          <w:ilvl w:val="0"/>
          <w:numId w:val="7"/>
        </w:numPr>
        <w:ind w:left="142" w:hanging="568"/>
        <w:jc w:val="both"/>
        <w:rPr>
          <w:rFonts w:eastAsia="Aptos" w:cs="Arial"/>
          <w:bCs/>
          <w:color w:val="000000"/>
          <w:kern w:val="2"/>
          <w:lang w:val="en-ZA"/>
          <w14:ligatures w14:val="standardContextual"/>
        </w:rPr>
      </w:pPr>
      <w:r w:rsidRPr="00895DF0">
        <w:rPr>
          <w:rFonts w:eastAsia="Calibri" w:cs="Arial"/>
          <w:bCs/>
          <w:color w:val="000000"/>
          <w:kern w:val="2"/>
          <w:lang w:val="en-ZA"/>
          <w14:ligatures w14:val="standardContextual"/>
        </w:rPr>
        <w:t xml:space="preserve">All EISA booklets must be handed back to the invigilator intact. No paper may be torn off from the EISA booklet. The removal of EISA booklets from the examination room is prohibited. </w:t>
      </w:r>
    </w:p>
    <w:p w14:paraId="23A19CE6" w14:textId="77777777" w:rsidR="00167DBB" w:rsidRPr="00895DF0" w:rsidRDefault="00167DBB" w:rsidP="00167DBB">
      <w:pPr>
        <w:numPr>
          <w:ilvl w:val="0"/>
          <w:numId w:val="7"/>
        </w:numPr>
        <w:ind w:left="142" w:hanging="568"/>
        <w:jc w:val="both"/>
        <w:rPr>
          <w:rFonts w:eastAsia="Aptos" w:cs="Arial"/>
          <w:bCs/>
          <w:color w:val="000000"/>
          <w:kern w:val="2"/>
          <w:lang w:val="en-ZA"/>
          <w14:ligatures w14:val="standardContextual"/>
        </w:rPr>
      </w:pPr>
      <w:r w:rsidRPr="00895DF0">
        <w:rPr>
          <w:rFonts w:eastAsia="Calibri" w:cs="Arial"/>
          <w:bCs/>
          <w:color w:val="000000"/>
          <w:kern w:val="2"/>
          <w:lang w:val="en-ZA"/>
          <w14:ligatures w14:val="standardContextual"/>
        </w:rPr>
        <w:t xml:space="preserve">Candidates may use a calculator in this EISA. </w:t>
      </w:r>
    </w:p>
    <w:p w14:paraId="0A0CE62B" w14:textId="77777777" w:rsidR="00167DBB" w:rsidRPr="00895DF0" w:rsidRDefault="00167DBB" w:rsidP="00167DBB">
      <w:pPr>
        <w:numPr>
          <w:ilvl w:val="0"/>
          <w:numId w:val="7"/>
        </w:numPr>
        <w:ind w:left="142" w:hanging="568"/>
        <w:jc w:val="both"/>
        <w:rPr>
          <w:rFonts w:eastAsia="Aptos" w:cs="Arial"/>
          <w:bCs/>
          <w:color w:val="000000"/>
          <w:kern w:val="2"/>
          <w:lang w:val="en-ZA"/>
          <w14:ligatures w14:val="standardContextual"/>
        </w:rPr>
      </w:pPr>
      <w:r w:rsidRPr="00895DF0">
        <w:rPr>
          <w:rFonts w:eastAsia="Calibri" w:cs="Arial"/>
          <w:bCs/>
          <w:color w:val="000000"/>
          <w:kern w:val="2"/>
          <w:lang w:val="en-ZA"/>
          <w14:ligatures w14:val="standardContextual"/>
        </w:rPr>
        <w:t>No cell phones allowed.</w:t>
      </w:r>
    </w:p>
    <w:p w14:paraId="2BE6C575" w14:textId="77777777" w:rsidR="00167DBB" w:rsidRPr="00895DF0" w:rsidRDefault="00167DBB" w:rsidP="00167DBB">
      <w:pPr>
        <w:numPr>
          <w:ilvl w:val="0"/>
          <w:numId w:val="7"/>
        </w:numPr>
        <w:ind w:left="142" w:hanging="568"/>
        <w:jc w:val="both"/>
        <w:rPr>
          <w:rFonts w:eastAsia="Aptos" w:cs="Arial"/>
          <w:bCs/>
          <w:color w:val="000000"/>
          <w:kern w:val="2"/>
          <w:lang w:val="en-ZA"/>
          <w14:ligatures w14:val="standardContextual"/>
        </w:rPr>
      </w:pPr>
      <w:r w:rsidRPr="00895DF0">
        <w:rPr>
          <w:rFonts w:eastAsia="Calibri" w:cs="Arial"/>
          <w:bCs/>
          <w:color w:val="000000"/>
          <w:kern w:val="2"/>
          <w:lang w:val="en-ZA"/>
          <w14:ligatures w14:val="standardContextual"/>
        </w:rPr>
        <w:t xml:space="preserve">The invigilator will not assist you with the explanation of questions related to the EISA. </w:t>
      </w:r>
    </w:p>
    <w:p w14:paraId="4F31D812" w14:textId="77777777" w:rsidR="00167DBB" w:rsidRPr="00895DF0" w:rsidRDefault="00167DBB" w:rsidP="00167DBB">
      <w:pPr>
        <w:numPr>
          <w:ilvl w:val="0"/>
          <w:numId w:val="7"/>
        </w:numPr>
        <w:ind w:left="142" w:hanging="568"/>
        <w:jc w:val="both"/>
        <w:rPr>
          <w:rFonts w:eastAsia="Aptos" w:cs="Arial"/>
          <w:bCs/>
          <w:color w:val="000000"/>
          <w:kern w:val="2"/>
          <w:lang w:val="en-ZA"/>
          <w14:ligatures w14:val="standardContextual"/>
        </w:rPr>
      </w:pPr>
      <w:r w:rsidRPr="00895DF0">
        <w:rPr>
          <w:rFonts w:eastAsia="Calibri" w:cs="Arial"/>
          <w:bCs/>
          <w:color w:val="000000"/>
          <w:kern w:val="2"/>
          <w:lang w:val="en-ZA"/>
          <w14:ligatures w14:val="standardContextual"/>
        </w:rPr>
        <w:t xml:space="preserve">Candidates are prohibited from conversing in any manner with other students. </w:t>
      </w:r>
    </w:p>
    <w:p w14:paraId="463AF7B7" w14:textId="77777777" w:rsidR="00167DBB" w:rsidRPr="00895DF0" w:rsidRDefault="00167DBB" w:rsidP="00167DBB">
      <w:pPr>
        <w:numPr>
          <w:ilvl w:val="0"/>
          <w:numId w:val="7"/>
        </w:numPr>
        <w:ind w:left="142" w:hanging="568"/>
        <w:jc w:val="both"/>
        <w:rPr>
          <w:rFonts w:eastAsia="Aptos" w:cs="Arial"/>
          <w:bCs/>
          <w:color w:val="000000"/>
          <w:kern w:val="2"/>
          <w:lang w:val="en-ZA"/>
          <w14:ligatures w14:val="standardContextual"/>
        </w:rPr>
      </w:pPr>
      <w:r w:rsidRPr="00895DF0">
        <w:rPr>
          <w:rFonts w:eastAsia="Calibri" w:cs="Arial"/>
          <w:bCs/>
          <w:color w:val="000000"/>
          <w:kern w:val="2"/>
          <w:lang w:val="en-ZA"/>
          <w14:ligatures w14:val="standardContextual"/>
        </w:rPr>
        <w:t xml:space="preserve">Candidates may not leave the examination venue within one hour of the start of the examination and in the last 10 minutes of the allotted examination period. </w:t>
      </w:r>
    </w:p>
    <w:p w14:paraId="5F3E04C4" w14:textId="77777777" w:rsidR="00167DBB" w:rsidRPr="00895DF0" w:rsidRDefault="00167DBB" w:rsidP="00167DBB">
      <w:pPr>
        <w:numPr>
          <w:ilvl w:val="0"/>
          <w:numId w:val="7"/>
        </w:numPr>
        <w:ind w:left="142" w:hanging="568"/>
        <w:jc w:val="both"/>
        <w:rPr>
          <w:rFonts w:eastAsia="Aptos" w:cs="Arial"/>
          <w:bCs/>
          <w:color w:val="000000"/>
          <w:kern w:val="2"/>
          <w:lang w:val="en-ZA"/>
          <w14:ligatures w14:val="standardContextual"/>
        </w:rPr>
      </w:pPr>
      <w:r w:rsidRPr="00895DF0">
        <w:rPr>
          <w:rFonts w:eastAsia="Calibri" w:cs="Arial"/>
          <w:bCs/>
          <w:color w:val="000000"/>
          <w:kern w:val="2"/>
          <w:lang w:val="en-ZA"/>
          <w14:ligatures w14:val="standardContextual"/>
        </w:rPr>
        <w:t xml:space="preserve">Candidates who are found to be disruptive and unruly in the assessment centre will be requested to leave the assessment centre by the invigilator. </w:t>
      </w:r>
    </w:p>
    <w:p w14:paraId="6949B282" w14:textId="77777777" w:rsidR="00167DBB" w:rsidRPr="00895DF0" w:rsidRDefault="00167DBB" w:rsidP="00167DBB">
      <w:pPr>
        <w:jc w:val="both"/>
        <w:rPr>
          <w:rFonts w:eastAsia="Calibri" w:cs="Arial"/>
          <w:b/>
          <w:bCs/>
          <w:color w:val="000000"/>
          <w:kern w:val="2"/>
          <w:lang w:val="en-ZA" w:eastAsia="en-ZA"/>
          <w14:ligatures w14:val="standardContextual"/>
        </w:rPr>
      </w:pPr>
    </w:p>
    <w:p w14:paraId="4B52273A" w14:textId="77777777" w:rsidR="00167DBB" w:rsidRPr="00895DF0" w:rsidRDefault="00167DBB" w:rsidP="00167DBB">
      <w:pPr>
        <w:jc w:val="both"/>
        <w:rPr>
          <w:rFonts w:eastAsia="Times New Roman" w:cs="Arial"/>
          <w:bCs/>
          <w:color w:val="FFFFFF"/>
          <w:kern w:val="2"/>
          <w:vertAlign w:val="superscript"/>
          <w:lang w:val="en-ZA" w:eastAsia="en-ZA"/>
          <w14:ligatures w14:val="standardContextual"/>
        </w:rPr>
      </w:pPr>
      <w:r w:rsidRPr="00895DF0">
        <w:rPr>
          <w:rFonts w:eastAsia="Calibri" w:cs="Arial"/>
          <w:b/>
          <w:bCs/>
          <w:color w:val="000000"/>
          <w:kern w:val="2"/>
          <w:lang w:val="en-ZA" w:eastAsia="en-ZA"/>
          <w14:ligatures w14:val="standardContextual"/>
        </w:rPr>
        <w:t xml:space="preserve">I HEREBY CONFIRM THAT I HAVE READ THE ABOVE EISA RULES AND DECLARE THAT I UNDERSTAND AND ACCEPT THE RULES </w:t>
      </w:r>
      <w:r w:rsidRPr="00895DF0">
        <w:rPr>
          <w:rFonts w:eastAsia="Calibri" w:cs="Arial"/>
          <w:b/>
          <w:bCs/>
          <w:color w:val="000000"/>
          <w:kern w:val="2"/>
          <w:lang w:val="en-ZA" w:eastAsia="en-ZA"/>
          <w14:ligatures w14:val="standardContextual"/>
        </w:rPr>
        <w:tab/>
      </w:r>
      <w:r w:rsidRPr="00895DF0">
        <w:rPr>
          <w:rFonts w:eastAsia="Times New Roman" w:cs="Arial"/>
          <w:bCs/>
          <w:color w:val="FFFFFF"/>
          <w:kern w:val="2"/>
          <w:vertAlign w:val="superscript"/>
          <w:lang w:val="en-ZA" w:eastAsia="en-ZA"/>
          <w14:ligatures w14:val="standardContextual"/>
        </w:rPr>
        <w:t xml:space="preserve"> </w:t>
      </w:r>
    </w:p>
    <w:p w14:paraId="29B7BB88" w14:textId="77777777" w:rsidR="00167DBB" w:rsidRPr="00895DF0" w:rsidRDefault="00167DBB" w:rsidP="00167DBB">
      <w:pPr>
        <w:jc w:val="both"/>
        <w:rPr>
          <w:rFonts w:eastAsia="Calibri" w:cs="Arial"/>
          <w:bCs/>
          <w:color w:val="000000"/>
          <w:kern w:val="2"/>
          <w:lang w:val="en-ZA" w:eastAsia="en-ZA"/>
          <w14:ligatures w14:val="standardContextual"/>
        </w:rPr>
      </w:pPr>
    </w:p>
    <w:p w14:paraId="08A2139F" w14:textId="77777777" w:rsidR="00167DBB" w:rsidRPr="00895DF0" w:rsidRDefault="00167DBB" w:rsidP="00167DBB">
      <w:pPr>
        <w:tabs>
          <w:tab w:val="center" w:pos="946"/>
          <w:tab w:val="center" w:pos="5699"/>
        </w:tabs>
        <w:rPr>
          <w:rFonts w:eastAsia="Calibri" w:cs="Arial"/>
          <w:bCs/>
          <w:color w:val="000000"/>
          <w:kern w:val="2"/>
          <w:lang w:val="en-ZA" w:eastAsia="en-ZA"/>
          <w14:ligatures w14:val="standardContextual"/>
        </w:rPr>
      </w:pPr>
      <w:r w:rsidRPr="00895DF0">
        <w:rPr>
          <w:rFonts w:eastAsia="Calibri" w:cs="Arial"/>
          <w:b/>
          <w:bCs/>
          <w:color w:val="000000"/>
          <w:kern w:val="2"/>
          <w:lang w:val="en-ZA" w:eastAsia="en-ZA"/>
          <w14:ligatures w14:val="standardContextual"/>
        </w:rPr>
        <w:t>______________________</w:t>
      </w:r>
      <w:r w:rsidRPr="00895DF0">
        <w:rPr>
          <w:rFonts w:eastAsia="Calibri" w:cs="Arial"/>
          <w:b/>
          <w:bCs/>
          <w:color w:val="000000"/>
          <w:kern w:val="2"/>
          <w:lang w:val="en-ZA" w:eastAsia="en-ZA"/>
          <w14:ligatures w14:val="standardContextual"/>
        </w:rPr>
        <w:tab/>
      </w:r>
      <w:r w:rsidRPr="00895DF0">
        <w:rPr>
          <w:rFonts w:eastAsia="Calibri" w:cs="Arial"/>
          <w:b/>
          <w:bCs/>
          <w:color w:val="000000"/>
          <w:kern w:val="2"/>
          <w:lang w:val="en-ZA" w:eastAsia="en-ZA"/>
          <w14:ligatures w14:val="standardContextual"/>
        </w:rPr>
        <w:tab/>
        <w:t>___________________</w:t>
      </w:r>
    </w:p>
    <w:p w14:paraId="4CD76B9D" w14:textId="77777777" w:rsidR="00167DBB" w:rsidRPr="00895DF0" w:rsidRDefault="00167DBB" w:rsidP="00167DBB">
      <w:pPr>
        <w:rPr>
          <w:rFonts w:eastAsia="Aptos" w:cs="Arial"/>
          <w:bCs/>
          <w:color w:val="000000"/>
          <w:kern w:val="2"/>
          <w:lang w:val="en-ZA"/>
          <w14:ligatures w14:val="standardContextual"/>
        </w:rPr>
      </w:pPr>
      <w:r w:rsidRPr="00895DF0">
        <w:rPr>
          <w:rFonts w:eastAsia="Calibri" w:cs="Arial"/>
          <w:b/>
          <w:bCs/>
          <w:color w:val="000000"/>
          <w:kern w:val="2"/>
          <w:lang w:val="en-ZA" w:eastAsia="en-ZA"/>
          <w14:ligatures w14:val="standardContextual"/>
        </w:rPr>
        <w:t>CANDIDATE SIGNATURE</w:t>
      </w:r>
      <w:r w:rsidRPr="00895DF0">
        <w:rPr>
          <w:rFonts w:eastAsia="Calibri" w:cs="Arial"/>
          <w:b/>
          <w:bCs/>
          <w:color w:val="000000"/>
          <w:kern w:val="2"/>
          <w:lang w:val="en-ZA" w:eastAsia="en-ZA"/>
          <w14:ligatures w14:val="standardContextual"/>
        </w:rPr>
        <w:tab/>
      </w:r>
      <w:r w:rsidRPr="00895DF0">
        <w:rPr>
          <w:rFonts w:eastAsia="Calibri" w:cs="Arial"/>
          <w:b/>
          <w:bCs/>
          <w:color w:val="000000"/>
          <w:kern w:val="2"/>
          <w:lang w:val="en-ZA" w:eastAsia="en-ZA"/>
          <w14:ligatures w14:val="standardContextual"/>
        </w:rPr>
        <w:tab/>
      </w:r>
      <w:r w:rsidRPr="00895DF0">
        <w:rPr>
          <w:rFonts w:eastAsia="Calibri" w:cs="Arial"/>
          <w:b/>
          <w:bCs/>
          <w:color w:val="000000"/>
          <w:kern w:val="2"/>
          <w:lang w:val="en-ZA" w:eastAsia="en-ZA"/>
          <w14:ligatures w14:val="standardContextual"/>
        </w:rPr>
        <w:tab/>
      </w:r>
      <w:r w:rsidRPr="00895DF0">
        <w:rPr>
          <w:rFonts w:eastAsia="Calibri" w:cs="Arial"/>
          <w:b/>
          <w:bCs/>
          <w:color w:val="000000"/>
          <w:kern w:val="2"/>
          <w:lang w:val="en-ZA" w:eastAsia="en-ZA"/>
          <w14:ligatures w14:val="standardContextual"/>
        </w:rPr>
        <w:tab/>
      </w:r>
      <w:r w:rsidRPr="00895DF0">
        <w:rPr>
          <w:rFonts w:eastAsia="Calibri" w:cs="Arial"/>
          <w:b/>
          <w:bCs/>
          <w:color w:val="000000"/>
          <w:kern w:val="2"/>
          <w:lang w:val="en-ZA" w:eastAsia="en-ZA"/>
          <w14:ligatures w14:val="standardContextual"/>
        </w:rPr>
        <w:tab/>
        <w:t>DATE</w:t>
      </w:r>
    </w:p>
    <w:p w14:paraId="7F48505B" w14:textId="77777777" w:rsidR="00167DBB" w:rsidRPr="00895DF0" w:rsidRDefault="00167DBB" w:rsidP="00167DBB">
      <w:pPr>
        <w:widowControl w:val="0"/>
        <w:autoSpaceDE w:val="0"/>
        <w:autoSpaceDN w:val="0"/>
        <w:spacing w:line="240" w:lineRule="auto"/>
        <w:ind w:right="44"/>
        <w:rPr>
          <w:rFonts w:eastAsia="Arial" w:cs="Arial"/>
          <w:b/>
          <w:bCs/>
          <w:color w:val="000000"/>
        </w:rPr>
      </w:pPr>
    </w:p>
    <w:p w14:paraId="6C55B7EA" w14:textId="77777777" w:rsidR="000936C5" w:rsidRPr="00895DF0" w:rsidRDefault="000936C5" w:rsidP="00604D0D">
      <w:pPr>
        <w:widowControl w:val="0"/>
        <w:autoSpaceDE w:val="0"/>
        <w:autoSpaceDN w:val="0"/>
        <w:spacing w:line="240" w:lineRule="auto"/>
        <w:ind w:right="44"/>
        <w:rPr>
          <w:rFonts w:eastAsia="Arial" w:cs="Arial"/>
          <w:b/>
          <w:bCs/>
          <w:color w:val="000000"/>
        </w:rPr>
      </w:pPr>
    </w:p>
    <w:p w14:paraId="4E450B65" w14:textId="77777777" w:rsidR="00090DC2" w:rsidRPr="00895DF0" w:rsidRDefault="00090DC2" w:rsidP="00604D0D">
      <w:pPr>
        <w:widowControl w:val="0"/>
        <w:autoSpaceDE w:val="0"/>
        <w:autoSpaceDN w:val="0"/>
        <w:spacing w:line="240" w:lineRule="auto"/>
        <w:ind w:right="44"/>
        <w:rPr>
          <w:rFonts w:eastAsia="Arial" w:cs="Arial"/>
          <w:b/>
          <w:bCs/>
          <w:color w:val="000000"/>
        </w:rPr>
      </w:pPr>
    </w:p>
    <w:p w14:paraId="1A753022" w14:textId="77777777" w:rsidR="00D65713" w:rsidRPr="00895DF0" w:rsidRDefault="00D65713" w:rsidP="00604D0D">
      <w:pPr>
        <w:widowControl w:val="0"/>
        <w:autoSpaceDE w:val="0"/>
        <w:autoSpaceDN w:val="0"/>
        <w:spacing w:line="240" w:lineRule="auto"/>
        <w:ind w:right="44"/>
        <w:rPr>
          <w:rFonts w:eastAsia="Arial" w:cs="Arial"/>
          <w:b/>
          <w:bCs/>
          <w:color w:val="000000"/>
        </w:rPr>
      </w:pPr>
    </w:p>
    <w:p w14:paraId="30D5F311" w14:textId="77777777" w:rsidR="00D65713" w:rsidRPr="00895DF0" w:rsidRDefault="00D65713" w:rsidP="00604D0D">
      <w:pPr>
        <w:widowControl w:val="0"/>
        <w:autoSpaceDE w:val="0"/>
        <w:autoSpaceDN w:val="0"/>
        <w:spacing w:line="240" w:lineRule="auto"/>
        <w:ind w:right="44"/>
        <w:rPr>
          <w:rFonts w:eastAsia="Arial" w:cs="Arial"/>
          <w:b/>
          <w:bCs/>
          <w:color w:val="000000"/>
        </w:rPr>
      </w:pPr>
    </w:p>
    <w:p w14:paraId="4F6923F0" w14:textId="77777777" w:rsidR="00D65713" w:rsidRPr="00895DF0" w:rsidRDefault="00D65713" w:rsidP="00604D0D">
      <w:pPr>
        <w:widowControl w:val="0"/>
        <w:autoSpaceDE w:val="0"/>
        <w:autoSpaceDN w:val="0"/>
        <w:spacing w:line="240" w:lineRule="auto"/>
        <w:ind w:right="44"/>
        <w:rPr>
          <w:rFonts w:eastAsia="Arial" w:cs="Arial"/>
          <w:b/>
          <w:bCs/>
          <w:color w:val="000000"/>
        </w:rPr>
      </w:pPr>
    </w:p>
    <w:p w14:paraId="7B816606" w14:textId="77777777" w:rsidR="00420042" w:rsidRPr="00895DF0" w:rsidRDefault="00420042" w:rsidP="00604D0D">
      <w:pPr>
        <w:widowControl w:val="0"/>
        <w:autoSpaceDE w:val="0"/>
        <w:autoSpaceDN w:val="0"/>
        <w:spacing w:line="240" w:lineRule="auto"/>
        <w:ind w:right="44"/>
        <w:rPr>
          <w:rFonts w:eastAsia="Arial" w:cs="Arial"/>
          <w:b/>
          <w:bCs/>
          <w:color w:val="000000"/>
        </w:rPr>
      </w:pPr>
    </w:p>
    <w:p w14:paraId="3E1F610B" w14:textId="77777777" w:rsidR="00090DC2" w:rsidRPr="00895DF0" w:rsidRDefault="00090DC2" w:rsidP="00604D0D">
      <w:pPr>
        <w:widowControl w:val="0"/>
        <w:autoSpaceDE w:val="0"/>
        <w:autoSpaceDN w:val="0"/>
        <w:spacing w:line="240" w:lineRule="auto"/>
        <w:ind w:right="44"/>
        <w:rPr>
          <w:rFonts w:eastAsia="Arial" w:cs="Arial"/>
          <w:b/>
          <w:bCs/>
          <w:color w:val="000000"/>
        </w:rPr>
      </w:pPr>
    </w:p>
    <w:p w14:paraId="2CD2B87B" w14:textId="77777777" w:rsidR="00090DC2" w:rsidRPr="00895DF0" w:rsidRDefault="00090DC2" w:rsidP="00604D0D">
      <w:pPr>
        <w:widowControl w:val="0"/>
        <w:autoSpaceDE w:val="0"/>
        <w:autoSpaceDN w:val="0"/>
        <w:spacing w:line="240" w:lineRule="auto"/>
        <w:ind w:right="44"/>
        <w:rPr>
          <w:rFonts w:eastAsia="Arial" w:cs="Arial"/>
          <w:b/>
          <w:bCs/>
          <w:color w:val="000000"/>
        </w:rPr>
      </w:pPr>
    </w:p>
    <w:p w14:paraId="28A16556" w14:textId="5571083C" w:rsidR="00604D0D" w:rsidRPr="00895DF0" w:rsidRDefault="00604D0D" w:rsidP="00604D0D">
      <w:pPr>
        <w:widowControl w:val="0"/>
        <w:autoSpaceDE w:val="0"/>
        <w:autoSpaceDN w:val="0"/>
        <w:spacing w:line="240" w:lineRule="auto"/>
        <w:ind w:right="44"/>
        <w:rPr>
          <w:rFonts w:eastAsia="Arial" w:cs="Arial"/>
          <w:b/>
          <w:bCs/>
          <w:color w:val="000000"/>
        </w:rPr>
      </w:pPr>
      <w:r w:rsidRPr="00895DF0">
        <w:rPr>
          <w:rFonts w:eastAsia="Arial" w:cs="Arial"/>
          <w:b/>
          <w:bCs/>
          <w:color w:val="000000"/>
        </w:rPr>
        <w:t>CANDIDATE INSTRUCTIONS</w:t>
      </w:r>
      <w:r w:rsidRPr="00895DF0">
        <w:rPr>
          <w:rFonts w:eastAsia="Arial" w:cs="Arial"/>
          <w:b/>
          <w:bCs/>
          <w:color w:val="000000"/>
          <w:spacing w:val="-5"/>
        </w:rPr>
        <w:t xml:space="preserve"> </w:t>
      </w:r>
    </w:p>
    <w:p w14:paraId="52B9605E" w14:textId="77777777" w:rsidR="00604D0D" w:rsidRPr="00895DF0" w:rsidRDefault="00604D0D" w:rsidP="00604D0D">
      <w:pPr>
        <w:widowControl w:val="0"/>
        <w:autoSpaceDE w:val="0"/>
        <w:autoSpaceDN w:val="0"/>
        <w:spacing w:line="240" w:lineRule="auto"/>
        <w:rPr>
          <w:rFonts w:eastAsia="Arial" w:cs="Arial"/>
          <w:b/>
          <w:bCs/>
          <w:color w:val="000000"/>
        </w:rPr>
      </w:pPr>
    </w:p>
    <w:p w14:paraId="715BFF7A" w14:textId="77777777" w:rsidR="00F17F14" w:rsidRPr="00895DF0" w:rsidRDefault="00F17F14" w:rsidP="00090DC2">
      <w:pPr>
        <w:widowControl w:val="0"/>
        <w:numPr>
          <w:ilvl w:val="0"/>
          <w:numId w:val="8"/>
        </w:numPr>
        <w:tabs>
          <w:tab w:val="left" w:pos="1438"/>
        </w:tabs>
        <w:autoSpaceDE w:val="0"/>
        <w:autoSpaceDN w:val="0"/>
        <w:ind w:left="0" w:hanging="567"/>
        <w:rPr>
          <w:rFonts w:eastAsia="Arial" w:cs="Arial"/>
          <w:bCs/>
          <w:color w:val="000000"/>
          <w:lang w:val="en-ZA"/>
        </w:rPr>
      </w:pPr>
      <w:bookmarkStart w:id="1" w:name="_Hlk209543111"/>
      <w:r w:rsidRPr="00895DF0">
        <w:rPr>
          <w:rFonts w:eastAsia="Arial" w:cs="Arial"/>
          <w:bCs/>
          <w:color w:val="000000"/>
          <w:lang w:val="en-ZA"/>
        </w:rPr>
        <w:t xml:space="preserve">You have </w:t>
      </w:r>
      <w:r w:rsidRPr="00895DF0">
        <w:rPr>
          <w:rFonts w:eastAsia="Arial" w:cs="Arial"/>
          <w:b/>
          <w:bCs/>
          <w:color w:val="000000"/>
          <w:lang w:val="en-ZA"/>
        </w:rPr>
        <w:t>180 minutes (3 Hours) in total</w:t>
      </w:r>
      <w:r w:rsidRPr="00895DF0">
        <w:rPr>
          <w:rFonts w:eastAsia="Arial" w:cs="Arial"/>
          <w:bCs/>
          <w:color w:val="000000"/>
          <w:lang w:val="en-ZA"/>
        </w:rPr>
        <w:t xml:space="preserve"> to complete the paper.</w:t>
      </w:r>
    </w:p>
    <w:bookmarkEnd w:id="1"/>
    <w:p w14:paraId="018D61EF" w14:textId="77777777" w:rsidR="00604D0D" w:rsidRPr="00895DF0" w:rsidRDefault="00604D0D" w:rsidP="00090DC2">
      <w:pPr>
        <w:widowControl w:val="0"/>
        <w:numPr>
          <w:ilvl w:val="0"/>
          <w:numId w:val="8"/>
        </w:numPr>
        <w:autoSpaceDE w:val="0"/>
        <w:autoSpaceDN w:val="0"/>
        <w:ind w:left="0" w:hanging="567"/>
        <w:contextualSpacing/>
        <w:rPr>
          <w:rFonts w:eastAsia="Arial" w:cs="Arial"/>
          <w:bCs/>
          <w:color w:val="000000"/>
        </w:rPr>
      </w:pPr>
      <w:r w:rsidRPr="00895DF0">
        <w:rPr>
          <w:rFonts w:eastAsia="Arial" w:cs="Arial"/>
          <w:bCs/>
          <w:color w:val="000000"/>
        </w:rPr>
        <w:t>Candidates must complete all questions in this EISA.</w:t>
      </w:r>
    </w:p>
    <w:p w14:paraId="27F2C054" w14:textId="77777777" w:rsidR="00604D0D" w:rsidRPr="00895DF0" w:rsidRDefault="00604D0D" w:rsidP="00090DC2">
      <w:pPr>
        <w:widowControl w:val="0"/>
        <w:numPr>
          <w:ilvl w:val="0"/>
          <w:numId w:val="8"/>
        </w:numPr>
        <w:tabs>
          <w:tab w:val="left" w:pos="719"/>
        </w:tabs>
        <w:autoSpaceDE w:val="0"/>
        <w:autoSpaceDN w:val="0"/>
        <w:ind w:left="0" w:hanging="567"/>
        <w:rPr>
          <w:rFonts w:eastAsia="Arial" w:cs="Arial"/>
          <w:bCs/>
          <w:color w:val="000000"/>
        </w:rPr>
      </w:pPr>
      <w:r w:rsidRPr="00895DF0">
        <w:rPr>
          <w:rFonts w:eastAsia="Arial" w:cs="Arial"/>
          <w:bCs/>
          <w:color w:val="000000"/>
        </w:rPr>
        <w:t>Read</w:t>
      </w:r>
      <w:r w:rsidRPr="00895DF0">
        <w:rPr>
          <w:rFonts w:eastAsia="Arial" w:cs="Arial"/>
          <w:bCs/>
          <w:color w:val="000000"/>
          <w:spacing w:val="-5"/>
        </w:rPr>
        <w:t xml:space="preserve"> </w:t>
      </w:r>
      <w:r w:rsidRPr="00895DF0">
        <w:rPr>
          <w:rFonts w:eastAsia="Arial" w:cs="Arial"/>
          <w:bCs/>
          <w:color w:val="000000"/>
        </w:rPr>
        <w:t>ALL</w:t>
      </w:r>
      <w:r w:rsidRPr="00895DF0">
        <w:rPr>
          <w:rFonts w:eastAsia="Arial" w:cs="Arial"/>
          <w:bCs/>
          <w:color w:val="000000"/>
          <w:spacing w:val="-5"/>
        </w:rPr>
        <w:t xml:space="preserve"> </w:t>
      </w:r>
      <w:r w:rsidRPr="00895DF0">
        <w:rPr>
          <w:rFonts w:eastAsia="Arial" w:cs="Arial"/>
          <w:bCs/>
          <w:color w:val="000000"/>
        </w:rPr>
        <w:t>the</w:t>
      </w:r>
      <w:r w:rsidRPr="00895DF0">
        <w:rPr>
          <w:rFonts w:eastAsia="Arial" w:cs="Arial"/>
          <w:bCs/>
          <w:color w:val="000000"/>
          <w:spacing w:val="-5"/>
        </w:rPr>
        <w:t xml:space="preserve"> </w:t>
      </w:r>
      <w:r w:rsidRPr="00895DF0">
        <w:rPr>
          <w:rFonts w:eastAsia="Arial" w:cs="Arial"/>
          <w:bCs/>
          <w:color w:val="000000"/>
        </w:rPr>
        <w:t>instructions</w:t>
      </w:r>
      <w:r w:rsidRPr="00895DF0">
        <w:rPr>
          <w:rFonts w:eastAsia="Arial" w:cs="Arial"/>
          <w:bCs/>
          <w:color w:val="000000"/>
          <w:spacing w:val="-4"/>
        </w:rPr>
        <w:t xml:space="preserve"> </w:t>
      </w:r>
      <w:r w:rsidRPr="00895DF0">
        <w:rPr>
          <w:rFonts w:eastAsia="Arial" w:cs="Arial"/>
          <w:bCs/>
          <w:color w:val="000000"/>
        </w:rPr>
        <w:t>carefully</w:t>
      </w:r>
      <w:r w:rsidRPr="00895DF0">
        <w:rPr>
          <w:rFonts w:eastAsia="Arial" w:cs="Arial"/>
          <w:bCs/>
          <w:color w:val="000000"/>
          <w:spacing w:val="-6"/>
        </w:rPr>
        <w:t xml:space="preserve"> </w:t>
      </w:r>
      <w:r w:rsidRPr="00895DF0">
        <w:rPr>
          <w:rFonts w:eastAsia="Arial" w:cs="Arial"/>
          <w:bCs/>
          <w:color w:val="000000"/>
        </w:rPr>
        <w:t>and</w:t>
      </w:r>
      <w:r w:rsidRPr="00895DF0">
        <w:rPr>
          <w:rFonts w:eastAsia="Arial" w:cs="Arial"/>
          <w:bCs/>
          <w:color w:val="000000"/>
          <w:spacing w:val="-3"/>
        </w:rPr>
        <w:t xml:space="preserve"> </w:t>
      </w:r>
      <w:r w:rsidRPr="00895DF0">
        <w:rPr>
          <w:rFonts w:eastAsia="Arial" w:cs="Arial"/>
          <w:bCs/>
          <w:color w:val="000000"/>
        </w:rPr>
        <w:t>take</w:t>
      </w:r>
      <w:r w:rsidRPr="00895DF0">
        <w:rPr>
          <w:rFonts w:eastAsia="Arial" w:cs="Arial"/>
          <w:bCs/>
          <w:color w:val="000000"/>
          <w:spacing w:val="-6"/>
        </w:rPr>
        <w:t xml:space="preserve"> </w:t>
      </w:r>
      <w:proofErr w:type="gramStart"/>
      <w:r w:rsidRPr="00895DF0">
        <w:rPr>
          <w:rFonts w:eastAsia="Arial" w:cs="Arial"/>
          <w:bCs/>
          <w:color w:val="000000"/>
        </w:rPr>
        <w:t>particular</w:t>
      </w:r>
      <w:r w:rsidRPr="00895DF0">
        <w:rPr>
          <w:rFonts w:eastAsia="Arial" w:cs="Arial"/>
          <w:bCs/>
          <w:color w:val="000000"/>
          <w:spacing w:val="-3"/>
        </w:rPr>
        <w:t xml:space="preserve"> </w:t>
      </w:r>
      <w:r w:rsidRPr="00895DF0">
        <w:rPr>
          <w:rFonts w:eastAsia="Arial" w:cs="Arial"/>
          <w:bCs/>
          <w:color w:val="000000"/>
        </w:rPr>
        <w:t>note</w:t>
      </w:r>
      <w:proofErr w:type="gramEnd"/>
      <w:r w:rsidRPr="00895DF0">
        <w:rPr>
          <w:rFonts w:eastAsia="Arial" w:cs="Arial"/>
          <w:bCs/>
          <w:color w:val="000000"/>
          <w:spacing w:val="-4"/>
        </w:rPr>
        <w:t xml:space="preserve"> </w:t>
      </w:r>
      <w:r w:rsidRPr="00895DF0">
        <w:rPr>
          <w:rFonts w:eastAsia="Arial" w:cs="Arial"/>
          <w:bCs/>
          <w:color w:val="000000"/>
        </w:rPr>
        <w:t>of</w:t>
      </w:r>
      <w:r w:rsidRPr="00895DF0">
        <w:rPr>
          <w:rFonts w:eastAsia="Arial" w:cs="Arial"/>
          <w:bCs/>
          <w:color w:val="000000"/>
          <w:spacing w:val="-2"/>
        </w:rPr>
        <w:t xml:space="preserve"> </w:t>
      </w:r>
      <w:r w:rsidRPr="00895DF0">
        <w:rPr>
          <w:rFonts w:eastAsia="Arial" w:cs="Arial"/>
          <w:bCs/>
          <w:color w:val="000000"/>
        </w:rPr>
        <w:t>what</w:t>
      </w:r>
      <w:r w:rsidRPr="00895DF0">
        <w:rPr>
          <w:rFonts w:eastAsia="Arial" w:cs="Arial"/>
          <w:bCs/>
          <w:color w:val="000000"/>
          <w:spacing w:val="-5"/>
        </w:rPr>
        <w:t xml:space="preserve"> </w:t>
      </w:r>
      <w:r w:rsidRPr="00895DF0">
        <w:rPr>
          <w:rFonts w:eastAsia="Arial" w:cs="Arial"/>
          <w:bCs/>
          <w:color w:val="000000"/>
        </w:rPr>
        <w:t>is</w:t>
      </w:r>
      <w:r w:rsidRPr="00895DF0">
        <w:rPr>
          <w:rFonts w:eastAsia="Arial" w:cs="Arial"/>
          <w:bCs/>
          <w:color w:val="000000"/>
          <w:spacing w:val="-4"/>
        </w:rPr>
        <w:t xml:space="preserve"> </w:t>
      </w:r>
      <w:r w:rsidRPr="00895DF0">
        <w:rPr>
          <w:rFonts w:eastAsia="Arial" w:cs="Arial"/>
          <w:bCs/>
          <w:color w:val="000000"/>
          <w:spacing w:val="-2"/>
        </w:rPr>
        <w:t>required.</w:t>
      </w:r>
    </w:p>
    <w:p w14:paraId="26C91A54" w14:textId="77777777" w:rsidR="00604D0D" w:rsidRPr="00895DF0" w:rsidRDefault="00604D0D" w:rsidP="00090DC2">
      <w:pPr>
        <w:widowControl w:val="0"/>
        <w:numPr>
          <w:ilvl w:val="0"/>
          <w:numId w:val="8"/>
        </w:numPr>
        <w:tabs>
          <w:tab w:val="left" w:pos="719"/>
        </w:tabs>
        <w:autoSpaceDE w:val="0"/>
        <w:autoSpaceDN w:val="0"/>
        <w:ind w:left="0" w:hanging="567"/>
        <w:jc w:val="both"/>
        <w:rPr>
          <w:rFonts w:eastAsia="Arial" w:cs="Arial"/>
          <w:bCs/>
          <w:color w:val="000000"/>
        </w:rPr>
      </w:pPr>
      <w:r w:rsidRPr="00895DF0">
        <w:rPr>
          <w:rFonts w:eastAsia="Arial" w:cs="Arial"/>
          <w:bCs/>
          <w:color w:val="000000"/>
        </w:rPr>
        <w:t>Should you require additional space to complete your answer, please request additional paper from your invigilator. Ensure that you indicate your name, surname and EISA registration number at the top of the additional paper. Also ensure that the question number is clearly marked on your additional paper.</w:t>
      </w:r>
    </w:p>
    <w:p w14:paraId="0C03D642" w14:textId="77777777" w:rsidR="00604D0D" w:rsidRPr="00895DF0" w:rsidRDefault="00604D0D" w:rsidP="00090DC2">
      <w:pPr>
        <w:widowControl w:val="0"/>
        <w:numPr>
          <w:ilvl w:val="0"/>
          <w:numId w:val="8"/>
        </w:numPr>
        <w:tabs>
          <w:tab w:val="left" w:pos="719"/>
        </w:tabs>
        <w:autoSpaceDE w:val="0"/>
        <w:autoSpaceDN w:val="0"/>
        <w:ind w:left="0" w:hanging="567"/>
        <w:jc w:val="both"/>
        <w:rPr>
          <w:rFonts w:eastAsia="Arial" w:cs="Arial"/>
          <w:bCs/>
          <w:color w:val="000000"/>
        </w:rPr>
      </w:pPr>
      <w:r w:rsidRPr="00895DF0">
        <w:rPr>
          <w:rFonts w:eastAsia="Arial" w:cs="Arial"/>
          <w:bCs/>
          <w:color w:val="000000"/>
        </w:rPr>
        <w:t>Number</w:t>
      </w:r>
      <w:r w:rsidRPr="00895DF0">
        <w:rPr>
          <w:rFonts w:eastAsia="Arial" w:cs="Arial"/>
          <w:bCs/>
          <w:color w:val="000000"/>
          <w:spacing w:val="-3"/>
        </w:rPr>
        <w:t xml:space="preserve"> </w:t>
      </w:r>
      <w:r w:rsidRPr="00895DF0">
        <w:rPr>
          <w:rFonts w:eastAsia="Arial" w:cs="Arial"/>
          <w:bCs/>
          <w:color w:val="000000"/>
        </w:rPr>
        <w:t>the</w:t>
      </w:r>
      <w:r w:rsidRPr="00895DF0">
        <w:rPr>
          <w:rFonts w:eastAsia="Arial" w:cs="Arial"/>
          <w:bCs/>
          <w:color w:val="000000"/>
          <w:spacing w:val="-5"/>
        </w:rPr>
        <w:t xml:space="preserve"> </w:t>
      </w:r>
      <w:r w:rsidRPr="00895DF0">
        <w:rPr>
          <w:rFonts w:eastAsia="Arial" w:cs="Arial"/>
          <w:bCs/>
          <w:color w:val="000000"/>
        </w:rPr>
        <w:t>answers</w:t>
      </w:r>
      <w:r w:rsidRPr="00895DF0">
        <w:rPr>
          <w:rFonts w:eastAsia="Arial" w:cs="Arial"/>
          <w:bCs/>
          <w:color w:val="000000"/>
          <w:spacing w:val="-3"/>
        </w:rPr>
        <w:t xml:space="preserve"> </w:t>
      </w:r>
      <w:r w:rsidRPr="00895DF0">
        <w:rPr>
          <w:rFonts w:eastAsia="Arial" w:cs="Arial"/>
          <w:bCs/>
          <w:color w:val="000000"/>
        </w:rPr>
        <w:t>correctly</w:t>
      </w:r>
      <w:r w:rsidRPr="00895DF0">
        <w:rPr>
          <w:rFonts w:eastAsia="Arial" w:cs="Arial"/>
          <w:bCs/>
          <w:color w:val="000000"/>
          <w:spacing w:val="-5"/>
        </w:rPr>
        <w:t xml:space="preserve"> </w:t>
      </w:r>
      <w:r w:rsidRPr="00895DF0">
        <w:rPr>
          <w:rFonts w:eastAsia="Arial" w:cs="Arial"/>
          <w:bCs/>
          <w:color w:val="000000"/>
        </w:rPr>
        <w:t>according</w:t>
      </w:r>
      <w:r w:rsidRPr="00895DF0">
        <w:rPr>
          <w:rFonts w:eastAsia="Arial" w:cs="Arial"/>
          <w:bCs/>
          <w:color w:val="000000"/>
          <w:spacing w:val="-5"/>
        </w:rPr>
        <w:t xml:space="preserve"> </w:t>
      </w:r>
      <w:r w:rsidRPr="00895DF0">
        <w:rPr>
          <w:rFonts w:eastAsia="Arial" w:cs="Arial"/>
          <w:bCs/>
          <w:color w:val="000000"/>
        </w:rPr>
        <w:t>to</w:t>
      </w:r>
      <w:r w:rsidRPr="00895DF0">
        <w:rPr>
          <w:rFonts w:eastAsia="Arial" w:cs="Arial"/>
          <w:bCs/>
          <w:color w:val="000000"/>
          <w:spacing w:val="-3"/>
        </w:rPr>
        <w:t xml:space="preserve"> </w:t>
      </w:r>
      <w:r w:rsidRPr="00895DF0">
        <w:rPr>
          <w:rFonts w:eastAsia="Arial" w:cs="Arial"/>
          <w:bCs/>
          <w:color w:val="000000"/>
        </w:rPr>
        <w:t>the</w:t>
      </w:r>
      <w:r w:rsidRPr="00895DF0">
        <w:rPr>
          <w:rFonts w:eastAsia="Arial" w:cs="Arial"/>
          <w:bCs/>
          <w:color w:val="000000"/>
          <w:spacing w:val="-3"/>
        </w:rPr>
        <w:t xml:space="preserve"> </w:t>
      </w:r>
      <w:r w:rsidRPr="00895DF0">
        <w:rPr>
          <w:rFonts w:eastAsia="Arial" w:cs="Arial"/>
          <w:bCs/>
          <w:color w:val="000000"/>
        </w:rPr>
        <w:t>numbering</w:t>
      </w:r>
      <w:r w:rsidRPr="00895DF0">
        <w:rPr>
          <w:rFonts w:eastAsia="Arial" w:cs="Arial"/>
          <w:bCs/>
          <w:color w:val="000000"/>
          <w:spacing w:val="-5"/>
        </w:rPr>
        <w:t xml:space="preserve"> </w:t>
      </w:r>
      <w:r w:rsidRPr="00895DF0">
        <w:rPr>
          <w:rFonts w:eastAsia="Arial" w:cs="Arial"/>
          <w:bCs/>
          <w:color w:val="000000"/>
        </w:rPr>
        <w:t>system</w:t>
      </w:r>
      <w:r w:rsidRPr="00895DF0">
        <w:rPr>
          <w:rFonts w:eastAsia="Arial" w:cs="Arial"/>
          <w:bCs/>
          <w:color w:val="000000"/>
          <w:spacing w:val="-2"/>
        </w:rPr>
        <w:t xml:space="preserve"> </w:t>
      </w:r>
      <w:r w:rsidRPr="00895DF0">
        <w:rPr>
          <w:rFonts w:eastAsia="Arial" w:cs="Arial"/>
          <w:bCs/>
          <w:color w:val="000000"/>
        </w:rPr>
        <w:t>used</w:t>
      </w:r>
      <w:r w:rsidRPr="00895DF0">
        <w:rPr>
          <w:rFonts w:eastAsia="Arial" w:cs="Arial"/>
          <w:bCs/>
          <w:color w:val="000000"/>
          <w:spacing w:val="-3"/>
        </w:rPr>
        <w:t xml:space="preserve"> </w:t>
      </w:r>
      <w:r w:rsidRPr="00895DF0">
        <w:rPr>
          <w:rFonts w:eastAsia="Arial" w:cs="Arial"/>
          <w:bCs/>
          <w:color w:val="000000"/>
        </w:rPr>
        <w:t>in</w:t>
      </w:r>
      <w:r w:rsidRPr="00895DF0">
        <w:rPr>
          <w:rFonts w:eastAsia="Arial" w:cs="Arial"/>
          <w:bCs/>
          <w:color w:val="000000"/>
          <w:spacing w:val="-5"/>
        </w:rPr>
        <w:t xml:space="preserve"> </w:t>
      </w:r>
      <w:r w:rsidRPr="00895DF0">
        <w:rPr>
          <w:rFonts w:eastAsia="Arial" w:cs="Arial"/>
          <w:bCs/>
          <w:color w:val="000000"/>
        </w:rPr>
        <w:t>this</w:t>
      </w:r>
      <w:r w:rsidRPr="00895DF0">
        <w:rPr>
          <w:rFonts w:eastAsia="Arial" w:cs="Arial"/>
          <w:bCs/>
          <w:color w:val="000000"/>
          <w:spacing w:val="-3"/>
        </w:rPr>
        <w:t xml:space="preserve"> </w:t>
      </w:r>
      <w:r w:rsidRPr="00895DF0">
        <w:rPr>
          <w:rFonts w:eastAsia="Arial" w:cs="Arial"/>
          <w:bCs/>
          <w:color w:val="000000"/>
        </w:rPr>
        <w:t xml:space="preserve">question </w:t>
      </w:r>
      <w:r w:rsidRPr="00895DF0">
        <w:rPr>
          <w:rFonts w:eastAsia="Arial" w:cs="Arial"/>
          <w:bCs/>
          <w:color w:val="000000"/>
          <w:spacing w:val="-2"/>
        </w:rPr>
        <w:t>paper.</w:t>
      </w:r>
    </w:p>
    <w:p w14:paraId="0A3F539F" w14:textId="77777777" w:rsidR="00604D0D" w:rsidRPr="00895DF0" w:rsidRDefault="00604D0D" w:rsidP="00090DC2">
      <w:pPr>
        <w:widowControl w:val="0"/>
        <w:numPr>
          <w:ilvl w:val="0"/>
          <w:numId w:val="8"/>
        </w:numPr>
        <w:tabs>
          <w:tab w:val="left" w:pos="719"/>
        </w:tabs>
        <w:autoSpaceDE w:val="0"/>
        <w:autoSpaceDN w:val="0"/>
        <w:ind w:left="0" w:right="384" w:hanging="567"/>
        <w:rPr>
          <w:rFonts w:eastAsia="Arial" w:cs="Arial"/>
          <w:bCs/>
          <w:color w:val="000000"/>
        </w:rPr>
      </w:pPr>
      <w:r w:rsidRPr="00895DF0">
        <w:rPr>
          <w:rFonts w:eastAsia="Arial" w:cs="Arial"/>
          <w:bCs/>
          <w:color w:val="000000"/>
        </w:rPr>
        <w:t>Use</w:t>
      </w:r>
      <w:r w:rsidRPr="00895DF0">
        <w:rPr>
          <w:rFonts w:eastAsia="Arial" w:cs="Arial"/>
          <w:bCs/>
          <w:color w:val="000000"/>
          <w:spacing w:val="40"/>
        </w:rPr>
        <w:t xml:space="preserve"> </w:t>
      </w:r>
      <w:r w:rsidRPr="00895DF0">
        <w:rPr>
          <w:rFonts w:eastAsia="Arial" w:cs="Arial"/>
          <w:bCs/>
          <w:color w:val="000000"/>
        </w:rPr>
        <w:t>the</w:t>
      </w:r>
      <w:r w:rsidRPr="00895DF0">
        <w:rPr>
          <w:rFonts w:eastAsia="Arial" w:cs="Arial"/>
          <w:bCs/>
          <w:color w:val="000000"/>
          <w:spacing w:val="40"/>
        </w:rPr>
        <w:t xml:space="preserve"> </w:t>
      </w:r>
      <w:r w:rsidRPr="00895DF0">
        <w:rPr>
          <w:rFonts w:eastAsia="Arial" w:cs="Arial"/>
          <w:bCs/>
          <w:color w:val="000000"/>
        </w:rPr>
        <w:t>mark</w:t>
      </w:r>
      <w:r w:rsidRPr="00895DF0">
        <w:rPr>
          <w:rFonts w:eastAsia="Arial" w:cs="Arial"/>
          <w:bCs/>
          <w:color w:val="000000"/>
          <w:spacing w:val="40"/>
        </w:rPr>
        <w:t xml:space="preserve"> </w:t>
      </w:r>
      <w:r w:rsidRPr="00895DF0">
        <w:rPr>
          <w:rFonts w:eastAsia="Arial" w:cs="Arial"/>
          <w:bCs/>
          <w:color w:val="000000"/>
        </w:rPr>
        <w:t>allocation</w:t>
      </w:r>
      <w:r w:rsidRPr="00895DF0">
        <w:rPr>
          <w:rFonts w:eastAsia="Arial" w:cs="Arial"/>
          <w:bCs/>
          <w:color w:val="000000"/>
          <w:spacing w:val="40"/>
        </w:rPr>
        <w:t xml:space="preserve"> </w:t>
      </w:r>
      <w:r w:rsidRPr="00895DF0">
        <w:rPr>
          <w:rFonts w:eastAsia="Arial" w:cs="Arial"/>
          <w:bCs/>
          <w:color w:val="000000"/>
        </w:rPr>
        <w:t>and</w:t>
      </w:r>
      <w:r w:rsidRPr="00895DF0">
        <w:rPr>
          <w:rFonts w:eastAsia="Arial" w:cs="Arial"/>
          <w:bCs/>
          <w:color w:val="000000"/>
          <w:spacing w:val="40"/>
        </w:rPr>
        <w:t xml:space="preserve"> </w:t>
      </w:r>
      <w:r w:rsidRPr="00895DF0">
        <w:rPr>
          <w:rFonts w:eastAsia="Arial" w:cs="Arial"/>
          <w:bCs/>
          <w:color w:val="000000"/>
        </w:rPr>
        <w:t>nature</w:t>
      </w:r>
      <w:r w:rsidRPr="00895DF0">
        <w:rPr>
          <w:rFonts w:eastAsia="Arial" w:cs="Arial"/>
          <w:bCs/>
          <w:color w:val="000000"/>
          <w:spacing w:val="40"/>
        </w:rPr>
        <w:t xml:space="preserve"> </w:t>
      </w:r>
      <w:r w:rsidRPr="00895DF0">
        <w:rPr>
          <w:rFonts w:eastAsia="Arial" w:cs="Arial"/>
          <w:bCs/>
          <w:color w:val="000000"/>
        </w:rPr>
        <w:t>of</w:t>
      </w:r>
      <w:r w:rsidRPr="00895DF0">
        <w:rPr>
          <w:rFonts w:eastAsia="Arial" w:cs="Arial"/>
          <w:bCs/>
          <w:color w:val="000000"/>
          <w:spacing w:val="40"/>
        </w:rPr>
        <w:t xml:space="preserve"> </w:t>
      </w:r>
      <w:r w:rsidRPr="00895DF0">
        <w:rPr>
          <w:rFonts w:eastAsia="Arial" w:cs="Arial"/>
          <w:bCs/>
          <w:color w:val="000000"/>
        </w:rPr>
        <w:t>each</w:t>
      </w:r>
      <w:r w:rsidRPr="00895DF0">
        <w:rPr>
          <w:rFonts w:eastAsia="Arial" w:cs="Arial"/>
          <w:bCs/>
          <w:color w:val="000000"/>
          <w:spacing w:val="40"/>
        </w:rPr>
        <w:t xml:space="preserve"> </w:t>
      </w:r>
      <w:r w:rsidRPr="00895DF0">
        <w:rPr>
          <w:rFonts w:eastAsia="Arial" w:cs="Arial"/>
          <w:bCs/>
          <w:color w:val="000000"/>
        </w:rPr>
        <w:t>question</w:t>
      </w:r>
      <w:r w:rsidRPr="00895DF0">
        <w:rPr>
          <w:rFonts w:eastAsia="Arial" w:cs="Arial"/>
          <w:bCs/>
          <w:color w:val="000000"/>
          <w:spacing w:val="40"/>
        </w:rPr>
        <w:t xml:space="preserve"> </w:t>
      </w:r>
      <w:r w:rsidRPr="00895DF0">
        <w:rPr>
          <w:rFonts w:eastAsia="Arial" w:cs="Arial"/>
          <w:bCs/>
          <w:color w:val="000000"/>
        </w:rPr>
        <w:t>to</w:t>
      </w:r>
      <w:r w:rsidRPr="00895DF0">
        <w:rPr>
          <w:rFonts w:eastAsia="Arial" w:cs="Arial"/>
          <w:bCs/>
          <w:color w:val="000000"/>
          <w:spacing w:val="40"/>
        </w:rPr>
        <w:t xml:space="preserve"> </w:t>
      </w:r>
      <w:r w:rsidRPr="00895DF0">
        <w:rPr>
          <w:rFonts w:eastAsia="Arial" w:cs="Arial"/>
          <w:bCs/>
          <w:color w:val="000000"/>
        </w:rPr>
        <w:t>determine</w:t>
      </w:r>
      <w:r w:rsidRPr="00895DF0">
        <w:rPr>
          <w:rFonts w:eastAsia="Arial" w:cs="Arial"/>
          <w:bCs/>
          <w:color w:val="000000"/>
          <w:spacing w:val="40"/>
        </w:rPr>
        <w:t xml:space="preserve"> </w:t>
      </w:r>
      <w:r w:rsidRPr="00895DF0">
        <w:rPr>
          <w:rFonts w:eastAsia="Arial" w:cs="Arial"/>
          <w:bCs/>
          <w:color w:val="000000"/>
        </w:rPr>
        <w:t>the</w:t>
      </w:r>
      <w:r w:rsidRPr="00895DF0">
        <w:rPr>
          <w:rFonts w:eastAsia="Arial" w:cs="Arial"/>
          <w:bCs/>
          <w:color w:val="000000"/>
          <w:spacing w:val="40"/>
        </w:rPr>
        <w:t xml:space="preserve"> </w:t>
      </w:r>
      <w:r w:rsidRPr="00895DF0">
        <w:rPr>
          <w:rFonts w:eastAsia="Arial" w:cs="Arial"/>
          <w:bCs/>
          <w:color w:val="000000"/>
        </w:rPr>
        <w:t>length</w:t>
      </w:r>
      <w:r w:rsidRPr="00895DF0">
        <w:rPr>
          <w:rFonts w:eastAsia="Arial" w:cs="Arial"/>
          <w:bCs/>
          <w:color w:val="000000"/>
          <w:spacing w:val="-1"/>
        </w:rPr>
        <w:t xml:space="preserve"> </w:t>
      </w:r>
      <w:r w:rsidRPr="00895DF0">
        <w:rPr>
          <w:rFonts w:eastAsia="Arial" w:cs="Arial"/>
          <w:bCs/>
          <w:color w:val="000000"/>
        </w:rPr>
        <w:t>and</w:t>
      </w:r>
      <w:r w:rsidRPr="00895DF0">
        <w:rPr>
          <w:rFonts w:eastAsia="Arial" w:cs="Arial"/>
          <w:bCs/>
          <w:color w:val="000000"/>
          <w:spacing w:val="80"/>
        </w:rPr>
        <w:t xml:space="preserve"> </w:t>
      </w:r>
      <w:r w:rsidRPr="00895DF0">
        <w:rPr>
          <w:rFonts w:eastAsia="Arial" w:cs="Arial"/>
          <w:bCs/>
          <w:color w:val="000000"/>
        </w:rPr>
        <w:t>depth of an answer.</w:t>
      </w:r>
    </w:p>
    <w:p w14:paraId="3A77A7FB" w14:textId="77777777" w:rsidR="00604D0D" w:rsidRPr="00895DF0" w:rsidRDefault="00604D0D" w:rsidP="00090DC2">
      <w:pPr>
        <w:widowControl w:val="0"/>
        <w:numPr>
          <w:ilvl w:val="0"/>
          <w:numId w:val="8"/>
        </w:numPr>
        <w:tabs>
          <w:tab w:val="left" w:pos="719"/>
        </w:tabs>
        <w:autoSpaceDE w:val="0"/>
        <w:autoSpaceDN w:val="0"/>
        <w:ind w:left="0" w:hanging="567"/>
        <w:contextualSpacing/>
        <w:rPr>
          <w:rFonts w:eastAsia="Arial" w:cs="Arial"/>
          <w:bCs/>
          <w:color w:val="000000"/>
        </w:rPr>
      </w:pPr>
      <w:r w:rsidRPr="00895DF0">
        <w:rPr>
          <w:rFonts w:eastAsia="Arial" w:cs="Arial"/>
          <w:bCs/>
          <w:color w:val="000000"/>
        </w:rPr>
        <w:t>Pay</w:t>
      </w:r>
      <w:r w:rsidRPr="00895DF0">
        <w:rPr>
          <w:rFonts w:eastAsia="Arial" w:cs="Arial"/>
          <w:bCs/>
          <w:color w:val="000000"/>
          <w:spacing w:val="-9"/>
        </w:rPr>
        <w:t xml:space="preserve"> </w:t>
      </w:r>
      <w:r w:rsidRPr="00895DF0">
        <w:rPr>
          <w:rFonts w:eastAsia="Arial" w:cs="Arial"/>
          <w:bCs/>
          <w:color w:val="000000"/>
        </w:rPr>
        <w:t>special</w:t>
      </w:r>
      <w:r w:rsidRPr="00895DF0">
        <w:rPr>
          <w:rFonts w:eastAsia="Arial" w:cs="Arial"/>
          <w:bCs/>
          <w:color w:val="000000"/>
          <w:spacing w:val="-3"/>
        </w:rPr>
        <w:t xml:space="preserve"> </w:t>
      </w:r>
      <w:r w:rsidRPr="00895DF0">
        <w:rPr>
          <w:rFonts w:eastAsia="Arial" w:cs="Arial"/>
          <w:bCs/>
          <w:color w:val="000000"/>
        </w:rPr>
        <w:t>attention</w:t>
      </w:r>
      <w:r w:rsidRPr="00895DF0">
        <w:rPr>
          <w:rFonts w:eastAsia="Arial" w:cs="Arial"/>
          <w:bCs/>
          <w:color w:val="000000"/>
          <w:spacing w:val="-5"/>
        </w:rPr>
        <w:t xml:space="preserve"> </w:t>
      </w:r>
      <w:r w:rsidRPr="00895DF0">
        <w:rPr>
          <w:rFonts w:eastAsia="Arial" w:cs="Arial"/>
          <w:bCs/>
          <w:color w:val="000000"/>
        </w:rPr>
        <w:t>to</w:t>
      </w:r>
      <w:r w:rsidRPr="00895DF0">
        <w:rPr>
          <w:rFonts w:eastAsia="Arial" w:cs="Arial"/>
          <w:bCs/>
          <w:color w:val="000000"/>
          <w:spacing w:val="-3"/>
        </w:rPr>
        <w:t xml:space="preserve"> </w:t>
      </w:r>
      <w:r w:rsidRPr="00895DF0">
        <w:rPr>
          <w:rFonts w:eastAsia="Arial" w:cs="Arial"/>
          <w:bCs/>
          <w:color w:val="000000"/>
        </w:rPr>
        <w:t>spelling</w:t>
      </w:r>
      <w:r w:rsidRPr="00895DF0">
        <w:rPr>
          <w:rFonts w:eastAsia="Arial" w:cs="Arial"/>
          <w:bCs/>
          <w:color w:val="000000"/>
          <w:spacing w:val="-4"/>
        </w:rPr>
        <w:t xml:space="preserve"> </w:t>
      </w:r>
      <w:r w:rsidRPr="00895DF0">
        <w:rPr>
          <w:rFonts w:eastAsia="Arial" w:cs="Arial"/>
          <w:bCs/>
          <w:color w:val="000000"/>
        </w:rPr>
        <w:t>and</w:t>
      </w:r>
      <w:r w:rsidRPr="00895DF0">
        <w:rPr>
          <w:rFonts w:eastAsia="Arial" w:cs="Arial"/>
          <w:bCs/>
          <w:color w:val="000000"/>
          <w:spacing w:val="-3"/>
        </w:rPr>
        <w:t xml:space="preserve"> </w:t>
      </w:r>
      <w:r w:rsidRPr="00895DF0">
        <w:rPr>
          <w:rFonts w:eastAsia="Arial" w:cs="Arial"/>
          <w:bCs/>
          <w:color w:val="000000"/>
        </w:rPr>
        <w:t>sentence</w:t>
      </w:r>
      <w:r w:rsidRPr="00895DF0">
        <w:rPr>
          <w:rFonts w:eastAsia="Arial" w:cs="Arial"/>
          <w:bCs/>
          <w:color w:val="000000"/>
          <w:spacing w:val="-3"/>
        </w:rPr>
        <w:t xml:space="preserve"> </w:t>
      </w:r>
      <w:r w:rsidRPr="00895DF0">
        <w:rPr>
          <w:rFonts w:eastAsia="Arial" w:cs="Arial"/>
          <w:bCs/>
          <w:color w:val="000000"/>
          <w:spacing w:val="-2"/>
        </w:rPr>
        <w:t>construction.</w:t>
      </w:r>
    </w:p>
    <w:p w14:paraId="1B7426A2" w14:textId="77777777" w:rsidR="00604D0D" w:rsidRPr="00895DF0" w:rsidRDefault="00604D0D" w:rsidP="00090DC2">
      <w:pPr>
        <w:widowControl w:val="0"/>
        <w:numPr>
          <w:ilvl w:val="0"/>
          <w:numId w:val="8"/>
        </w:numPr>
        <w:tabs>
          <w:tab w:val="left" w:pos="719"/>
        </w:tabs>
        <w:autoSpaceDE w:val="0"/>
        <w:autoSpaceDN w:val="0"/>
        <w:ind w:left="0" w:hanging="567"/>
        <w:jc w:val="both"/>
        <w:rPr>
          <w:rFonts w:eastAsia="Arial" w:cs="Arial"/>
          <w:bCs/>
          <w:color w:val="000000"/>
        </w:rPr>
      </w:pPr>
      <w:r w:rsidRPr="00895DF0">
        <w:rPr>
          <w:rFonts w:eastAsia="Arial" w:cs="Arial"/>
          <w:bCs/>
          <w:color w:val="000000"/>
        </w:rPr>
        <w:t>Write</w:t>
      </w:r>
      <w:r w:rsidRPr="00895DF0">
        <w:rPr>
          <w:rFonts w:eastAsia="Arial" w:cs="Arial"/>
          <w:bCs/>
          <w:color w:val="000000"/>
          <w:spacing w:val="1"/>
        </w:rPr>
        <w:t xml:space="preserve"> </w:t>
      </w:r>
      <w:r w:rsidRPr="00895DF0">
        <w:rPr>
          <w:rFonts w:eastAsia="Arial" w:cs="Arial"/>
          <w:bCs/>
          <w:color w:val="000000"/>
        </w:rPr>
        <w:t>neatly</w:t>
      </w:r>
      <w:r w:rsidRPr="00895DF0">
        <w:rPr>
          <w:rFonts w:eastAsia="Arial" w:cs="Arial"/>
          <w:bCs/>
          <w:color w:val="000000"/>
          <w:spacing w:val="-3"/>
        </w:rPr>
        <w:t xml:space="preserve"> </w:t>
      </w:r>
      <w:r w:rsidRPr="00895DF0">
        <w:rPr>
          <w:rFonts w:eastAsia="Arial" w:cs="Arial"/>
          <w:bCs/>
          <w:color w:val="000000"/>
        </w:rPr>
        <w:t xml:space="preserve">and </w:t>
      </w:r>
      <w:r w:rsidRPr="00895DF0">
        <w:rPr>
          <w:rFonts w:eastAsia="Arial" w:cs="Arial"/>
          <w:bCs/>
          <w:color w:val="000000"/>
          <w:spacing w:val="-2"/>
        </w:rPr>
        <w:t>legibly.</w:t>
      </w:r>
    </w:p>
    <w:p w14:paraId="51FAD9EF" w14:textId="77777777" w:rsidR="00604D0D" w:rsidRPr="00895DF0" w:rsidRDefault="00604D0D" w:rsidP="00604D0D">
      <w:pPr>
        <w:spacing w:after="160" w:line="259" w:lineRule="auto"/>
        <w:rPr>
          <w:rFonts w:eastAsia="Calibri" w:cs="Arial"/>
          <w:b/>
          <w:bCs/>
          <w:color w:val="000000"/>
          <w:kern w:val="2"/>
          <w:lang w:val="en-ZA" w:eastAsia="en-ZA"/>
          <w14:ligatures w14:val="standardContextual"/>
        </w:rPr>
      </w:pPr>
      <w:r w:rsidRPr="00895DF0">
        <w:rPr>
          <w:rFonts w:eastAsia="Calibri" w:cs="Arial"/>
          <w:b/>
          <w:bCs/>
          <w:color w:val="000000"/>
          <w:kern w:val="2"/>
          <w:lang w:val="en-ZA" w:eastAsia="en-ZA"/>
          <w14:ligatures w14:val="standardContextual"/>
        </w:rPr>
        <w:br w:type="page"/>
      </w:r>
    </w:p>
    <w:p w14:paraId="1CE3961F" w14:textId="77777777" w:rsidR="00CE06A1" w:rsidRPr="00895DF0" w:rsidRDefault="00CE06A1" w:rsidP="00CE06A1">
      <w:pPr>
        <w:keepNext/>
        <w:keepLines/>
        <w:shd w:val="clear" w:color="auto" w:fill="C0504D" w:themeFill="accent2"/>
        <w:tabs>
          <w:tab w:val="left" w:pos="7938"/>
        </w:tabs>
        <w:spacing w:line="480" w:lineRule="auto"/>
        <w:ind w:right="95"/>
        <w:jc w:val="center"/>
        <w:outlineLvl w:val="2"/>
        <w:rPr>
          <w:rFonts w:eastAsia="Times New Roman" w:cs="Arial"/>
          <w:b/>
          <w:bCs/>
          <w:kern w:val="2"/>
          <w:lang w:val="en-ZA"/>
          <w14:ligatures w14:val="standardContextual"/>
        </w:rPr>
      </w:pPr>
      <w:r w:rsidRPr="00895DF0">
        <w:rPr>
          <w:rFonts w:eastAsia="Times New Roman" w:cs="Arial"/>
          <w:b/>
          <w:bCs/>
          <w:kern w:val="2"/>
          <w:lang w:val="en-ZA"/>
          <w14:ligatures w14:val="standardContextual"/>
        </w:rPr>
        <w:lastRenderedPageBreak/>
        <w:t>WRITTEN QUESTIONS</w:t>
      </w:r>
    </w:p>
    <w:p w14:paraId="6C8C9F13" w14:textId="77777777" w:rsidR="00CE06A1" w:rsidRPr="00895DF0" w:rsidRDefault="00CE06A1" w:rsidP="00CE06A1"/>
    <w:p w14:paraId="727C1B87" w14:textId="425BAA6F" w:rsidR="00CE06A1" w:rsidRPr="00895DF0" w:rsidRDefault="00CE06A1" w:rsidP="00CE06A1">
      <w:pPr>
        <w:rPr>
          <w:b/>
          <w:bCs/>
        </w:rPr>
      </w:pPr>
      <w:r w:rsidRPr="00895DF0">
        <w:rPr>
          <w:b/>
          <w:bCs/>
        </w:rPr>
        <w:t>QUESTION 1</w:t>
      </w:r>
    </w:p>
    <w:p w14:paraId="648959BD" w14:textId="77777777" w:rsidR="00CE06A1" w:rsidRPr="00895DF0" w:rsidRDefault="00CE06A1" w:rsidP="00CE06A1">
      <w:pPr>
        <w:rPr>
          <w:b/>
          <w:bCs/>
        </w:rPr>
      </w:pPr>
    </w:p>
    <w:p w14:paraId="7C57DADD" w14:textId="6C0FF60A" w:rsidR="00CE06A1" w:rsidRPr="00895DF0" w:rsidRDefault="00CE06A1" w:rsidP="00CE06A1">
      <w:pPr>
        <w:keepNext/>
        <w:keepLines/>
        <w:tabs>
          <w:tab w:val="left" w:pos="8364"/>
        </w:tabs>
        <w:spacing w:after="120"/>
        <w:ind w:right="96"/>
        <w:outlineLvl w:val="2"/>
        <w:rPr>
          <w:rFonts w:eastAsia="Calibri" w:cs="Arial"/>
          <w:kern w:val="2"/>
          <w:lang w:val="en-ZA" w:eastAsia="en-ZA"/>
          <w14:ligatures w14:val="standardContextual"/>
        </w:rPr>
      </w:pPr>
      <w:r w:rsidRPr="00895DF0">
        <w:rPr>
          <w:rFonts w:eastAsia="Calibri" w:cs="Arial"/>
          <w:b/>
          <w:bCs/>
          <w:kern w:val="2"/>
          <w:lang w:val="en-ZA" w:eastAsia="en-ZA"/>
          <w14:ligatures w14:val="standardContextual"/>
        </w:rPr>
        <w:t xml:space="preserve">INSTRUCTION: </w:t>
      </w:r>
      <w:r w:rsidR="00A81D92" w:rsidRPr="00895DF0">
        <w:rPr>
          <w:rFonts w:eastAsia="Calibri" w:cs="Arial"/>
          <w:kern w:val="2"/>
          <w:lang w:eastAsia="en-ZA"/>
          <w14:ligatures w14:val="standardContextual"/>
        </w:rPr>
        <w:t>Read the workplace scenario below carefully. Answer all the questions in this section based only on the information provided in the scenario.</w:t>
      </w:r>
    </w:p>
    <w:p w14:paraId="0AE9B10C" w14:textId="40D51F0C" w:rsidR="003474D5" w:rsidRPr="00895DF0" w:rsidRDefault="00CE06A1" w:rsidP="003474D5">
      <w:pPr>
        <w:spacing w:after="160"/>
        <w:ind w:right="96"/>
        <w:jc w:val="both"/>
        <w:rPr>
          <w:rFonts w:eastAsia="Calibri" w:cs="Arial"/>
          <w:b/>
          <w:bCs/>
          <w:kern w:val="2"/>
          <w:lang w:val="en-ZA" w:eastAsia="en-ZA"/>
          <w14:ligatures w14:val="standardContextual"/>
        </w:rPr>
      </w:pPr>
      <w:r w:rsidRPr="00895DF0">
        <w:rPr>
          <w:rFonts w:eastAsia="Calibri" w:cs="Arial"/>
          <w:b/>
          <w:bCs/>
          <w:kern w:val="2"/>
          <w:lang w:val="en-ZA" w:eastAsia="en-ZA"/>
          <w14:ligatures w14:val="standardContextual"/>
        </w:rPr>
        <w:t>1.1 Scenario:</w:t>
      </w:r>
      <w:r w:rsidR="003474D5" w:rsidRPr="00895DF0">
        <w:rPr>
          <w:rFonts w:eastAsia="Calibri" w:cs="Arial"/>
          <w:b/>
          <w:bCs/>
          <w:kern w:val="2"/>
          <w:lang w:val="en-ZA" w:eastAsia="en-ZA"/>
          <w14:ligatures w14:val="standardContextual"/>
        </w:rPr>
        <w:t xml:space="preserve"> Setting up the banknote processing machine (opening shift)</w:t>
      </w:r>
    </w:p>
    <w:tbl>
      <w:tblPr>
        <w:tblStyle w:val="TableGrid3"/>
        <w:tblW w:w="9351" w:type="dxa"/>
        <w:tblLook w:val="04A0" w:firstRow="1" w:lastRow="0" w:firstColumn="1" w:lastColumn="0" w:noHBand="0" w:noVBand="1"/>
      </w:tblPr>
      <w:tblGrid>
        <w:gridCol w:w="9351"/>
      </w:tblGrid>
      <w:tr w:rsidR="00CE06A1" w:rsidRPr="00895DF0" w14:paraId="0780166A" w14:textId="77777777" w:rsidTr="000B3A8F">
        <w:tc>
          <w:tcPr>
            <w:tcW w:w="9351" w:type="dxa"/>
          </w:tcPr>
          <w:p w14:paraId="734EDC0A" w14:textId="77777777" w:rsidR="00F46159" w:rsidRPr="00895DF0" w:rsidRDefault="00F46159" w:rsidP="00F46159">
            <w:pPr>
              <w:spacing w:after="160" w:line="360" w:lineRule="auto"/>
              <w:ind w:right="96"/>
              <w:jc w:val="both"/>
              <w:rPr>
                <w:rFonts w:eastAsia="Calibri" w:cs="Arial"/>
                <w:b/>
                <w:bCs/>
                <w:lang w:eastAsia="en-ZA"/>
              </w:rPr>
            </w:pPr>
            <w:r w:rsidRPr="00895DF0">
              <w:rPr>
                <w:rFonts w:eastAsia="Calibri" w:cs="Arial"/>
                <w:b/>
                <w:bCs/>
                <w:lang w:eastAsia="en-ZA"/>
              </w:rPr>
              <w:t>Background &amp; roles (Opening shift)</w:t>
            </w:r>
          </w:p>
          <w:p w14:paraId="335C6159" w14:textId="7D2F1472" w:rsidR="00F46159" w:rsidRPr="00895DF0" w:rsidRDefault="002D58ED" w:rsidP="00F46159">
            <w:pPr>
              <w:spacing w:after="160" w:line="360" w:lineRule="auto"/>
              <w:ind w:right="96"/>
              <w:jc w:val="both"/>
              <w:rPr>
                <w:rFonts w:eastAsia="Calibri" w:cs="Arial"/>
                <w:bCs/>
                <w:lang w:eastAsia="en-ZA"/>
              </w:rPr>
            </w:pPr>
            <w:r w:rsidRPr="00895DF0">
              <w:rPr>
                <w:rFonts w:eastAsia="Calibri" w:cs="Arial"/>
                <w:bCs/>
                <w:lang w:val="en-US" w:eastAsia="en-ZA"/>
              </w:rPr>
              <w:t>On 5 October 2025 at 07:30, at the cash centre, Lebo Maseko (Operator ID 4571) was assigned as the Preparer and Feeder for the opening shift. Supervisor P. Mokoena was scheduled to countersign the start-up checks and observe the test pack. The area is access-controlled, monitored by CCTV, and operates under dual-control procedures.</w:t>
            </w:r>
          </w:p>
          <w:p w14:paraId="7A0F5497" w14:textId="6CF3B160" w:rsidR="00F46159" w:rsidRPr="00895DF0" w:rsidRDefault="00F46159" w:rsidP="00FF3D38">
            <w:pPr>
              <w:spacing w:line="360" w:lineRule="auto"/>
              <w:ind w:right="96"/>
              <w:jc w:val="both"/>
              <w:rPr>
                <w:rFonts w:eastAsia="Calibri" w:cs="Arial"/>
                <w:b/>
                <w:bCs/>
                <w:lang w:eastAsia="en-ZA"/>
              </w:rPr>
            </w:pPr>
            <w:r w:rsidRPr="00895DF0">
              <w:rPr>
                <w:rFonts w:eastAsia="Calibri" w:cs="Arial"/>
                <w:b/>
                <w:bCs/>
                <w:lang w:eastAsia="en-ZA"/>
              </w:rPr>
              <w:t>Job details (Job sheet</w:t>
            </w:r>
            <w:r w:rsidR="007E7CED" w:rsidRPr="00895DF0">
              <w:rPr>
                <w:rFonts w:eastAsia="Calibri" w:cs="Arial"/>
                <w:b/>
                <w:bCs/>
                <w:lang w:eastAsia="en-ZA"/>
              </w:rPr>
              <w:t xml:space="preserve"> requirements</w:t>
            </w:r>
            <w:r w:rsidRPr="00895DF0">
              <w:rPr>
                <w:rFonts w:eastAsia="Calibri" w:cs="Arial"/>
                <w:b/>
                <w:bCs/>
                <w:lang w:eastAsia="en-ZA"/>
              </w:rPr>
              <w:t>)</w:t>
            </w:r>
          </w:p>
          <w:p w14:paraId="392D2D13" w14:textId="77777777" w:rsidR="00F46159" w:rsidRPr="00895DF0" w:rsidRDefault="00F46159" w:rsidP="00FF3D38">
            <w:pPr>
              <w:numPr>
                <w:ilvl w:val="0"/>
                <w:numId w:val="28"/>
              </w:numPr>
              <w:spacing w:line="360" w:lineRule="auto"/>
              <w:ind w:right="96"/>
              <w:jc w:val="both"/>
              <w:rPr>
                <w:rFonts w:eastAsia="Calibri" w:cs="Arial"/>
                <w:lang w:eastAsia="en-ZA"/>
              </w:rPr>
            </w:pPr>
            <w:r w:rsidRPr="00895DF0">
              <w:rPr>
                <w:rFonts w:eastAsia="Calibri" w:cs="Arial"/>
                <w:lang w:eastAsia="en-ZA"/>
              </w:rPr>
              <w:t>Output: ATM-fit R100 notes only</w:t>
            </w:r>
          </w:p>
          <w:p w14:paraId="15271470" w14:textId="77777777" w:rsidR="00F46159" w:rsidRPr="00895DF0" w:rsidRDefault="00F46159" w:rsidP="00FF3D38">
            <w:pPr>
              <w:numPr>
                <w:ilvl w:val="0"/>
                <w:numId w:val="28"/>
              </w:numPr>
              <w:spacing w:line="360" w:lineRule="auto"/>
              <w:ind w:right="96"/>
              <w:jc w:val="both"/>
              <w:rPr>
                <w:rFonts w:eastAsia="Calibri" w:cs="Arial"/>
                <w:lang w:eastAsia="en-ZA"/>
              </w:rPr>
            </w:pPr>
            <w:r w:rsidRPr="00895DF0">
              <w:rPr>
                <w:rFonts w:eastAsia="Calibri" w:cs="Arial"/>
                <w:lang w:eastAsia="en-ZA"/>
              </w:rPr>
              <w:t>Bundle size: 100 notes per bundle</w:t>
            </w:r>
          </w:p>
          <w:p w14:paraId="1747BAB2" w14:textId="77777777" w:rsidR="00F46159" w:rsidRPr="00895DF0" w:rsidRDefault="00F46159" w:rsidP="00FF3D38">
            <w:pPr>
              <w:numPr>
                <w:ilvl w:val="0"/>
                <w:numId w:val="28"/>
              </w:numPr>
              <w:spacing w:line="360" w:lineRule="auto"/>
              <w:ind w:right="96"/>
              <w:jc w:val="both"/>
              <w:rPr>
                <w:rFonts w:eastAsia="Calibri" w:cs="Arial"/>
                <w:lang w:eastAsia="en-ZA"/>
              </w:rPr>
            </w:pPr>
            <w:r w:rsidRPr="00895DF0">
              <w:rPr>
                <w:rFonts w:eastAsia="Calibri" w:cs="Arial"/>
                <w:lang w:eastAsia="en-ZA"/>
              </w:rPr>
              <w:t xml:space="preserve">Each bundle label must </w:t>
            </w:r>
            <w:proofErr w:type="gramStart"/>
            <w:r w:rsidRPr="00895DF0">
              <w:rPr>
                <w:rFonts w:eastAsia="Calibri" w:cs="Arial"/>
                <w:lang w:eastAsia="en-ZA"/>
              </w:rPr>
              <w:t>show:</w:t>
            </w:r>
            <w:proofErr w:type="gramEnd"/>
            <w:r w:rsidRPr="00895DF0">
              <w:rPr>
                <w:rFonts w:eastAsia="Calibri" w:cs="Arial"/>
                <w:lang w:eastAsia="en-ZA"/>
              </w:rPr>
              <w:t xml:space="preserve"> date, time, job code, operator ID, bundle number, denomination</w:t>
            </w:r>
          </w:p>
          <w:p w14:paraId="35D2065F" w14:textId="77777777" w:rsidR="00F46159" w:rsidRPr="00895DF0" w:rsidRDefault="00F46159" w:rsidP="00CC34DE">
            <w:pPr>
              <w:numPr>
                <w:ilvl w:val="0"/>
                <w:numId w:val="28"/>
              </w:numPr>
              <w:spacing w:after="160" w:line="360" w:lineRule="auto"/>
              <w:ind w:right="96"/>
              <w:jc w:val="both"/>
              <w:rPr>
                <w:rFonts w:eastAsia="Calibri" w:cs="Arial"/>
                <w:lang w:eastAsia="en-ZA"/>
              </w:rPr>
            </w:pPr>
            <w:r w:rsidRPr="00895DF0">
              <w:rPr>
                <w:rFonts w:eastAsia="Calibri" w:cs="Arial"/>
                <w:lang w:eastAsia="en-ZA"/>
              </w:rPr>
              <w:t xml:space="preserve">System must </w:t>
            </w:r>
            <w:proofErr w:type="gramStart"/>
            <w:r w:rsidRPr="00895DF0">
              <w:rPr>
                <w:rFonts w:eastAsia="Calibri" w:cs="Arial"/>
                <w:lang w:eastAsia="en-ZA"/>
              </w:rPr>
              <w:t>record:</w:t>
            </w:r>
            <w:proofErr w:type="gramEnd"/>
            <w:r w:rsidRPr="00895DF0">
              <w:rPr>
                <w:rFonts w:eastAsia="Calibri" w:cs="Arial"/>
                <w:lang w:eastAsia="en-ZA"/>
              </w:rPr>
              <w:t xml:space="preserve"> job start time, stop time, total good notes, total rejected notes</w:t>
            </w:r>
          </w:p>
          <w:p w14:paraId="554B3DD5" w14:textId="03F9EED5" w:rsidR="00F46159" w:rsidRPr="00895DF0" w:rsidRDefault="00F46159" w:rsidP="00F46159">
            <w:pPr>
              <w:spacing w:after="160" w:line="360" w:lineRule="auto"/>
              <w:ind w:right="96"/>
              <w:jc w:val="both"/>
              <w:rPr>
                <w:rFonts w:eastAsia="Calibri" w:cs="Arial"/>
                <w:b/>
                <w:bCs/>
                <w:lang w:eastAsia="en-ZA"/>
              </w:rPr>
            </w:pPr>
            <w:r w:rsidRPr="00895DF0">
              <w:rPr>
                <w:rFonts w:eastAsia="Calibri" w:cs="Arial"/>
                <w:b/>
                <w:bCs/>
                <w:lang w:eastAsia="en-ZA"/>
              </w:rPr>
              <w:t xml:space="preserve">What </w:t>
            </w:r>
            <w:r w:rsidR="00EE4580" w:rsidRPr="00895DF0">
              <w:rPr>
                <w:rFonts w:eastAsia="Calibri" w:cs="Arial"/>
                <w:b/>
                <w:bCs/>
                <w:lang w:eastAsia="en-ZA"/>
              </w:rPr>
              <w:t>happened</w:t>
            </w:r>
            <w:r w:rsidRPr="00895DF0">
              <w:rPr>
                <w:rFonts w:eastAsia="Calibri" w:cs="Arial"/>
                <w:b/>
                <w:bCs/>
                <w:lang w:eastAsia="en-ZA"/>
              </w:rPr>
              <w:t xml:space="preserve"> during start-up</w:t>
            </w:r>
          </w:p>
          <w:p w14:paraId="60F1D66F" w14:textId="77777777" w:rsidR="005728D2" w:rsidRPr="00895DF0" w:rsidRDefault="005728D2" w:rsidP="005728D2">
            <w:pPr>
              <w:spacing w:after="160" w:line="360" w:lineRule="auto"/>
              <w:ind w:right="96"/>
              <w:jc w:val="both"/>
              <w:rPr>
                <w:rFonts w:eastAsia="Calibri" w:cs="Arial"/>
                <w:bCs/>
                <w:lang w:eastAsia="en-ZA"/>
              </w:rPr>
            </w:pPr>
            <w:r w:rsidRPr="00895DF0">
              <w:rPr>
                <w:rFonts w:eastAsia="Calibri" w:cs="Arial"/>
                <w:bCs/>
                <w:lang w:eastAsia="en-ZA"/>
              </w:rPr>
              <w:t>At the start of the shift, the machine was found powered off, with guards closed and the emergency stop released. The dust extractor indicator showed amber, indicating that the dust tray had not yet been emptied. Sensor cleaning was also due before first use.</w:t>
            </w:r>
          </w:p>
          <w:p w14:paraId="38BC4DF2" w14:textId="77777777" w:rsidR="005728D2" w:rsidRPr="00895DF0" w:rsidRDefault="005728D2" w:rsidP="005728D2">
            <w:pPr>
              <w:spacing w:after="160" w:line="360" w:lineRule="auto"/>
              <w:ind w:right="96"/>
              <w:jc w:val="both"/>
              <w:rPr>
                <w:rFonts w:eastAsia="Calibri" w:cs="Arial"/>
                <w:bCs/>
                <w:lang w:eastAsia="en-ZA"/>
              </w:rPr>
            </w:pPr>
            <w:r w:rsidRPr="00895DF0">
              <w:rPr>
                <w:rFonts w:eastAsia="Calibri" w:cs="Arial"/>
                <w:bCs/>
                <w:lang w:eastAsia="en-ZA"/>
              </w:rPr>
              <w:t xml:space="preserve">The label printer had six labels remaining, with a spare roll at the station. Wrapping film was low, but a spare roll was available. A handover note recorded that the left feeder guide was slightly out of alignment. The software still held the previous mixed-fitness profile. The reject pockets were </w:t>
            </w:r>
            <w:proofErr w:type="gramStart"/>
            <w:r w:rsidRPr="00895DF0">
              <w:rPr>
                <w:rFonts w:eastAsia="Calibri" w:cs="Arial"/>
                <w:bCs/>
                <w:lang w:eastAsia="en-ZA"/>
              </w:rPr>
              <w:t>empty</w:t>
            </w:r>
            <w:proofErr w:type="gramEnd"/>
            <w:r w:rsidRPr="00895DF0">
              <w:rPr>
                <w:rFonts w:eastAsia="Calibri" w:cs="Arial"/>
                <w:bCs/>
                <w:lang w:eastAsia="en-ZA"/>
              </w:rPr>
              <w:t xml:space="preserve"> and the shredder module was not in use.</w:t>
            </w:r>
          </w:p>
          <w:p w14:paraId="2B070CCA" w14:textId="77777777" w:rsidR="005728D2" w:rsidRPr="00895DF0" w:rsidRDefault="005728D2" w:rsidP="005728D2">
            <w:pPr>
              <w:spacing w:after="160" w:line="360" w:lineRule="auto"/>
              <w:ind w:right="96"/>
              <w:jc w:val="both"/>
              <w:rPr>
                <w:rFonts w:eastAsia="Calibri" w:cs="Arial"/>
                <w:bCs/>
                <w:lang w:eastAsia="en-ZA"/>
              </w:rPr>
            </w:pPr>
            <w:r w:rsidRPr="00895DF0">
              <w:rPr>
                <w:rFonts w:eastAsia="Calibri" w:cs="Arial"/>
                <w:bCs/>
                <w:lang w:eastAsia="en-ZA"/>
              </w:rPr>
              <w:t xml:space="preserve">Lebo opened the start-up checklist and completed all safety and housekeeping checks. He performed and logged the sensor clean and emptied the dust tray (the indicator then cleared). He then loaded the correct job profile: </w:t>
            </w:r>
            <w:r w:rsidRPr="00895DF0">
              <w:rPr>
                <w:rFonts w:eastAsia="Calibri" w:cs="Arial"/>
                <w:lang w:eastAsia="en-ZA"/>
              </w:rPr>
              <w:t>ZAR / ATM-fit / R100 / Version 3.</w:t>
            </w:r>
            <w:r w:rsidRPr="00895DF0">
              <w:rPr>
                <w:rFonts w:eastAsia="Calibri" w:cs="Arial"/>
                <w:bCs/>
                <w:lang w:eastAsia="en-ZA"/>
              </w:rPr>
              <w:t xml:space="preserve"> He confirmed the bundle size as 100 notes and set the routing pockets as follows: Fit (Pocket 1), Unfit (Pocket </w:t>
            </w:r>
            <w:r w:rsidRPr="00895DF0">
              <w:rPr>
                <w:rFonts w:eastAsia="Calibri" w:cs="Arial"/>
                <w:bCs/>
                <w:lang w:eastAsia="en-ZA"/>
              </w:rPr>
              <w:lastRenderedPageBreak/>
              <w:t>2), and Suspect (Reject pocket). The left feeder guide was realigned, and a dry test feed confirmed a clear note path. Consumables were prepared for uninterrupted running, with the spare label roll and spare wrap film placed within reach.</w:t>
            </w:r>
          </w:p>
          <w:p w14:paraId="48826CFC" w14:textId="77777777" w:rsidR="005728D2" w:rsidRPr="00895DF0" w:rsidRDefault="005728D2" w:rsidP="005728D2">
            <w:pPr>
              <w:spacing w:after="160" w:line="360" w:lineRule="auto"/>
              <w:ind w:right="96"/>
              <w:jc w:val="both"/>
              <w:rPr>
                <w:rFonts w:eastAsia="Calibri" w:cs="Arial"/>
                <w:bCs/>
                <w:lang w:eastAsia="en-ZA"/>
              </w:rPr>
            </w:pPr>
            <w:r w:rsidRPr="00895DF0">
              <w:rPr>
                <w:rFonts w:eastAsia="Calibri" w:cs="Arial"/>
                <w:bCs/>
                <w:lang w:eastAsia="en-ZA"/>
              </w:rPr>
              <w:t xml:space="preserve">Under Supervisor Mokoena’s observation, the </w:t>
            </w:r>
            <w:r w:rsidRPr="00895DF0">
              <w:rPr>
                <w:rFonts w:eastAsia="Calibri" w:cs="Arial"/>
                <w:lang w:eastAsia="en-ZA"/>
              </w:rPr>
              <w:t>TEST-ONLY</w:t>
            </w:r>
            <w:r w:rsidRPr="00895DF0">
              <w:rPr>
                <w:rFonts w:eastAsia="Calibri" w:cs="Arial"/>
                <w:bCs/>
                <w:lang w:eastAsia="en-ZA"/>
              </w:rPr>
              <w:t xml:space="preserve"> pack was processed. The outputs and rejects were </w:t>
            </w:r>
            <w:proofErr w:type="gramStart"/>
            <w:r w:rsidRPr="00895DF0">
              <w:rPr>
                <w:rFonts w:eastAsia="Calibri" w:cs="Arial"/>
                <w:bCs/>
                <w:lang w:eastAsia="en-ZA"/>
              </w:rPr>
              <w:t>reviewed</w:t>
            </w:r>
            <w:proofErr w:type="gramEnd"/>
            <w:r w:rsidRPr="00895DF0">
              <w:rPr>
                <w:rFonts w:eastAsia="Calibri" w:cs="Arial"/>
                <w:bCs/>
                <w:lang w:eastAsia="en-ZA"/>
              </w:rPr>
              <w:t xml:space="preserve"> and no anomalies were found. A sample label was checked and showed the required six fields in the correct order. The system screens were verified to ensure that start and stop times, as well as totals for good and rejected notes, would be captured</w:t>
            </w:r>
          </w:p>
          <w:p w14:paraId="72DE2112" w14:textId="77777777" w:rsidR="00F46159" w:rsidRPr="00895DF0" w:rsidRDefault="00F46159" w:rsidP="00F46159">
            <w:pPr>
              <w:spacing w:after="160" w:line="360" w:lineRule="auto"/>
              <w:ind w:right="96"/>
              <w:jc w:val="both"/>
              <w:rPr>
                <w:rFonts w:eastAsia="Calibri" w:cs="Arial"/>
                <w:b/>
                <w:bCs/>
                <w:lang w:eastAsia="en-ZA"/>
              </w:rPr>
            </w:pPr>
            <w:r w:rsidRPr="00895DF0">
              <w:rPr>
                <w:rFonts w:eastAsia="Calibri" w:cs="Arial"/>
                <w:b/>
                <w:bCs/>
                <w:lang w:eastAsia="en-ZA"/>
              </w:rPr>
              <w:t>Final start-up outcome</w:t>
            </w:r>
          </w:p>
          <w:p w14:paraId="32E1D0EB" w14:textId="57D80470" w:rsidR="00676DAA" w:rsidRPr="00895DF0" w:rsidRDefault="00676DAA" w:rsidP="00676DAA">
            <w:pPr>
              <w:numPr>
                <w:ilvl w:val="0"/>
                <w:numId w:val="29"/>
              </w:numPr>
              <w:spacing w:after="160"/>
              <w:ind w:right="96"/>
              <w:jc w:val="both"/>
              <w:rPr>
                <w:rFonts w:eastAsia="Calibri" w:cs="Arial"/>
                <w:bCs/>
                <w:lang w:eastAsia="en-ZA"/>
              </w:rPr>
            </w:pPr>
            <w:r w:rsidRPr="00895DF0">
              <w:rPr>
                <w:rFonts w:eastAsia="Calibri" w:cs="Arial"/>
                <w:bCs/>
                <w:lang w:eastAsia="en-ZA"/>
              </w:rPr>
              <w:t>The machine was configured for ATM-fit R100 notes with all settings and routing confirmed.</w:t>
            </w:r>
          </w:p>
          <w:p w14:paraId="745E2F48" w14:textId="3F6C6143" w:rsidR="00676DAA" w:rsidRPr="00895DF0" w:rsidRDefault="00676DAA" w:rsidP="00676DAA">
            <w:pPr>
              <w:numPr>
                <w:ilvl w:val="0"/>
                <w:numId w:val="29"/>
              </w:numPr>
              <w:spacing w:after="160"/>
              <w:ind w:right="96"/>
              <w:jc w:val="both"/>
              <w:rPr>
                <w:rFonts w:eastAsia="Calibri" w:cs="Arial"/>
                <w:bCs/>
                <w:lang w:eastAsia="en-ZA"/>
              </w:rPr>
            </w:pPr>
            <w:r w:rsidRPr="00895DF0">
              <w:rPr>
                <w:rFonts w:eastAsia="Calibri" w:cs="Arial"/>
                <w:bCs/>
                <w:lang w:eastAsia="en-ZA"/>
              </w:rPr>
              <w:t>The sensor clean and dust tray actions were recorded; feeder guide alignment was corrected.</w:t>
            </w:r>
          </w:p>
          <w:p w14:paraId="729D4160" w14:textId="1654496B" w:rsidR="00676DAA" w:rsidRPr="00895DF0" w:rsidRDefault="00676DAA" w:rsidP="00676DAA">
            <w:pPr>
              <w:numPr>
                <w:ilvl w:val="0"/>
                <w:numId w:val="29"/>
              </w:numPr>
              <w:spacing w:after="160"/>
              <w:ind w:right="96"/>
              <w:jc w:val="both"/>
              <w:rPr>
                <w:rFonts w:eastAsia="Calibri" w:cs="Arial"/>
                <w:bCs/>
                <w:lang w:eastAsia="en-ZA"/>
              </w:rPr>
            </w:pPr>
            <w:r w:rsidRPr="00895DF0">
              <w:rPr>
                <w:rFonts w:eastAsia="Calibri" w:cs="Arial"/>
                <w:bCs/>
                <w:lang w:eastAsia="en-ZA"/>
              </w:rPr>
              <w:t>The TEST-ONLY pack was successfully processed under supervision, and the sample label was verified.</w:t>
            </w:r>
          </w:p>
          <w:p w14:paraId="37D93ADA" w14:textId="77777777" w:rsidR="00202EF9" w:rsidRPr="00895DF0" w:rsidRDefault="00676DAA" w:rsidP="00676DAA">
            <w:pPr>
              <w:numPr>
                <w:ilvl w:val="0"/>
                <w:numId w:val="29"/>
              </w:numPr>
              <w:spacing w:after="160" w:line="360" w:lineRule="auto"/>
              <w:ind w:right="96"/>
              <w:jc w:val="both"/>
              <w:rPr>
                <w:rFonts w:eastAsia="Calibri" w:cs="Arial"/>
                <w:b/>
                <w:bCs/>
                <w:lang w:eastAsia="en-ZA"/>
              </w:rPr>
            </w:pPr>
            <w:r w:rsidRPr="00895DF0">
              <w:rPr>
                <w:rFonts w:eastAsia="Calibri" w:cs="Arial"/>
                <w:bCs/>
                <w:lang w:eastAsia="en-ZA"/>
              </w:rPr>
              <w:t>Consumables (spare labels and wrapping film) were staged for changeover readiness.</w:t>
            </w:r>
          </w:p>
          <w:p w14:paraId="156BF777" w14:textId="598AAB44" w:rsidR="00F46159" w:rsidRPr="00895DF0" w:rsidRDefault="00F46159" w:rsidP="00202EF9">
            <w:pPr>
              <w:spacing w:after="160" w:line="360" w:lineRule="auto"/>
              <w:ind w:right="96"/>
              <w:jc w:val="both"/>
              <w:rPr>
                <w:rFonts w:eastAsia="Calibri" w:cs="Arial"/>
                <w:b/>
                <w:bCs/>
                <w:lang w:eastAsia="en-ZA"/>
              </w:rPr>
            </w:pPr>
            <w:r w:rsidRPr="00895DF0">
              <w:rPr>
                <w:rFonts w:eastAsia="Calibri" w:cs="Arial"/>
                <w:b/>
                <w:bCs/>
                <w:lang w:eastAsia="en-ZA"/>
              </w:rPr>
              <w:t>Records and communication</w:t>
            </w:r>
          </w:p>
          <w:p w14:paraId="76E698C8" w14:textId="5384E69E" w:rsidR="00324DA4" w:rsidRPr="00895DF0" w:rsidRDefault="004056BC" w:rsidP="00FF3D38">
            <w:pPr>
              <w:spacing w:after="160" w:line="360" w:lineRule="auto"/>
              <w:ind w:right="96"/>
              <w:jc w:val="both"/>
              <w:rPr>
                <w:rFonts w:eastAsia="Calibri" w:cs="Arial"/>
                <w:bCs/>
                <w:lang w:eastAsia="en-ZA"/>
              </w:rPr>
            </w:pPr>
            <w:r w:rsidRPr="00895DF0">
              <w:rPr>
                <w:rFonts w:eastAsia="Calibri" w:cs="Arial"/>
                <w:bCs/>
                <w:lang w:val="en-US" w:eastAsia="en-ZA"/>
              </w:rPr>
              <w:t xml:space="preserve">Lebo updated the Cleaning and Calibration Log and the start-up checklist. Supervisor Mokoena countersigned the start-up. The system was set to record job start and stop times and totals for good and </w:t>
            </w:r>
            <w:proofErr w:type="gramStart"/>
            <w:r w:rsidRPr="00895DF0">
              <w:rPr>
                <w:rFonts w:eastAsia="Calibri" w:cs="Arial"/>
                <w:bCs/>
                <w:lang w:val="en-US" w:eastAsia="en-ZA"/>
              </w:rPr>
              <w:t>rejected</w:t>
            </w:r>
            <w:proofErr w:type="gramEnd"/>
            <w:r w:rsidRPr="00895DF0">
              <w:rPr>
                <w:rFonts w:eastAsia="Calibri" w:cs="Arial"/>
                <w:bCs/>
                <w:lang w:val="en-US" w:eastAsia="en-ZA"/>
              </w:rPr>
              <w:t xml:space="preserve"> notes. No start-up exceptions were reported. The station was ready for live note processing in line with the job sheet and dual-control requirements.</w:t>
            </w:r>
          </w:p>
        </w:tc>
      </w:tr>
    </w:tbl>
    <w:p w14:paraId="242EC5FD" w14:textId="77777777" w:rsidR="00423830" w:rsidRPr="00895DF0" w:rsidRDefault="00423830" w:rsidP="00284974">
      <w:pPr>
        <w:tabs>
          <w:tab w:val="left" w:pos="8505"/>
        </w:tabs>
        <w:spacing w:after="120"/>
        <w:ind w:right="96"/>
        <w:rPr>
          <w:rFonts w:eastAsia="Calibri" w:cs="Arial"/>
          <w:kern w:val="2"/>
          <w:lang w:val="en-ZA" w:eastAsia="en-ZA"/>
          <w14:ligatures w14:val="standardContextual"/>
        </w:rPr>
      </w:pPr>
    </w:p>
    <w:p w14:paraId="35DADD8F" w14:textId="29971064" w:rsidR="00284974" w:rsidRPr="00895DF0" w:rsidRDefault="003F12A4" w:rsidP="00284974">
      <w:pPr>
        <w:pStyle w:val="ListParagraph"/>
        <w:numPr>
          <w:ilvl w:val="0"/>
          <w:numId w:val="39"/>
        </w:numPr>
        <w:tabs>
          <w:tab w:val="left" w:pos="8505"/>
        </w:tabs>
        <w:spacing w:after="120"/>
        <w:ind w:left="0" w:right="96" w:hanging="567"/>
        <w:rPr>
          <w:rFonts w:eastAsia="Calibri" w:cs="Arial"/>
          <w:kern w:val="2"/>
          <w:lang w:val="en-ZA" w:eastAsia="en-ZA"/>
          <w14:ligatures w14:val="standardContextual"/>
        </w:rPr>
      </w:pPr>
      <w:r w:rsidRPr="00895DF0">
        <w:rPr>
          <w:rFonts w:eastAsia="Calibri" w:cs="Arial"/>
          <w:kern w:val="2"/>
          <w:lang w:val="en-ZA" w:eastAsia="en-ZA"/>
          <w14:ligatures w14:val="standardContextual"/>
        </w:rPr>
        <w:t>Using the scenario with Lebo Maseko (ID 4571</w:t>
      </w:r>
      <w:r w:rsidR="001E5019" w:rsidRPr="00895DF0">
        <w:rPr>
          <w:rFonts w:eastAsia="Calibri" w:cs="Arial"/>
          <w:kern w:val="2"/>
          <w:lang w:val="en-ZA" w:eastAsia="en-ZA"/>
          <w14:ligatures w14:val="standardContextual"/>
        </w:rPr>
        <w:t>) and Supervisor P. Mokoena, answer the followin</w:t>
      </w:r>
      <w:r w:rsidR="00DB7DD8" w:rsidRPr="00895DF0">
        <w:rPr>
          <w:rFonts w:eastAsia="Calibri" w:cs="Arial"/>
          <w:kern w:val="2"/>
          <w:lang w:val="en-ZA" w:eastAsia="en-ZA"/>
          <w14:ligatures w14:val="standardContextual"/>
        </w:rPr>
        <w:t>g questions</w:t>
      </w:r>
    </w:p>
    <w:p w14:paraId="55DC8605" w14:textId="77777777" w:rsidR="00423830" w:rsidRPr="00895DF0" w:rsidRDefault="00423830" w:rsidP="00423830">
      <w:pPr>
        <w:pStyle w:val="ListParagraph"/>
        <w:tabs>
          <w:tab w:val="left" w:pos="8505"/>
        </w:tabs>
        <w:spacing w:after="120"/>
        <w:ind w:left="0" w:right="96"/>
        <w:rPr>
          <w:rFonts w:eastAsia="Calibri" w:cs="Arial"/>
          <w:kern w:val="2"/>
          <w:lang w:val="en-ZA" w:eastAsia="en-ZA"/>
          <w14:ligatures w14:val="standardContextual"/>
        </w:rPr>
      </w:pPr>
    </w:p>
    <w:p w14:paraId="23B53DFE" w14:textId="77777777" w:rsidR="00193684" w:rsidRPr="00895DF0" w:rsidRDefault="00193684" w:rsidP="00285F5C">
      <w:pPr>
        <w:pStyle w:val="ListParagraph"/>
        <w:numPr>
          <w:ilvl w:val="2"/>
          <w:numId w:val="9"/>
        </w:numPr>
        <w:tabs>
          <w:tab w:val="left" w:pos="8505"/>
        </w:tabs>
        <w:spacing w:after="120"/>
        <w:ind w:left="0" w:right="96" w:hanging="709"/>
        <w:rPr>
          <w:rFonts w:eastAsia="Calibri" w:cs="Arial"/>
          <w:b/>
          <w:bCs/>
          <w:kern w:val="2"/>
          <w:lang w:val="en-ZA" w:eastAsia="en-ZA"/>
          <w14:ligatures w14:val="standardContextual"/>
        </w:rPr>
      </w:pPr>
      <w:r w:rsidRPr="00895DF0">
        <w:rPr>
          <w:rFonts w:eastAsia="Calibri" w:cs="Arial"/>
          <w:b/>
          <w:bCs/>
          <w:kern w:val="2"/>
          <w:lang w:eastAsia="en-ZA"/>
          <w14:ligatures w14:val="standardContextual"/>
        </w:rPr>
        <w:t>Part A</w:t>
      </w:r>
    </w:p>
    <w:p w14:paraId="2DF73D7C" w14:textId="1116688A" w:rsidR="00C75C75" w:rsidRPr="00895DF0" w:rsidRDefault="00E30518" w:rsidP="00193684">
      <w:pPr>
        <w:pStyle w:val="ListParagraph"/>
        <w:tabs>
          <w:tab w:val="left" w:pos="8505"/>
        </w:tabs>
        <w:spacing w:after="120"/>
        <w:ind w:left="0" w:right="96"/>
        <w:rPr>
          <w:rFonts w:eastAsia="Calibri" w:cs="Arial"/>
          <w:kern w:val="2"/>
          <w:lang w:val="en-ZA" w:eastAsia="en-ZA"/>
          <w14:ligatures w14:val="standardContextual"/>
        </w:rPr>
      </w:pPr>
      <w:r w:rsidRPr="00895DF0">
        <w:rPr>
          <w:rFonts w:eastAsia="Calibri" w:cs="Arial"/>
          <w:kern w:val="2"/>
          <w:lang w:eastAsia="en-ZA"/>
          <w14:ligatures w14:val="standardContextual"/>
        </w:rPr>
        <w:t>S</w:t>
      </w:r>
      <w:r w:rsidR="008A4B20" w:rsidRPr="00895DF0">
        <w:rPr>
          <w:rFonts w:eastAsia="Calibri" w:cs="Arial"/>
          <w:kern w:val="2"/>
          <w:lang w:eastAsia="en-ZA"/>
          <w14:ligatures w14:val="standardContextual"/>
        </w:rPr>
        <w:t>elect the most correct option (A–E) for each question</w:t>
      </w:r>
      <w:r w:rsidR="00C75C75" w:rsidRPr="00895DF0">
        <w:rPr>
          <w:rFonts w:eastAsia="Calibri" w:cs="Arial"/>
          <w:kern w:val="2"/>
          <w:lang w:val="en-ZA" w:eastAsia="en-ZA"/>
          <w14:ligatures w14:val="standardContextual"/>
        </w:rPr>
        <w:t>.</w:t>
      </w:r>
      <w:r w:rsidR="00FA79B1" w:rsidRPr="00895DF0">
        <w:rPr>
          <w:rFonts w:eastAsia="Calibri" w:cs="Arial"/>
          <w:kern w:val="2"/>
          <w:lang w:val="en-ZA" w:eastAsia="en-ZA"/>
          <w14:ligatures w14:val="standardContextual"/>
        </w:rPr>
        <w:t xml:space="preserve"> </w:t>
      </w:r>
      <w:r w:rsidR="00C75C75" w:rsidRPr="00895DF0">
        <w:rPr>
          <w:rFonts w:eastAsia="Calibri" w:cs="Arial"/>
          <w:kern w:val="2"/>
          <w:lang w:val="en-ZA" w:eastAsia="en-ZA"/>
          <w14:ligatures w14:val="standardContextual"/>
        </w:rPr>
        <w:t>Each question carries 1 mark.</w:t>
      </w:r>
    </w:p>
    <w:p w14:paraId="02FBB465" w14:textId="6D753BC9" w:rsidR="00AD1729" w:rsidRPr="00895DF0" w:rsidRDefault="00AD1729" w:rsidP="003E7827">
      <w:pPr>
        <w:numPr>
          <w:ilvl w:val="0"/>
          <w:numId w:val="10"/>
        </w:numPr>
        <w:tabs>
          <w:tab w:val="clear" w:pos="720"/>
          <w:tab w:val="left" w:pos="8505"/>
        </w:tabs>
        <w:spacing w:after="120"/>
        <w:ind w:left="0" w:right="96" w:hanging="284"/>
        <w:contextualSpacing/>
        <w:rPr>
          <w:rFonts w:eastAsia="Calibri" w:cs="Arial"/>
          <w:kern w:val="2"/>
          <w:lang w:val="en-ZA" w:eastAsia="en-ZA"/>
          <w14:ligatures w14:val="standardContextual"/>
        </w:rPr>
      </w:pPr>
      <w:r w:rsidRPr="00895DF0">
        <w:rPr>
          <w:rFonts w:eastAsia="Calibri" w:cs="Arial"/>
          <w:kern w:val="2"/>
          <w:lang w:val="en-ZA" w:eastAsia="en-ZA"/>
          <w14:ligatures w14:val="standardContextual"/>
        </w:rPr>
        <w:t>Before any live banknotes are processed</w:t>
      </w:r>
      <w:r w:rsidR="00CA231D" w:rsidRPr="00895DF0">
        <w:rPr>
          <w:rFonts w:eastAsia="Calibri" w:cs="Arial"/>
          <w:kern w:val="2"/>
          <w:lang w:eastAsia="en-ZA"/>
          <w14:ligatures w14:val="standardContextual"/>
        </w:rPr>
        <w:t>, what must Lebo do under supervision?</w:t>
      </w:r>
      <w:r w:rsidRPr="00895DF0">
        <w:rPr>
          <w:rFonts w:eastAsia="Calibri" w:cs="Arial"/>
          <w:kern w:val="2"/>
          <w:lang w:val="en-ZA" w:eastAsia="en-ZA"/>
          <w14:ligatures w14:val="standardContextual"/>
        </w:rPr>
        <w:t>?</w:t>
      </w:r>
      <w:r w:rsidR="00402BC2" w:rsidRPr="00895DF0">
        <w:rPr>
          <w:rFonts w:eastAsia="Calibri" w:cs="Arial"/>
          <w:kern w:val="2"/>
          <w:lang w:val="en-ZA" w:eastAsia="en-ZA"/>
          <w14:ligatures w14:val="standardContextual"/>
        </w:rPr>
        <w:t xml:space="preserve"> [1 mark]</w:t>
      </w:r>
      <w:r w:rsidRPr="00895DF0">
        <w:rPr>
          <w:rFonts w:eastAsia="Calibri" w:cs="Arial"/>
          <w:kern w:val="2"/>
          <w:lang w:val="en-ZA" w:eastAsia="en-ZA"/>
          <w14:ligatures w14:val="standardContextual"/>
        </w:rPr>
        <w:br/>
        <w:t>A. Print bundle labels</w:t>
      </w:r>
      <w:r w:rsidRPr="00895DF0">
        <w:rPr>
          <w:rFonts w:eastAsia="Calibri" w:cs="Arial"/>
          <w:kern w:val="2"/>
          <w:lang w:val="en-ZA" w:eastAsia="en-ZA"/>
          <w14:ligatures w14:val="standardContextual"/>
        </w:rPr>
        <w:br/>
        <w:t>B. Replace the wrapping film</w:t>
      </w:r>
      <w:r w:rsidRPr="00895DF0">
        <w:rPr>
          <w:rFonts w:eastAsia="Calibri" w:cs="Arial"/>
          <w:kern w:val="2"/>
          <w:lang w:val="en-ZA" w:eastAsia="en-ZA"/>
          <w14:ligatures w14:val="standardContextual"/>
        </w:rPr>
        <w:br/>
        <w:t>C. Run the test pack under supervision</w:t>
      </w:r>
      <w:r w:rsidRPr="00895DF0">
        <w:rPr>
          <w:rFonts w:eastAsia="Calibri" w:cs="Arial"/>
          <w:kern w:val="2"/>
          <w:lang w:val="en-ZA" w:eastAsia="en-ZA"/>
          <w14:ligatures w14:val="standardContextual"/>
        </w:rPr>
        <w:br/>
      </w:r>
      <w:r w:rsidRPr="00895DF0">
        <w:rPr>
          <w:rFonts w:eastAsia="Calibri" w:cs="Arial"/>
          <w:kern w:val="2"/>
          <w:lang w:val="en-ZA" w:eastAsia="en-ZA"/>
          <w14:ligatures w14:val="standardContextual"/>
        </w:rPr>
        <w:lastRenderedPageBreak/>
        <w:t>D. Power off and on the machine</w:t>
      </w:r>
      <w:r w:rsidRPr="00895DF0">
        <w:rPr>
          <w:rFonts w:eastAsia="Calibri" w:cs="Arial"/>
          <w:kern w:val="2"/>
          <w:lang w:val="en-ZA" w:eastAsia="en-ZA"/>
          <w14:ligatures w14:val="standardContextual"/>
        </w:rPr>
        <w:br/>
        <w:t>E. Empty the reject pocket</w:t>
      </w:r>
      <w:r w:rsidRPr="00895DF0">
        <w:rPr>
          <w:rFonts w:eastAsia="Calibri" w:cs="Arial"/>
          <w:kern w:val="2"/>
          <w:lang w:val="en-ZA" w:eastAsia="en-ZA"/>
          <w14:ligatures w14:val="standardContextual"/>
        </w:rPr>
        <w:br/>
      </w:r>
    </w:p>
    <w:p w14:paraId="010F05CC" w14:textId="08A42AE0" w:rsidR="00054306" w:rsidRPr="00895DF0" w:rsidRDefault="00BA1D93" w:rsidP="00054306">
      <w:pPr>
        <w:numPr>
          <w:ilvl w:val="0"/>
          <w:numId w:val="10"/>
        </w:numPr>
        <w:tabs>
          <w:tab w:val="clear" w:pos="720"/>
          <w:tab w:val="left" w:pos="8505"/>
        </w:tabs>
        <w:spacing w:after="120"/>
        <w:ind w:left="0" w:right="96" w:hanging="284"/>
        <w:contextualSpacing/>
        <w:jc w:val="both"/>
        <w:rPr>
          <w:rFonts w:eastAsia="Calibri" w:cs="Arial"/>
          <w:kern w:val="2"/>
          <w:lang w:val="en-ZA" w:eastAsia="en-ZA"/>
          <w14:ligatures w14:val="standardContextual"/>
        </w:rPr>
      </w:pPr>
      <w:r w:rsidRPr="00895DF0">
        <w:rPr>
          <w:rFonts w:eastAsia="Calibri" w:cs="Arial"/>
          <w:kern w:val="2"/>
          <w:lang w:eastAsia="en-ZA"/>
          <w14:ligatures w14:val="standardContextual"/>
        </w:rPr>
        <w:t>Yesterday’s job used a mixed-fitness profile. Today’s job sheet requires ZAR / ATM-fit / R100 / Version 3. Which action is correct?</w:t>
      </w:r>
      <w:r w:rsidR="00054306" w:rsidRPr="00895DF0">
        <w:rPr>
          <w:rFonts w:eastAsia="Calibri" w:cs="Arial"/>
          <w:kern w:val="2"/>
          <w:lang w:eastAsia="en-ZA"/>
          <w14:ligatures w14:val="standardContextual"/>
        </w:rPr>
        <w:t xml:space="preserve"> </w:t>
      </w:r>
      <w:r w:rsidR="000C77C8" w:rsidRPr="00895DF0">
        <w:rPr>
          <w:rFonts w:eastAsia="Calibri" w:cs="Arial"/>
          <w:kern w:val="2"/>
          <w:lang w:eastAsia="en-ZA"/>
          <w14:ligatures w14:val="standardContextual"/>
        </w:rPr>
        <w:t xml:space="preserve">                                                              </w:t>
      </w:r>
      <w:r w:rsidR="00054306" w:rsidRPr="00895DF0">
        <w:rPr>
          <w:rFonts w:eastAsia="Calibri" w:cs="Arial"/>
          <w:kern w:val="2"/>
          <w:lang w:eastAsia="en-ZA"/>
          <w14:ligatures w14:val="standardContextual"/>
        </w:rPr>
        <w:t>[1 mark</w:t>
      </w:r>
      <w:r w:rsidR="000C77C8" w:rsidRPr="00895DF0">
        <w:rPr>
          <w:rFonts w:eastAsia="Calibri" w:cs="Arial"/>
          <w:kern w:val="2"/>
          <w:lang w:eastAsia="en-ZA"/>
          <w14:ligatures w14:val="standardContextual"/>
        </w:rPr>
        <w:t>]</w:t>
      </w:r>
    </w:p>
    <w:p w14:paraId="0D44475C" w14:textId="3968B5B0" w:rsidR="00AD1729" w:rsidRPr="00895DF0" w:rsidRDefault="00BA1D93" w:rsidP="00054306">
      <w:pPr>
        <w:tabs>
          <w:tab w:val="left" w:pos="8505"/>
        </w:tabs>
        <w:spacing w:after="120"/>
        <w:ind w:right="96"/>
        <w:contextualSpacing/>
        <w:rPr>
          <w:rFonts w:eastAsia="Calibri" w:cs="Arial"/>
          <w:kern w:val="2"/>
          <w:lang w:val="en-ZA" w:eastAsia="en-ZA"/>
          <w14:ligatures w14:val="standardContextual"/>
        </w:rPr>
      </w:pPr>
      <w:r w:rsidRPr="00895DF0">
        <w:rPr>
          <w:rFonts w:eastAsia="Calibri" w:cs="Arial"/>
          <w:kern w:val="2"/>
          <w:lang w:eastAsia="en-ZA"/>
          <w14:ligatures w14:val="standardContextual"/>
        </w:rPr>
        <w:br/>
        <w:t>A. Keep the previous profile and change only the denomination</w:t>
      </w:r>
      <w:r w:rsidRPr="00895DF0">
        <w:rPr>
          <w:rFonts w:eastAsia="Calibri" w:cs="Arial"/>
          <w:kern w:val="2"/>
          <w:lang w:eastAsia="en-ZA"/>
          <w14:ligatures w14:val="standardContextual"/>
        </w:rPr>
        <w:br/>
        <w:t>B. Load the exact profile matching currency, quality and denomination</w:t>
      </w:r>
      <w:r w:rsidRPr="00895DF0">
        <w:rPr>
          <w:rFonts w:eastAsia="Calibri" w:cs="Arial"/>
          <w:kern w:val="2"/>
          <w:lang w:eastAsia="en-ZA"/>
          <w14:ligatures w14:val="standardContextual"/>
        </w:rPr>
        <w:br/>
        <w:t>C. Start with the previous profile and adjust routing while running</w:t>
      </w:r>
      <w:r w:rsidRPr="00895DF0">
        <w:rPr>
          <w:rFonts w:eastAsia="Calibri" w:cs="Arial"/>
          <w:kern w:val="2"/>
          <w:lang w:eastAsia="en-ZA"/>
          <w14:ligatures w14:val="standardContextual"/>
        </w:rPr>
        <w:br/>
        <w:t>D. Bypass profile selection and set pockets manually only</w:t>
      </w:r>
      <w:r w:rsidRPr="00895DF0">
        <w:rPr>
          <w:rFonts w:eastAsia="Calibri" w:cs="Arial"/>
          <w:kern w:val="2"/>
          <w:lang w:eastAsia="en-ZA"/>
          <w14:ligatures w14:val="standardContextual"/>
        </w:rPr>
        <w:br/>
        <w:t>E. Use a deposit profile because it always accepts all settings</w:t>
      </w:r>
      <w:r w:rsidRPr="00895DF0">
        <w:rPr>
          <w:rFonts w:eastAsia="Calibri" w:cs="Arial"/>
          <w:kern w:val="2"/>
          <w:lang w:eastAsia="en-ZA"/>
          <w14:ligatures w14:val="standardContextual"/>
        </w:rPr>
        <w:br/>
      </w:r>
    </w:p>
    <w:p w14:paraId="0F723E8A" w14:textId="4DF2553C" w:rsidR="00AD1729" w:rsidRPr="00895DF0" w:rsidRDefault="00AD1729" w:rsidP="003E7827">
      <w:pPr>
        <w:numPr>
          <w:ilvl w:val="0"/>
          <w:numId w:val="10"/>
        </w:numPr>
        <w:tabs>
          <w:tab w:val="clear" w:pos="720"/>
          <w:tab w:val="left" w:pos="8505"/>
        </w:tabs>
        <w:spacing w:after="120"/>
        <w:ind w:left="0" w:right="96" w:hanging="284"/>
        <w:contextualSpacing/>
        <w:rPr>
          <w:rFonts w:eastAsia="Calibri" w:cs="Arial"/>
          <w:kern w:val="2"/>
          <w:lang w:val="en-ZA" w:eastAsia="en-ZA"/>
          <w14:ligatures w14:val="standardContextual"/>
        </w:rPr>
      </w:pPr>
      <w:r w:rsidRPr="00895DF0">
        <w:rPr>
          <w:rFonts w:eastAsia="Calibri" w:cs="Arial"/>
          <w:kern w:val="2"/>
          <w:lang w:val="en-ZA" w:eastAsia="en-ZA"/>
          <w14:ligatures w14:val="standardContextual"/>
        </w:rPr>
        <w:t>Which item is not required on each bundle label for this job?</w:t>
      </w:r>
      <w:r w:rsidR="000C77C8" w:rsidRPr="00895DF0">
        <w:rPr>
          <w:rFonts w:eastAsia="Calibri" w:cs="Arial"/>
          <w:kern w:val="2"/>
          <w:lang w:val="en-ZA" w:eastAsia="en-ZA"/>
          <w14:ligatures w14:val="standardContextual"/>
        </w:rPr>
        <w:t xml:space="preserve">                               [1 mark]</w:t>
      </w:r>
      <w:r w:rsidRPr="00895DF0">
        <w:rPr>
          <w:rFonts w:eastAsia="Calibri" w:cs="Arial"/>
          <w:kern w:val="2"/>
          <w:lang w:val="en-ZA" w:eastAsia="en-ZA"/>
          <w14:ligatures w14:val="standardContextual"/>
        </w:rPr>
        <w:br/>
        <w:t>A. Date</w:t>
      </w:r>
      <w:r w:rsidRPr="00895DF0">
        <w:rPr>
          <w:rFonts w:eastAsia="Calibri" w:cs="Arial"/>
          <w:kern w:val="2"/>
          <w:lang w:val="en-ZA" w:eastAsia="en-ZA"/>
          <w14:ligatures w14:val="standardContextual"/>
        </w:rPr>
        <w:br/>
        <w:t>B. Time</w:t>
      </w:r>
      <w:r w:rsidRPr="00895DF0">
        <w:rPr>
          <w:rFonts w:eastAsia="Calibri" w:cs="Arial"/>
          <w:kern w:val="2"/>
          <w:lang w:val="en-ZA" w:eastAsia="en-ZA"/>
          <w14:ligatures w14:val="standardContextual"/>
        </w:rPr>
        <w:br/>
        <w:t>C. Job code</w:t>
      </w:r>
      <w:r w:rsidRPr="00895DF0">
        <w:rPr>
          <w:rFonts w:eastAsia="Calibri" w:cs="Arial"/>
          <w:kern w:val="2"/>
          <w:lang w:val="en-ZA" w:eastAsia="en-ZA"/>
          <w14:ligatures w14:val="standardContextual"/>
        </w:rPr>
        <w:br/>
        <w:t>D. Operator identification number</w:t>
      </w:r>
      <w:r w:rsidRPr="00895DF0">
        <w:rPr>
          <w:rFonts w:eastAsia="Calibri" w:cs="Arial"/>
          <w:kern w:val="2"/>
          <w:lang w:val="en-ZA" w:eastAsia="en-ZA"/>
          <w14:ligatures w14:val="standardContextual"/>
        </w:rPr>
        <w:br/>
        <w:t>E. Currency type</w:t>
      </w:r>
      <w:r w:rsidRPr="00895DF0">
        <w:rPr>
          <w:rFonts w:eastAsia="Calibri" w:cs="Arial"/>
          <w:kern w:val="2"/>
          <w:lang w:val="en-ZA" w:eastAsia="en-ZA"/>
          <w14:ligatures w14:val="standardContextual"/>
        </w:rPr>
        <w:br/>
      </w:r>
    </w:p>
    <w:p w14:paraId="36E19871" w14:textId="72B38E1E" w:rsidR="000C77C8" w:rsidRPr="00895DF0" w:rsidRDefault="00AD1729" w:rsidP="000C77C8">
      <w:pPr>
        <w:numPr>
          <w:ilvl w:val="0"/>
          <w:numId w:val="10"/>
        </w:numPr>
        <w:tabs>
          <w:tab w:val="clear" w:pos="720"/>
          <w:tab w:val="left" w:pos="8505"/>
        </w:tabs>
        <w:spacing w:after="120"/>
        <w:ind w:left="0" w:right="96" w:hanging="284"/>
        <w:contextualSpacing/>
        <w:jc w:val="both"/>
        <w:rPr>
          <w:rFonts w:eastAsia="Calibri" w:cs="Arial"/>
          <w:kern w:val="2"/>
          <w:lang w:val="en-ZA" w:eastAsia="en-ZA"/>
          <w14:ligatures w14:val="standardContextual"/>
        </w:rPr>
      </w:pPr>
      <w:r w:rsidRPr="00895DF0">
        <w:rPr>
          <w:rFonts w:eastAsia="Calibri" w:cs="Arial"/>
          <w:kern w:val="2"/>
          <w:lang w:val="en-ZA" w:eastAsia="en-ZA"/>
          <w14:ligatures w14:val="standardContextual"/>
        </w:rPr>
        <w:t>The dust extractor indicator shows amber at start-up. What is the correct action before live processing?</w:t>
      </w:r>
      <w:r w:rsidR="000C77C8" w:rsidRPr="00895DF0">
        <w:rPr>
          <w:rFonts w:eastAsia="Calibri" w:cs="Arial"/>
          <w:kern w:val="2"/>
          <w:lang w:val="en-ZA" w:eastAsia="en-ZA"/>
          <w14:ligatures w14:val="standardContextual"/>
        </w:rPr>
        <w:t xml:space="preserve"> </w:t>
      </w:r>
      <w:r w:rsidR="00BD67BE" w:rsidRPr="00895DF0">
        <w:rPr>
          <w:rFonts w:eastAsia="Calibri" w:cs="Arial"/>
          <w:kern w:val="2"/>
          <w:lang w:val="en-ZA" w:eastAsia="en-ZA"/>
          <w14:ligatures w14:val="standardContextual"/>
        </w:rPr>
        <w:t xml:space="preserve">                                                                                                       </w:t>
      </w:r>
      <w:r w:rsidR="000C77C8" w:rsidRPr="00895DF0">
        <w:rPr>
          <w:rFonts w:eastAsia="Calibri" w:cs="Arial"/>
          <w:kern w:val="2"/>
          <w:lang w:val="en-ZA" w:eastAsia="en-ZA"/>
          <w14:ligatures w14:val="standardContextual"/>
        </w:rPr>
        <w:t>[1 mark]</w:t>
      </w:r>
    </w:p>
    <w:p w14:paraId="2CD5DB63" w14:textId="64BCB7BC" w:rsidR="00AD1729" w:rsidRPr="00895DF0" w:rsidRDefault="00AD1729" w:rsidP="000C77C8">
      <w:pPr>
        <w:tabs>
          <w:tab w:val="left" w:pos="8505"/>
        </w:tabs>
        <w:spacing w:after="120"/>
        <w:ind w:right="96"/>
        <w:contextualSpacing/>
        <w:rPr>
          <w:rFonts w:eastAsia="Calibri" w:cs="Arial"/>
          <w:kern w:val="2"/>
          <w:lang w:val="en-ZA" w:eastAsia="en-ZA"/>
          <w14:ligatures w14:val="standardContextual"/>
        </w:rPr>
      </w:pPr>
      <w:r w:rsidRPr="00895DF0">
        <w:rPr>
          <w:rFonts w:eastAsia="Calibri" w:cs="Arial"/>
          <w:kern w:val="2"/>
          <w:lang w:val="en-ZA" w:eastAsia="en-ZA"/>
          <w14:ligatures w14:val="standardContextual"/>
        </w:rPr>
        <w:br/>
        <w:t>A. Ignore the indicator and begin processing</w:t>
      </w:r>
      <w:r w:rsidRPr="00895DF0">
        <w:rPr>
          <w:rFonts w:eastAsia="Calibri" w:cs="Arial"/>
          <w:kern w:val="2"/>
          <w:lang w:val="en-ZA" w:eastAsia="en-ZA"/>
          <w14:ligatures w14:val="standardContextual"/>
        </w:rPr>
        <w:br/>
        <w:t>B. Replace the label roll</w:t>
      </w:r>
      <w:r w:rsidRPr="00895DF0">
        <w:rPr>
          <w:rFonts w:eastAsia="Calibri" w:cs="Arial"/>
          <w:kern w:val="2"/>
          <w:lang w:val="en-ZA" w:eastAsia="en-ZA"/>
          <w14:ligatures w14:val="standardContextual"/>
        </w:rPr>
        <w:br/>
        <w:t>C. Empty the filter tray and confirm normal status</w:t>
      </w:r>
      <w:r w:rsidRPr="00895DF0">
        <w:rPr>
          <w:rFonts w:eastAsia="Calibri" w:cs="Arial"/>
          <w:kern w:val="2"/>
          <w:lang w:val="en-ZA" w:eastAsia="en-ZA"/>
          <w14:ligatures w14:val="standardContextual"/>
        </w:rPr>
        <w:br/>
        <w:t>D. Enable the shredder module</w:t>
      </w:r>
      <w:r w:rsidRPr="00895DF0">
        <w:rPr>
          <w:rFonts w:eastAsia="Calibri" w:cs="Arial"/>
          <w:kern w:val="2"/>
          <w:lang w:val="en-ZA" w:eastAsia="en-ZA"/>
          <w14:ligatures w14:val="standardContextual"/>
        </w:rPr>
        <w:br/>
        <w:t>E. Reduce the machine speed</w:t>
      </w:r>
      <w:r w:rsidRPr="00895DF0">
        <w:rPr>
          <w:rFonts w:eastAsia="Calibri" w:cs="Arial"/>
          <w:kern w:val="2"/>
          <w:lang w:val="en-ZA" w:eastAsia="en-ZA"/>
          <w14:ligatures w14:val="standardContextual"/>
        </w:rPr>
        <w:br/>
      </w:r>
    </w:p>
    <w:p w14:paraId="10D9E48E" w14:textId="70F225AF" w:rsidR="00C75C75" w:rsidRPr="00895DF0" w:rsidRDefault="007C2D6F" w:rsidP="003E7827">
      <w:pPr>
        <w:numPr>
          <w:ilvl w:val="0"/>
          <w:numId w:val="10"/>
        </w:numPr>
        <w:tabs>
          <w:tab w:val="clear" w:pos="720"/>
          <w:tab w:val="left" w:pos="8505"/>
        </w:tabs>
        <w:spacing w:after="120"/>
        <w:ind w:left="0" w:right="96" w:hanging="284"/>
        <w:contextualSpacing/>
        <w:rPr>
          <w:rFonts w:eastAsia="Calibri" w:cs="Arial"/>
          <w:b/>
          <w:bCs/>
          <w:kern w:val="2"/>
          <w:lang w:val="en-ZA" w:eastAsia="en-ZA"/>
          <w14:ligatures w14:val="standardContextual"/>
        </w:rPr>
      </w:pPr>
      <w:r w:rsidRPr="00895DF0">
        <w:rPr>
          <w:rFonts w:eastAsia="Calibri" w:cs="Arial"/>
          <w:kern w:val="2"/>
          <w:lang w:eastAsia="en-ZA"/>
          <w14:ligatures w14:val="standardContextual"/>
        </w:rPr>
        <w:t>During set-up, where must suspect notes be routed</w:t>
      </w:r>
      <w:r w:rsidR="00AD1729" w:rsidRPr="00895DF0">
        <w:rPr>
          <w:rFonts w:eastAsia="Calibri" w:cs="Arial"/>
          <w:kern w:val="2"/>
          <w:lang w:val="en-ZA" w:eastAsia="en-ZA"/>
          <w14:ligatures w14:val="standardContextual"/>
        </w:rPr>
        <w:t>?</w:t>
      </w:r>
      <w:r w:rsidR="00BD67BE" w:rsidRPr="00895DF0">
        <w:rPr>
          <w:rFonts w:eastAsia="Calibri" w:cs="Arial"/>
          <w:kern w:val="2"/>
          <w:lang w:val="en-ZA" w:eastAsia="en-ZA"/>
          <w14:ligatures w14:val="standardContextual"/>
        </w:rPr>
        <w:t xml:space="preserve">                                           [1 mark]</w:t>
      </w:r>
      <w:r w:rsidR="00AD1729" w:rsidRPr="00895DF0">
        <w:rPr>
          <w:rFonts w:eastAsia="Calibri" w:cs="Arial"/>
          <w:kern w:val="2"/>
          <w:lang w:val="en-ZA" w:eastAsia="en-ZA"/>
          <w14:ligatures w14:val="standardContextual"/>
        </w:rPr>
        <w:br/>
        <w:t>A. Fit pocket</w:t>
      </w:r>
      <w:r w:rsidR="00AD1729" w:rsidRPr="00895DF0">
        <w:rPr>
          <w:rFonts w:eastAsia="Calibri" w:cs="Arial"/>
          <w:kern w:val="2"/>
          <w:lang w:val="en-ZA" w:eastAsia="en-ZA"/>
          <w14:ligatures w14:val="standardContextual"/>
        </w:rPr>
        <w:br/>
        <w:t>B. Unfit pocket</w:t>
      </w:r>
      <w:r w:rsidR="00AD1729" w:rsidRPr="00895DF0">
        <w:rPr>
          <w:rFonts w:eastAsia="Calibri" w:cs="Arial"/>
          <w:kern w:val="2"/>
          <w:lang w:val="en-ZA" w:eastAsia="en-ZA"/>
          <w14:ligatures w14:val="standardContextual"/>
        </w:rPr>
        <w:br/>
        <w:t>C. Reject pocket</w:t>
      </w:r>
      <w:r w:rsidR="00AD1729" w:rsidRPr="00895DF0">
        <w:rPr>
          <w:rFonts w:eastAsia="Calibri" w:cs="Arial"/>
          <w:kern w:val="2"/>
          <w:lang w:val="en-ZA" w:eastAsia="en-ZA"/>
          <w14:ligatures w14:val="standardContextual"/>
        </w:rPr>
        <w:br/>
        <w:t>D. Buffer pocket</w:t>
      </w:r>
      <w:r w:rsidR="00AD1729" w:rsidRPr="00895DF0">
        <w:rPr>
          <w:rFonts w:eastAsia="Calibri" w:cs="Arial"/>
          <w:kern w:val="2"/>
          <w:lang w:val="en-ZA" w:eastAsia="en-ZA"/>
          <w14:ligatures w14:val="standardContextual"/>
        </w:rPr>
        <w:br/>
      </w:r>
      <w:r w:rsidR="00AD1729" w:rsidRPr="00895DF0">
        <w:rPr>
          <w:rFonts w:eastAsia="Calibri" w:cs="Arial"/>
          <w:kern w:val="2"/>
          <w:lang w:val="en-ZA" w:eastAsia="en-ZA"/>
          <w14:ligatures w14:val="standardContextual"/>
        </w:rPr>
        <w:lastRenderedPageBreak/>
        <w:t>E. Wrapping station</w:t>
      </w:r>
      <w:r w:rsidR="00AD1729" w:rsidRPr="00895DF0">
        <w:rPr>
          <w:rFonts w:eastAsia="Calibri" w:cs="Arial"/>
          <w:kern w:val="2"/>
          <w:lang w:val="en-ZA" w:eastAsia="en-ZA"/>
          <w14:ligatures w14:val="standardContextual"/>
        </w:rPr>
        <w:br/>
      </w:r>
      <w:r w:rsidR="00A149E6" w:rsidRPr="00895DF0">
        <w:rPr>
          <w:rFonts w:eastAsia="Calibri" w:cs="Arial"/>
          <w:b/>
          <w:bCs/>
          <w:kern w:val="2"/>
          <w:lang w:val="en-ZA" w:eastAsia="en-ZA"/>
          <w14:ligatures w14:val="standardContextual"/>
        </w:rPr>
        <w:t xml:space="preserve">                                                                                                               </w:t>
      </w:r>
      <w:proofErr w:type="gramStart"/>
      <w:r w:rsidR="00A149E6" w:rsidRPr="00895DF0">
        <w:rPr>
          <w:rFonts w:eastAsia="Calibri" w:cs="Arial"/>
          <w:b/>
          <w:bCs/>
          <w:kern w:val="2"/>
          <w:lang w:val="en-ZA" w:eastAsia="en-ZA"/>
          <w14:ligatures w14:val="standardContextual"/>
        </w:rPr>
        <w:t xml:space="preserve"> </w:t>
      </w:r>
      <w:r w:rsidR="00E00084" w:rsidRPr="00895DF0">
        <w:rPr>
          <w:rFonts w:eastAsia="Calibri" w:cs="Arial"/>
          <w:b/>
          <w:bCs/>
          <w:kern w:val="2"/>
          <w:lang w:val="en-ZA" w:eastAsia="en-ZA"/>
          <w14:ligatures w14:val="standardContextual"/>
        </w:rPr>
        <w:t xml:space="preserve">  </w:t>
      </w:r>
      <w:r w:rsidR="00BD67BE" w:rsidRPr="00895DF0">
        <w:rPr>
          <w:rFonts w:eastAsia="Calibri" w:cs="Arial"/>
          <w:b/>
          <w:bCs/>
          <w:kern w:val="2"/>
          <w:lang w:val="en-ZA" w:eastAsia="en-ZA"/>
          <w14:ligatures w14:val="standardContextual"/>
        </w:rPr>
        <w:t>(</w:t>
      </w:r>
      <w:proofErr w:type="gramEnd"/>
      <w:r w:rsidR="00BD67BE" w:rsidRPr="00895DF0">
        <w:rPr>
          <w:rFonts w:eastAsia="Calibri" w:cs="Arial"/>
          <w:b/>
          <w:bCs/>
          <w:kern w:val="2"/>
          <w:lang w:val="en-ZA" w:eastAsia="en-ZA"/>
          <w14:ligatures w14:val="standardContextual"/>
        </w:rPr>
        <w:t xml:space="preserve">Total </w:t>
      </w:r>
      <w:r w:rsidR="00C75C75" w:rsidRPr="00895DF0">
        <w:rPr>
          <w:rFonts w:eastAsia="Calibri" w:cs="Arial"/>
          <w:b/>
          <w:bCs/>
          <w:kern w:val="2"/>
          <w:lang w:val="en-ZA" w:eastAsia="en-ZA"/>
          <w14:ligatures w14:val="standardContextual"/>
        </w:rPr>
        <w:t>5 marks</w:t>
      </w:r>
      <w:r w:rsidR="00D042E2" w:rsidRPr="00895DF0">
        <w:rPr>
          <w:rFonts w:eastAsia="Calibri" w:cs="Arial"/>
          <w:b/>
          <w:bCs/>
          <w:kern w:val="2"/>
          <w:lang w:val="en-ZA" w:eastAsia="en-ZA"/>
          <w14:ligatures w14:val="standardContextual"/>
        </w:rPr>
        <w:t>)</w:t>
      </w:r>
    </w:p>
    <w:p w14:paraId="5FFA5FF4" w14:textId="77777777" w:rsidR="00C75C75" w:rsidRPr="00895DF0" w:rsidRDefault="00C75C75" w:rsidP="00E00084">
      <w:pPr>
        <w:tabs>
          <w:tab w:val="left" w:pos="8505"/>
        </w:tabs>
        <w:spacing w:after="120"/>
        <w:ind w:right="96"/>
        <w:contextualSpacing/>
        <w:rPr>
          <w:rFonts w:eastAsia="Calibri" w:cs="Arial"/>
          <w:b/>
          <w:bCs/>
          <w:kern w:val="2"/>
          <w:lang w:val="en-ZA" w:eastAsia="en-ZA"/>
          <w14:ligatures w14:val="standardContextual"/>
        </w:rPr>
      </w:pPr>
    </w:p>
    <w:p w14:paraId="5E0E4DF3" w14:textId="149C8BD6" w:rsidR="004038E5" w:rsidRPr="00895DF0" w:rsidRDefault="004038E5" w:rsidP="003E7827">
      <w:pPr>
        <w:tabs>
          <w:tab w:val="left" w:pos="8505"/>
        </w:tabs>
        <w:spacing w:after="120"/>
        <w:ind w:right="96" w:hanging="284"/>
        <w:contextualSpacing/>
        <w:rPr>
          <w:rFonts w:eastAsia="Calibri" w:cs="Arial"/>
          <w:b/>
          <w:bCs/>
          <w:kern w:val="2"/>
          <w:lang w:val="en-ZA" w:eastAsia="en-ZA"/>
          <w14:ligatures w14:val="standardContextual"/>
        </w:rPr>
      </w:pPr>
      <w:r w:rsidRPr="00895DF0">
        <w:rPr>
          <w:rFonts w:eastAsia="Calibri" w:cs="Arial"/>
          <w:b/>
          <w:bCs/>
          <w:kern w:val="2"/>
          <w:lang w:val="en-ZA" w:eastAsia="en-ZA"/>
          <w14:ligatures w14:val="standardContextual"/>
        </w:rPr>
        <w:t>Part B</w:t>
      </w:r>
      <w:r w:rsidR="008C52DF" w:rsidRPr="00895DF0">
        <w:rPr>
          <w:rFonts w:eastAsia="Calibri" w:cs="Arial"/>
          <w:b/>
          <w:bCs/>
          <w:kern w:val="2"/>
          <w:lang w:val="en-ZA" w:eastAsia="en-ZA"/>
          <w14:ligatures w14:val="standardContextual"/>
        </w:rPr>
        <w:t xml:space="preserve"> </w:t>
      </w:r>
      <w:r w:rsidR="00EE4292" w:rsidRPr="00895DF0">
        <w:rPr>
          <w:rFonts w:eastAsia="Calibri" w:cs="Arial"/>
          <w:b/>
          <w:bCs/>
          <w:kern w:val="2"/>
          <w:lang w:val="en-ZA" w:eastAsia="en-ZA"/>
          <w14:ligatures w14:val="standardContextual"/>
        </w:rPr>
        <w:t xml:space="preserve">                                                                                                              </w:t>
      </w:r>
    </w:p>
    <w:p w14:paraId="5B3C6B0A" w14:textId="4D9CA5B8" w:rsidR="009434B9" w:rsidRPr="00895DF0" w:rsidRDefault="008F3ADA" w:rsidP="00193684">
      <w:pPr>
        <w:tabs>
          <w:tab w:val="left" w:pos="8505"/>
        </w:tabs>
        <w:spacing w:after="120"/>
        <w:ind w:right="96"/>
        <w:contextualSpacing/>
        <w:jc w:val="both"/>
        <w:rPr>
          <w:rFonts w:eastAsia="Calibri" w:cs="Arial"/>
          <w:kern w:val="2"/>
          <w:lang w:val="en-ZA" w:eastAsia="en-ZA"/>
          <w14:ligatures w14:val="standardContextual"/>
        </w:rPr>
      </w:pPr>
      <w:r w:rsidRPr="00895DF0">
        <w:rPr>
          <w:rFonts w:eastAsia="Calibri" w:cs="Arial"/>
          <w:kern w:val="2"/>
          <w:lang w:eastAsia="en-ZA"/>
          <w14:ligatures w14:val="standardContextual"/>
        </w:rPr>
        <w:t xml:space="preserve">Using Lebo/Mokoena in the scenario, write a concise step-by-step start-up sequence </w:t>
      </w:r>
      <w:proofErr w:type="gramStart"/>
      <w:r w:rsidRPr="00895DF0">
        <w:rPr>
          <w:rFonts w:eastAsia="Calibri" w:cs="Arial"/>
          <w:kern w:val="2"/>
          <w:lang w:eastAsia="en-ZA"/>
          <w14:ligatures w14:val="standardContextual"/>
        </w:rPr>
        <w:t>covering:</w:t>
      </w:r>
      <w:proofErr w:type="gramEnd"/>
      <w:r w:rsidRPr="00895DF0">
        <w:rPr>
          <w:rFonts w:eastAsia="Calibri" w:cs="Arial"/>
          <w:kern w:val="2"/>
          <w:lang w:eastAsia="en-ZA"/>
          <w14:ligatures w14:val="standardContextual"/>
        </w:rPr>
        <w:t xml:space="preserve"> machine settings, consumables, safety/operational checks, maintenance checks, and the supervised test pack.</w:t>
      </w:r>
    </w:p>
    <w:p w14:paraId="05AC2D81" w14:textId="77777777" w:rsidR="00443573" w:rsidRPr="00895DF0" w:rsidRDefault="00443573" w:rsidP="00443573">
      <w:pPr>
        <w:tabs>
          <w:tab w:val="left" w:pos="8505"/>
        </w:tabs>
        <w:spacing w:after="120"/>
        <w:ind w:left="720" w:right="96"/>
        <w:contextualSpacing/>
        <w:rPr>
          <w:rFonts w:eastAsia="Calibri" w:cs="Arial"/>
          <w:kern w:val="2"/>
          <w:lang w:val="en-ZA" w:eastAsia="en-ZA"/>
          <w14:ligatures w14:val="standardContextual"/>
        </w:rPr>
      </w:pPr>
    </w:p>
    <w:p w14:paraId="72997EEF" w14:textId="234DD368" w:rsidR="00AE53B1" w:rsidRPr="00895DF0" w:rsidRDefault="004D48D5" w:rsidP="005A2904">
      <w:pPr>
        <w:tabs>
          <w:tab w:val="left" w:pos="8505"/>
        </w:tabs>
        <w:spacing w:after="120"/>
        <w:ind w:right="96"/>
        <w:contextualSpacing/>
        <w:rPr>
          <w:rFonts w:eastAsia="Aptos" w:cs="Times New Roman"/>
          <w:b/>
          <w:kern w:val="2"/>
          <w:lang w:val="en-ZA"/>
          <w14:ligatures w14:val="standardContextual"/>
        </w:rPr>
      </w:pPr>
      <w:r w:rsidRPr="00895DF0">
        <w:rPr>
          <w:rFonts w:eastAsia="Calibri" w:cs="Arial"/>
          <w:b/>
          <w:kern w:val="2"/>
          <w:lang w:val="en-ZA" w:eastAsia="en-ZA"/>
          <w14:ligatures w14:val="standardContextual"/>
        </w:rPr>
        <w:t xml:space="preserve"> </w:t>
      </w:r>
      <w:r w:rsidR="00CE06A1" w:rsidRPr="00895DF0">
        <w:rPr>
          <w:rFonts w:eastAsia="Calibri" w:cs="Arial"/>
          <w:b/>
          <w:kern w:val="2"/>
          <w:lang w:val="en-ZA" w:eastAsia="en-ZA"/>
          <w14:ligatures w14:val="standardContextual"/>
        </w:rPr>
        <w:t xml:space="preserve"> </w:t>
      </w:r>
      <w:r w:rsidR="006B11C0" w:rsidRPr="00895DF0">
        <w:rPr>
          <w:rFonts w:eastAsia="Calibri" w:cs="Arial"/>
          <w:b/>
          <w:kern w:val="2"/>
          <w:lang w:val="en-ZA" w:eastAsia="en-ZA"/>
          <w14:ligatures w14:val="standardContextual"/>
        </w:rPr>
        <w:t xml:space="preserve">                                                                                     </w:t>
      </w:r>
      <w:r w:rsidR="005A2904" w:rsidRPr="00895DF0">
        <w:rPr>
          <w:rFonts w:eastAsia="Calibri" w:cs="Arial"/>
          <w:b/>
          <w:kern w:val="2"/>
          <w:lang w:val="en-ZA" w:eastAsia="en-ZA"/>
          <w14:ligatures w14:val="standardContextual"/>
        </w:rPr>
        <w:t xml:space="preserve">         </w:t>
      </w:r>
      <w:r w:rsidR="00E00084" w:rsidRPr="00895DF0">
        <w:rPr>
          <w:rFonts w:eastAsia="Calibri" w:cs="Arial"/>
          <w:b/>
          <w:kern w:val="2"/>
          <w:lang w:val="en-ZA" w:eastAsia="en-ZA"/>
          <w14:ligatures w14:val="standardContextual"/>
        </w:rPr>
        <w:t xml:space="preserve">             </w:t>
      </w:r>
      <w:r w:rsidR="005A2904" w:rsidRPr="00895DF0">
        <w:rPr>
          <w:rFonts w:eastAsia="Calibri" w:cs="Arial"/>
          <w:b/>
          <w:kern w:val="2"/>
          <w:lang w:val="en-ZA" w:eastAsia="en-ZA"/>
          <w14:ligatures w14:val="standardContextual"/>
        </w:rPr>
        <w:t xml:space="preserve"> </w:t>
      </w:r>
      <w:r w:rsidR="006B11C0" w:rsidRPr="00895DF0">
        <w:rPr>
          <w:rFonts w:eastAsia="Calibri" w:cs="Arial"/>
          <w:b/>
          <w:kern w:val="2"/>
          <w:lang w:val="en-ZA" w:eastAsia="en-ZA"/>
          <w14:ligatures w14:val="standardContextual"/>
        </w:rPr>
        <w:t xml:space="preserve"> </w:t>
      </w:r>
      <w:r w:rsidR="00CE06A1" w:rsidRPr="00895DF0">
        <w:rPr>
          <w:rFonts w:eastAsia="Calibri" w:cs="Arial"/>
          <w:b/>
          <w:kern w:val="2"/>
          <w:lang w:val="en-ZA" w:eastAsia="en-ZA"/>
          <w14:ligatures w14:val="standardContextual"/>
        </w:rPr>
        <w:t>(</w:t>
      </w:r>
      <w:r w:rsidR="005A2904" w:rsidRPr="00895DF0">
        <w:rPr>
          <w:rFonts w:eastAsia="Calibri" w:cs="Arial"/>
          <w:b/>
          <w:kern w:val="2"/>
          <w:lang w:val="en-ZA" w:eastAsia="en-ZA"/>
          <w14:ligatures w14:val="standardContextual"/>
        </w:rPr>
        <w:t xml:space="preserve">Total </w:t>
      </w:r>
      <w:r w:rsidR="006B1477" w:rsidRPr="00895DF0">
        <w:rPr>
          <w:rFonts w:eastAsia="Calibri" w:cs="Arial"/>
          <w:b/>
          <w:kern w:val="2"/>
          <w:lang w:val="en-ZA" w:eastAsia="en-ZA"/>
          <w14:ligatures w14:val="standardContextual"/>
        </w:rPr>
        <w:t>10</w:t>
      </w:r>
      <w:r w:rsidR="007A2027" w:rsidRPr="00895DF0">
        <w:rPr>
          <w:rFonts w:eastAsia="Calibri" w:cs="Arial"/>
          <w:b/>
          <w:kern w:val="2"/>
          <w:lang w:val="en-ZA" w:eastAsia="en-ZA"/>
          <w14:ligatures w14:val="standardContextual"/>
        </w:rPr>
        <w:t xml:space="preserve"> marks</w:t>
      </w:r>
      <w:r w:rsidR="00CE06A1" w:rsidRPr="00895DF0">
        <w:rPr>
          <w:rFonts w:eastAsia="Calibri" w:cs="Arial"/>
          <w:b/>
          <w:kern w:val="2"/>
          <w:lang w:val="en-ZA" w:eastAsia="en-ZA"/>
          <w14:ligatures w14:val="standardContextual"/>
        </w:rPr>
        <w:t>)</w:t>
      </w:r>
      <w:r w:rsidR="00CE06A1" w:rsidRPr="00895DF0">
        <w:rPr>
          <w:rFonts w:eastAsia="Aptos" w:cs="Times New Roman"/>
          <w:b/>
          <w:kern w:val="2"/>
          <w:lang w:val="en-ZA"/>
          <w14:ligatures w14:val="standardContextual"/>
        </w:rPr>
        <w:t xml:space="preserve"> </w:t>
      </w:r>
    </w:p>
    <w:p w14:paraId="72C992F7" w14:textId="15178C16" w:rsidR="004477F8" w:rsidRPr="00895DF0" w:rsidRDefault="0046058E" w:rsidP="005A2904">
      <w:pPr>
        <w:tabs>
          <w:tab w:val="left" w:pos="8505"/>
        </w:tabs>
        <w:spacing w:after="120"/>
        <w:ind w:right="96"/>
        <w:contextualSpacing/>
        <w:rPr>
          <w:rFonts w:eastAsia="Aptos" w:cs="Times New Roman"/>
          <w:b/>
          <w:bCs/>
          <w:kern w:val="2"/>
          <w:lang w:val="en-ZA"/>
          <w14:ligatures w14:val="standardContextual"/>
        </w:rPr>
      </w:pPr>
      <w:r w:rsidRPr="00895DF0">
        <w:rPr>
          <w:rFonts w:eastAsia="Aptos" w:cs="Times New Roman"/>
          <w:b/>
          <w:bCs/>
          <w:kern w:val="2"/>
          <w:lang w:val="en-ZA"/>
          <w14:ligatures w14:val="standardContextual"/>
        </w:rPr>
        <w:t xml:space="preserve">1.1.1 </w:t>
      </w:r>
      <w:r w:rsidR="004477F8" w:rsidRPr="00895DF0">
        <w:rPr>
          <w:rFonts w:eastAsia="Aptos" w:cs="Times New Roman"/>
          <w:b/>
          <w:bCs/>
          <w:kern w:val="2"/>
          <w:lang w:val="en-ZA"/>
          <w14:ligatures w14:val="standardContextual"/>
        </w:rPr>
        <w:t>Part A</w:t>
      </w:r>
    </w:p>
    <w:p w14:paraId="6DCD9183" w14:textId="0F08C12F" w:rsidR="006B11C0" w:rsidRPr="00895DF0" w:rsidRDefault="00CE06A1" w:rsidP="005A2904">
      <w:pPr>
        <w:tabs>
          <w:tab w:val="left" w:pos="8505"/>
        </w:tabs>
        <w:spacing w:after="120"/>
        <w:ind w:right="96"/>
        <w:contextualSpacing/>
        <w:rPr>
          <w:rFonts w:eastAsia="Calibri" w:cs="Arial"/>
          <w:bCs/>
          <w:kern w:val="2"/>
          <w:u w:val="single"/>
          <w:lang w:val="en-ZA" w:eastAsia="en-ZA"/>
          <w14:ligatures w14:val="standardContextual"/>
        </w:rPr>
      </w:pPr>
      <w:r w:rsidRPr="00895DF0">
        <w:rPr>
          <w:rFonts w:eastAsia="Calibri" w:cs="Arial"/>
          <w:bCs/>
          <w:kern w:val="2"/>
          <w:u w:val="single"/>
          <w:lang w:val="en-ZA" w:eastAsia="en-ZA"/>
          <w14:ligatures w14:val="standardContextual"/>
        </w:rPr>
        <w:t>_______________________________________________________________________</w:t>
      </w:r>
      <w:r w:rsidR="004477F8" w:rsidRPr="00895DF0">
        <w:rPr>
          <w:rFonts w:eastAsia="Calibri" w:cs="Arial"/>
          <w:bCs/>
          <w:kern w:val="2"/>
          <w:u w:val="single"/>
          <w:lang w:val="en-ZA" w:eastAsia="en-ZA"/>
          <w14:ligatures w14:val="standardContextual"/>
        </w:rPr>
        <w:t>a.</w:t>
      </w:r>
      <w:r w:rsidRPr="00895DF0">
        <w:rPr>
          <w:rFonts w:eastAsia="Calibri" w:cs="Arial"/>
          <w:bCs/>
          <w:kern w:val="2"/>
          <w:u w:val="single"/>
          <w:lang w:val="en-ZA" w:eastAsia="en-ZA"/>
          <w14:ligatures w14:val="standardContextual"/>
        </w:rPr>
        <w:t>____________________________________________________________________</w:t>
      </w:r>
      <w:r w:rsidR="004477F8" w:rsidRPr="00895DF0">
        <w:rPr>
          <w:rFonts w:eastAsia="Calibri" w:cs="Arial"/>
          <w:bCs/>
          <w:kern w:val="2"/>
          <w:u w:val="single"/>
          <w:lang w:val="en-ZA" w:eastAsia="en-ZA"/>
          <w14:ligatures w14:val="standardContextual"/>
        </w:rPr>
        <w:t>b.</w:t>
      </w:r>
      <w:r w:rsidRPr="00895DF0">
        <w:rPr>
          <w:rFonts w:eastAsia="Calibri" w:cs="Arial"/>
          <w:bCs/>
          <w:kern w:val="2"/>
          <w:u w:val="single"/>
          <w:lang w:val="en-ZA" w:eastAsia="en-ZA"/>
          <w14:ligatures w14:val="standardContextual"/>
        </w:rPr>
        <w:t>____________________________________________________________________</w:t>
      </w:r>
      <w:r w:rsidR="004477F8" w:rsidRPr="00895DF0">
        <w:rPr>
          <w:rFonts w:eastAsia="Calibri" w:cs="Arial"/>
          <w:bCs/>
          <w:kern w:val="2"/>
          <w:u w:val="single"/>
          <w:lang w:val="en-ZA" w:eastAsia="en-ZA"/>
          <w14:ligatures w14:val="standardContextual"/>
        </w:rPr>
        <w:t>c.</w:t>
      </w:r>
      <w:r w:rsidRPr="00895DF0">
        <w:rPr>
          <w:rFonts w:eastAsia="Calibri" w:cs="Arial"/>
          <w:bCs/>
          <w:kern w:val="2"/>
          <w:u w:val="single"/>
          <w:lang w:val="en-ZA" w:eastAsia="en-ZA"/>
          <w14:ligatures w14:val="standardContextual"/>
        </w:rPr>
        <w:t>____________________________________________________________________</w:t>
      </w:r>
      <w:r w:rsidR="004477F8" w:rsidRPr="00895DF0">
        <w:rPr>
          <w:rFonts w:eastAsia="Calibri" w:cs="Arial"/>
          <w:bCs/>
          <w:kern w:val="2"/>
          <w:u w:val="single"/>
          <w:lang w:val="en-ZA" w:eastAsia="en-ZA"/>
          <w14:ligatures w14:val="standardContextual"/>
        </w:rPr>
        <w:t>d.</w:t>
      </w:r>
      <w:r w:rsidRPr="00895DF0">
        <w:rPr>
          <w:rFonts w:eastAsia="Calibri" w:cs="Arial"/>
          <w:bCs/>
          <w:kern w:val="2"/>
          <w:u w:val="single"/>
          <w:lang w:val="en-ZA" w:eastAsia="en-ZA"/>
          <w14:ligatures w14:val="standardContextual"/>
        </w:rPr>
        <w:t>_____________________________________</w:t>
      </w:r>
      <w:r w:rsidR="006B11C0" w:rsidRPr="00895DF0">
        <w:rPr>
          <w:rFonts w:eastAsia="Calibri" w:cs="Arial"/>
          <w:bCs/>
          <w:kern w:val="2"/>
          <w:u w:val="single"/>
          <w:lang w:val="en-ZA" w:eastAsia="en-ZA"/>
          <w14:ligatures w14:val="standardContextual"/>
        </w:rPr>
        <w:t>_______________________________</w:t>
      </w:r>
      <w:r w:rsidR="006802D7" w:rsidRPr="00895DF0">
        <w:rPr>
          <w:rFonts w:eastAsia="Calibri" w:cs="Arial"/>
          <w:bCs/>
          <w:kern w:val="2"/>
          <w:u w:val="single"/>
          <w:lang w:val="en-ZA" w:eastAsia="en-ZA"/>
          <w14:ligatures w14:val="standardContextual"/>
        </w:rPr>
        <w:t>e.</w:t>
      </w:r>
      <w:r w:rsidR="006B11C0" w:rsidRPr="00895DF0">
        <w:rPr>
          <w:rFonts w:eastAsia="Calibri" w:cs="Arial"/>
          <w:bCs/>
          <w:kern w:val="2"/>
          <w:u w:val="single"/>
          <w:lang w:val="en-ZA" w:eastAsia="en-ZA"/>
          <w14:ligatures w14:val="standardContextual"/>
        </w:rPr>
        <w:t>___________________________________________________________________________________________________________________________________________________________________________________________________________</w:t>
      </w:r>
    </w:p>
    <w:p w14:paraId="483076B3" w14:textId="1A159A0E" w:rsidR="004477F8" w:rsidRPr="00895DF0" w:rsidRDefault="0046058E" w:rsidP="005A2904">
      <w:pPr>
        <w:tabs>
          <w:tab w:val="left" w:pos="8505"/>
        </w:tabs>
        <w:spacing w:after="120"/>
        <w:ind w:right="96"/>
        <w:contextualSpacing/>
        <w:rPr>
          <w:rFonts w:eastAsia="Calibri" w:cs="Arial"/>
          <w:b/>
          <w:kern w:val="2"/>
          <w:lang w:val="en-ZA" w:eastAsia="en-ZA"/>
          <w14:ligatures w14:val="standardContextual"/>
        </w:rPr>
      </w:pPr>
      <w:r w:rsidRPr="00895DF0">
        <w:rPr>
          <w:rFonts w:eastAsia="Calibri" w:cs="Arial"/>
          <w:b/>
          <w:kern w:val="2"/>
          <w:lang w:val="en-ZA" w:eastAsia="en-ZA"/>
          <w14:ligatures w14:val="standardContextual"/>
        </w:rPr>
        <w:t xml:space="preserve">1.1.1 </w:t>
      </w:r>
      <w:r w:rsidR="009F7681" w:rsidRPr="00895DF0">
        <w:rPr>
          <w:rFonts w:eastAsia="Calibri" w:cs="Arial"/>
          <w:b/>
          <w:kern w:val="2"/>
          <w:lang w:val="en-ZA" w:eastAsia="en-ZA"/>
          <w14:ligatures w14:val="standardContextual"/>
        </w:rPr>
        <w:t>Part B</w:t>
      </w:r>
    </w:p>
    <w:p w14:paraId="0B8C0FEF" w14:textId="5233A2F4" w:rsidR="00F91FBD" w:rsidRPr="00895DF0" w:rsidRDefault="00F91FBD" w:rsidP="006B11C0">
      <w:pPr>
        <w:tabs>
          <w:tab w:val="left" w:pos="8505"/>
        </w:tabs>
        <w:spacing w:after="120"/>
        <w:ind w:right="96"/>
        <w:contextualSpacing/>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7536A" w:rsidRPr="00895DF0">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23D2F" w:rsidRPr="00895DF0">
        <w:rPr>
          <w:rFonts w:eastAsia="Calibri" w:cs="Arial"/>
          <w:bCs/>
          <w:kern w:val="2"/>
          <w:lang w:val="en-ZA" w:eastAsia="en-ZA"/>
          <w14:ligatures w14:val="standardContextual"/>
        </w:rPr>
        <w:t xml:space="preserve"> </w:t>
      </w:r>
      <w:r w:rsidR="00323D2F" w:rsidRPr="00895DF0">
        <w:rPr>
          <w:rFonts w:eastAsia="Calibri" w:cs="Arial"/>
          <w:bCs/>
          <w:kern w:val="2"/>
          <w:lang w:val="en-ZA" w:eastAsia="en-ZA"/>
          <w14:ligatures w14:val="standardContextual"/>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1C3387" w:rsidRPr="00895DF0">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w:t>
      </w:r>
    </w:p>
    <w:p w14:paraId="14660E09" w14:textId="77777777" w:rsidR="00FE0FDB" w:rsidRPr="00895DF0" w:rsidRDefault="00FE0FDB" w:rsidP="006B11C0">
      <w:pPr>
        <w:tabs>
          <w:tab w:val="left" w:pos="8505"/>
        </w:tabs>
        <w:spacing w:after="120"/>
        <w:ind w:right="96"/>
        <w:contextualSpacing/>
        <w:rPr>
          <w:rFonts w:eastAsia="Calibri" w:cs="Arial"/>
          <w:bCs/>
          <w:kern w:val="2"/>
          <w:lang w:val="en-ZA" w:eastAsia="en-ZA"/>
          <w14:ligatures w14:val="standardContextual"/>
        </w:rPr>
      </w:pPr>
    </w:p>
    <w:p w14:paraId="54AAB3C7" w14:textId="05BCB493" w:rsidR="000B04CE" w:rsidRPr="00895DF0" w:rsidRDefault="00D9688E" w:rsidP="008D7848">
      <w:pPr>
        <w:pStyle w:val="ListParagraph"/>
        <w:numPr>
          <w:ilvl w:val="2"/>
          <w:numId w:val="9"/>
        </w:numPr>
        <w:tabs>
          <w:tab w:val="left" w:pos="0"/>
          <w:tab w:val="left" w:pos="8505"/>
        </w:tabs>
        <w:spacing w:after="120"/>
        <w:ind w:left="0" w:right="96" w:hanging="709"/>
        <w:jc w:val="both"/>
        <w:rPr>
          <w:rFonts w:eastAsia="Calibri" w:cs="Arial"/>
          <w:kern w:val="2"/>
          <w:lang w:val="en-ZA" w:eastAsia="en-ZA"/>
          <w14:ligatures w14:val="standardContextual"/>
        </w:rPr>
      </w:pPr>
      <w:r w:rsidRPr="00895DF0">
        <w:rPr>
          <w:rFonts w:eastAsia="Calibri" w:cs="Arial"/>
          <w:kern w:val="2"/>
          <w:lang w:eastAsia="en-ZA"/>
          <w14:ligatures w14:val="standardContextual"/>
        </w:rPr>
        <w:t>Refer to the scenario where Lebo (4571) works under Supervisor Mokoena. Answer in full sentences.</w:t>
      </w:r>
      <w:r w:rsidR="00DE2A39" w:rsidRPr="00895DF0">
        <w:rPr>
          <w:rFonts w:eastAsia="Calibri" w:cs="Arial"/>
          <w:kern w:val="2"/>
          <w:lang w:val="en-ZA" w:eastAsia="en-ZA"/>
          <w14:ligatures w14:val="standardContextual"/>
        </w:rPr>
        <w:t xml:space="preserve"> </w:t>
      </w:r>
      <w:r w:rsidR="00DA7DEE" w:rsidRPr="00895DF0">
        <w:rPr>
          <w:rFonts w:eastAsia="Calibri" w:cs="Arial"/>
          <w:kern w:val="2"/>
          <w:lang w:val="en-ZA" w:eastAsia="en-ZA"/>
          <w14:ligatures w14:val="standardContextual"/>
        </w:rPr>
        <w:t xml:space="preserve">                                                                          </w:t>
      </w:r>
      <w:r w:rsidR="00DE2A39" w:rsidRPr="00895DF0">
        <w:rPr>
          <w:rFonts w:eastAsia="Calibri" w:cs="Arial"/>
          <w:b/>
          <w:bCs/>
          <w:kern w:val="2"/>
          <w:lang w:val="en-ZA" w:eastAsia="en-ZA"/>
          <w14:ligatures w14:val="standardContextual"/>
        </w:rPr>
        <w:t>(Total 10 marks)</w:t>
      </w:r>
    </w:p>
    <w:p w14:paraId="05B62462" w14:textId="77777777" w:rsidR="00812891" w:rsidRPr="00895DF0" w:rsidRDefault="00812891" w:rsidP="00812891">
      <w:pPr>
        <w:pStyle w:val="ListParagraph"/>
        <w:tabs>
          <w:tab w:val="left" w:pos="8505"/>
        </w:tabs>
        <w:spacing w:after="120"/>
        <w:ind w:right="96"/>
        <w:rPr>
          <w:rFonts w:eastAsia="Calibri" w:cs="Arial"/>
          <w:b/>
          <w:kern w:val="2"/>
          <w:lang w:val="en-ZA" w:eastAsia="en-ZA"/>
          <w14:ligatures w14:val="standardContextual"/>
        </w:rPr>
      </w:pPr>
    </w:p>
    <w:p w14:paraId="0F357536" w14:textId="14D17905" w:rsidR="002F1446" w:rsidRPr="00895DF0" w:rsidRDefault="002F1446" w:rsidP="008D7848">
      <w:pPr>
        <w:tabs>
          <w:tab w:val="left" w:pos="8505"/>
        </w:tabs>
        <w:spacing w:after="120"/>
        <w:ind w:right="96" w:hanging="284"/>
        <w:contextualSpacing/>
        <w:rPr>
          <w:rFonts w:eastAsia="Calibri" w:cs="Arial"/>
          <w:bCs/>
          <w:kern w:val="2"/>
          <w:lang w:val="en-ZA" w:eastAsia="en-ZA"/>
          <w14:ligatures w14:val="standardContextual"/>
        </w:rPr>
      </w:pPr>
      <w:r w:rsidRPr="00895DF0">
        <w:rPr>
          <w:rFonts w:eastAsia="Calibri" w:cs="Arial"/>
          <w:kern w:val="2"/>
          <w:lang w:val="en-ZA" w:eastAsia="en-ZA"/>
          <w14:ligatures w14:val="standardContextual"/>
        </w:rPr>
        <w:t>a.</w:t>
      </w:r>
      <w:r w:rsidRPr="00895DF0">
        <w:rPr>
          <w:rFonts w:eastAsia="Calibri" w:cs="Arial"/>
          <w:b/>
          <w:bCs/>
          <w:kern w:val="2"/>
          <w:lang w:val="en-ZA" w:eastAsia="en-ZA"/>
          <w14:ligatures w14:val="standardContextual"/>
        </w:rPr>
        <w:t xml:space="preserve"> </w:t>
      </w:r>
      <w:r w:rsidRPr="00895DF0">
        <w:rPr>
          <w:rFonts w:eastAsia="Calibri" w:cs="Arial"/>
          <w:bCs/>
          <w:kern w:val="2"/>
          <w:lang w:val="en-ZA" w:eastAsia="en-ZA"/>
          <w14:ligatures w14:val="standardContextual"/>
        </w:rPr>
        <w:t xml:space="preserve">Why must the removal of a container of counted banknotes always take place under dual control? </w:t>
      </w:r>
      <w:r w:rsidR="00E50D10" w:rsidRPr="00895DF0">
        <w:rPr>
          <w:rFonts w:eastAsia="Calibri" w:cs="Arial"/>
          <w:bCs/>
          <w:kern w:val="2"/>
          <w:lang w:val="en-ZA" w:eastAsia="en-ZA"/>
          <w14:ligatures w14:val="standardContextual"/>
        </w:rPr>
        <w:t xml:space="preserve">                                                                                                 </w:t>
      </w:r>
      <w:r w:rsidR="001F53D8" w:rsidRPr="00895DF0">
        <w:rPr>
          <w:rFonts w:eastAsia="Calibri" w:cs="Arial"/>
          <w:bCs/>
          <w:kern w:val="2"/>
          <w:lang w:val="en-ZA" w:eastAsia="en-ZA"/>
          <w14:ligatures w14:val="standardContextual"/>
        </w:rPr>
        <w:t xml:space="preserve">  </w:t>
      </w:r>
      <w:r w:rsidR="00D042E2" w:rsidRPr="00895DF0">
        <w:rPr>
          <w:rFonts w:eastAsia="Calibri" w:cs="Arial"/>
          <w:bCs/>
          <w:kern w:val="2"/>
          <w:lang w:val="en-ZA" w:eastAsia="en-ZA"/>
          <w14:ligatures w14:val="standardContextual"/>
        </w:rPr>
        <w:t xml:space="preserve">  </w:t>
      </w:r>
      <w:r w:rsidR="001F53D8" w:rsidRPr="00895DF0">
        <w:rPr>
          <w:rFonts w:eastAsia="Calibri" w:cs="Arial"/>
          <w:bCs/>
          <w:kern w:val="2"/>
          <w:lang w:val="en-ZA" w:eastAsia="en-ZA"/>
          <w14:ligatures w14:val="standardContextual"/>
        </w:rPr>
        <w:t xml:space="preserve"> </w:t>
      </w:r>
      <w:r w:rsidR="00013950" w:rsidRPr="00895DF0">
        <w:rPr>
          <w:rFonts w:eastAsia="Calibri" w:cs="Arial"/>
          <w:bCs/>
          <w:kern w:val="2"/>
          <w:lang w:val="en-ZA" w:eastAsia="en-ZA"/>
          <w14:ligatures w14:val="standardContextual"/>
        </w:rPr>
        <w:t>[</w:t>
      </w:r>
      <w:r w:rsidRPr="00895DF0">
        <w:rPr>
          <w:rFonts w:eastAsia="Calibri" w:cs="Arial"/>
          <w:bCs/>
          <w:kern w:val="2"/>
          <w:lang w:val="en-ZA" w:eastAsia="en-ZA"/>
          <w14:ligatures w14:val="standardContextual"/>
        </w:rPr>
        <w:t>2 marks</w:t>
      </w:r>
      <w:r w:rsidR="00013950" w:rsidRPr="00895DF0">
        <w:rPr>
          <w:rFonts w:eastAsia="Calibri" w:cs="Arial"/>
          <w:bCs/>
          <w:kern w:val="2"/>
          <w:lang w:val="en-ZA" w:eastAsia="en-ZA"/>
          <w14:ligatures w14:val="standardContextual"/>
        </w:rPr>
        <w:t>]</w:t>
      </w:r>
    </w:p>
    <w:p w14:paraId="3EF5EC69" w14:textId="5C3DA7F7" w:rsidR="002F1446" w:rsidRPr="00895DF0" w:rsidRDefault="002F1446" w:rsidP="008D7848">
      <w:pPr>
        <w:tabs>
          <w:tab w:val="left" w:pos="8505"/>
        </w:tabs>
        <w:spacing w:after="120"/>
        <w:ind w:right="96" w:hanging="284"/>
        <w:contextualSpacing/>
        <w:rPr>
          <w:rFonts w:eastAsia="Calibri" w:cs="Arial"/>
          <w:bCs/>
          <w:kern w:val="2"/>
          <w:lang w:val="en-ZA" w:eastAsia="en-ZA"/>
          <w14:ligatures w14:val="standardContextual"/>
        </w:rPr>
      </w:pPr>
    </w:p>
    <w:p w14:paraId="7B7B5474" w14:textId="7F2FFB5C" w:rsidR="002F1446" w:rsidRPr="00895DF0" w:rsidRDefault="002F1446" w:rsidP="008D7848">
      <w:pPr>
        <w:tabs>
          <w:tab w:val="left" w:pos="8505"/>
        </w:tabs>
        <w:spacing w:after="120"/>
        <w:ind w:right="96" w:hanging="284"/>
        <w:contextualSpacing/>
        <w:rPr>
          <w:rFonts w:eastAsia="Calibri" w:cs="Arial"/>
          <w:bCs/>
          <w:kern w:val="2"/>
          <w:lang w:val="en-ZA" w:eastAsia="en-ZA"/>
          <w14:ligatures w14:val="standardContextual"/>
        </w:rPr>
      </w:pPr>
      <w:r w:rsidRPr="00895DF0">
        <w:rPr>
          <w:rFonts w:eastAsia="Calibri" w:cs="Arial"/>
          <w:kern w:val="2"/>
          <w:lang w:val="en-ZA" w:eastAsia="en-ZA"/>
          <w14:ligatures w14:val="standardContextual"/>
        </w:rPr>
        <w:t>b</w:t>
      </w:r>
      <w:r w:rsidR="00013950" w:rsidRPr="00895DF0">
        <w:rPr>
          <w:rFonts w:eastAsia="Calibri" w:cs="Arial"/>
          <w:kern w:val="2"/>
          <w:lang w:val="en-ZA" w:eastAsia="en-ZA"/>
          <w14:ligatures w14:val="standardContextual"/>
        </w:rPr>
        <w:t>.</w:t>
      </w:r>
      <w:r w:rsidR="00013950" w:rsidRPr="00895DF0">
        <w:rPr>
          <w:rFonts w:eastAsia="Calibri" w:cs="Arial"/>
          <w:b/>
          <w:bCs/>
          <w:kern w:val="2"/>
          <w:lang w:val="en-ZA" w:eastAsia="en-ZA"/>
          <w14:ligatures w14:val="standardContextual"/>
        </w:rPr>
        <w:t xml:space="preserve"> </w:t>
      </w:r>
      <w:r w:rsidRPr="00895DF0">
        <w:rPr>
          <w:rFonts w:eastAsia="Calibri" w:cs="Arial"/>
          <w:bCs/>
          <w:kern w:val="2"/>
          <w:lang w:val="en-ZA" w:eastAsia="en-ZA"/>
          <w14:ligatures w14:val="standardContextual"/>
        </w:rPr>
        <w:t>List and briefly explain three checks that must be completed before sealing and labelling a container of counted notes.</w:t>
      </w:r>
      <w:r w:rsidR="00F626D1" w:rsidRPr="00895DF0">
        <w:rPr>
          <w:rFonts w:eastAsia="Calibri" w:cs="Arial"/>
          <w:bCs/>
          <w:kern w:val="2"/>
          <w:lang w:val="en-ZA" w:eastAsia="en-ZA"/>
          <w14:ligatures w14:val="standardContextual"/>
        </w:rPr>
        <w:t xml:space="preserve"> </w:t>
      </w:r>
      <w:r w:rsidR="00516925" w:rsidRPr="00895DF0">
        <w:rPr>
          <w:rFonts w:eastAsia="Calibri" w:cs="Arial"/>
          <w:bCs/>
          <w:kern w:val="2"/>
          <w:lang w:val="en-ZA" w:eastAsia="en-ZA"/>
          <w14:ligatures w14:val="standardContextual"/>
        </w:rPr>
        <w:t xml:space="preserve">                                                                     </w:t>
      </w:r>
      <w:r w:rsidR="001F53D8" w:rsidRPr="00895DF0">
        <w:rPr>
          <w:rFonts w:eastAsia="Calibri" w:cs="Arial"/>
          <w:bCs/>
          <w:kern w:val="2"/>
          <w:lang w:val="en-ZA" w:eastAsia="en-ZA"/>
          <w14:ligatures w14:val="standardContextual"/>
        </w:rPr>
        <w:t xml:space="preserve">     </w:t>
      </w:r>
      <w:r w:rsidR="00516925" w:rsidRPr="00895DF0">
        <w:rPr>
          <w:rFonts w:eastAsia="Calibri" w:cs="Arial"/>
          <w:bCs/>
          <w:kern w:val="2"/>
          <w:lang w:val="en-ZA" w:eastAsia="en-ZA"/>
          <w14:ligatures w14:val="standardContextual"/>
        </w:rPr>
        <w:t xml:space="preserve">   </w:t>
      </w:r>
      <w:r w:rsidR="00013950" w:rsidRPr="00895DF0">
        <w:rPr>
          <w:rFonts w:eastAsia="Calibri" w:cs="Arial"/>
          <w:bCs/>
          <w:kern w:val="2"/>
          <w:lang w:val="en-ZA" w:eastAsia="en-ZA"/>
          <w14:ligatures w14:val="standardContextual"/>
        </w:rPr>
        <w:t>[3 marks]</w:t>
      </w:r>
    </w:p>
    <w:p w14:paraId="58C63872" w14:textId="0DCD82D3" w:rsidR="002F1446" w:rsidRPr="00895DF0" w:rsidRDefault="002F1446" w:rsidP="008D7848">
      <w:pPr>
        <w:tabs>
          <w:tab w:val="left" w:pos="8505"/>
        </w:tabs>
        <w:spacing w:after="120"/>
        <w:ind w:right="96" w:hanging="284"/>
        <w:contextualSpacing/>
        <w:rPr>
          <w:rFonts w:eastAsia="Calibri" w:cs="Arial"/>
          <w:bCs/>
          <w:kern w:val="2"/>
          <w:lang w:val="en-ZA" w:eastAsia="en-ZA"/>
          <w14:ligatures w14:val="standardContextual"/>
        </w:rPr>
      </w:pPr>
    </w:p>
    <w:p w14:paraId="47705364" w14:textId="4370B743" w:rsidR="002F1446" w:rsidRPr="00895DF0" w:rsidRDefault="002F1446" w:rsidP="008D7848">
      <w:pPr>
        <w:tabs>
          <w:tab w:val="left" w:pos="8505"/>
        </w:tabs>
        <w:spacing w:after="120"/>
        <w:ind w:right="96" w:hanging="284"/>
        <w:contextualSpacing/>
        <w:rPr>
          <w:rFonts w:eastAsia="Calibri" w:cs="Arial"/>
          <w:bCs/>
          <w:kern w:val="2"/>
          <w:lang w:val="en-ZA" w:eastAsia="en-ZA"/>
          <w14:ligatures w14:val="standardContextual"/>
        </w:rPr>
      </w:pPr>
      <w:r w:rsidRPr="00895DF0">
        <w:rPr>
          <w:rFonts w:eastAsia="Calibri" w:cs="Arial"/>
          <w:b/>
          <w:bCs/>
          <w:kern w:val="2"/>
          <w:lang w:val="en-ZA" w:eastAsia="en-ZA"/>
          <w14:ligatures w14:val="standardContextual"/>
        </w:rPr>
        <w:t>c</w:t>
      </w:r>
      <w:r w:rsidR="000408DB" w:rsidRPr="00895DF0">
        <w:rPr>
          <w:rFonts w:eastAsia="Calibri" w:cs="Arial"/>
          <w:b/>
          <w:bCs/>
          <w:kern w:val="2"/>
          <w:lang w:val="en-ZA" w:eastAsia="en-ZA"/>
          <w14:ligatures w14:val="standardContextual"/>
        </w:rPr>
        <w:t xml:space="preserve">. </w:t>
      </w:r>
      <w:r w:rsidRPr="00895DF0">
        <w:rPr>
          <w:rFonts w:eastAsia="Calibri" w:cs="Arial"/>
          <w:bCs/>
          <w:kern w:val="2"/>
          <w:lang w:val="en-ZA" w:eastAsia="en-ZA"/>
          <w14:ligatures w14:val="standardContextual"/>
        </w:rPr>
        <w:t>Describe the full step-by-step procedure for removing a container of counted notes in accordance with established procedures.</w:t>
      </w:r>
      <w:r w:rsidR="00F626D1" w:rsidRPr="00895DF0">
        <w:rPr>
          <w:rFonts w:eastAsia="Calibri" w:cs="Arial"/>
          <w:bCs/>
          <w:kern w:val="2"/>
          <w:lang w:val="en-ZA" w:eastAsia="en-ZA"/>
          <w14:ligatures w14:val="standardContextual"/>
        </w:rPr>
        <w:t xml:space="preserve"> </w:t>
      </w:r>
      <w:r w:rsidR="00516925" w:rsidRPr="00895DF0">
        <w:rPr>
          <w:rFonts w:eastAsia="Calibri" w:cs="Arial"/>
          <w:bCs/>
          <w:kern w:val="2"/>
          <w:lang w:val="en-ZA" w:eastAsia="en-ZA"/>
          <w14:ligatures w14:val="standardContextual"/>
        </w:rPr>
        <w:t xml:space="preserve">                                                      </w:t>
      </w:r>
      <w:r w:rsidR="001F53D8" w:rsidRPr="00895DF0">
        <w:rPr>
          <w:rFonts w:eastAsia="Calibri" w:cs="Arial"/>
          <w:bCs/>
          <w:kern w:val="2"/>
          <w:lang w:val="en-ZA" w:eastAsia="en-ZA"/>
          <w14:ligatures w14:val="standardContextual"/>
        </w:rPr>
        <w:t xml:space="preserve">   </w:t>
      </w:r>
      <w:r w:rsidR="00516925" w:rsidRPr="00895DF0">
        <w:rPr>
          <w:rFonts w:eastAsia="Calibri" w:cs="Arial"/>
          <w:bCs/>
          <w:kern w:val="2"/>
          <w:lang w:val="en-ZA" w:eastAsia="en-ZA"/>
          <w14:ligatures w14:val="standardContextual"/>
        </w:rPr>
        <w:t xml:space="preserve"> </w:t>
      </w:r>
      <w:r w:rsidR="00013950" w:rsidRPr="00895DF0">
        <w:rPr>
          <w:rFonts w:eastAsia="Calibri" w:cs="Arial"/>
          <w:bCs/>
          <w:kern w:val="2"/>
          <w:lang w:val="en-ZA" w:eastAsia="en-ZA"/>
          <w14:ligatures w14:val="standardContextual"/>
        </w:rPr>
        <w:t>[</w:t>
      </w:r>
      <w:r w:rsidR="000408DB" w:rsidRPr="00895DF0">
        <w:rPr>
          <w:rFonts w:eastAsia="Calibri" w:cs="Arial"/>
          <w:bCs/>
          <w:kern w:val="2"/>
          <w:lang w:val="en-ZA" w:eastAsia="en-ZA"/>
          <w14:ligatures w14:val="standardContextual"/>
        </w:rPr>
        <w:t>5 marks]</w:t>
      </w:r>
    </w:p>
    <w:p w14:paraId="0E9F11F3" w14:textId="30C79D19" w:rsidR="00CE06A1" w:rsidRPr="00895DF0" w:rsidRDefault="00CE06A1" w:rsidP="006B11C0">
      <w:pPr>
        <w:tabs>
          <w:tab w:val="left" w:pos="8505"/>
        </w:tabs>
        <w:spacing w:after="120"/>
        <w:ind w:right="96"/>
        <w:contextualSpacing/>
        <w:rPr>
          <w:rFonts w:eastAsia="Calibri" w:cs="Arial"/>
          <w:b/>
          <w:kern w:val="2"/>
          <w:lang w:val="en-ZA" w:eastAsia="en-ZA"/>
          <w14:ligatures w14:val="standardContextual"/>
        </w:rPr>
      </w:pPr>
      <w:r w:rsidRPr="00895DF0">
        <w:rPr>
          <w:rFonts w:eastAsia="Calibri" w:cs="Arial"/>
          <w:bCs/>
          <w:kern w:val="2"/>
          <w:lang w:val="en-ZA" w:eastAsia="en-ZA"/>
          <w14:ligatures w14:val="standardContextual"/>
        </w:rPr>
        <w:t xml:space="preserve"> </w:t>
      </w:r>
      <w:r w:rsidR="001C3387" w:rsidRPr="00895DF0">
        <w:rPr>
          <w:rFonts w:eastAsia="Calibri" w:cs="Arial"/>
          <w:bCs/>
          <w:kern w:val="2"/>
          <w:lang w:val="en-ZA" w:eastAsia="en-ZA"/>
          <w14:ligatures w14:val="standardContextual"/>
        </w:rPr>
        <w:t xml:space="preserve">                                </w:t>
      </w:r>
      <w:r w:rsidRPr="00895DF0">
        <w:rPr>
          <w:rFonts w:eastAsia="Calibri" w:cs="Arial"/>
          <w:bCs/>
          <w:kern w:val="2"/>
          <w:lang w:val="en-ZA" w:eastAsia="en-ZA"/>
          <w14:ligatures w14:val="standardContextual"/>
        </w:rPr>
        <w:t xml:space="preserve">   </w:t>
      </w:r>
      <w:r w:rsidR="006B11C0" w:rsidRPr="00895DF0">
        <w:rPr>
          <w:rFonts w:eastAsia="Calibri" w:cs="Arial"/>
          <w:bCs/>
          <w:kern w:val="2"/>
          <w:lang w:val="en-ZA" w:eastAsia="en-ZA"/>
          <w14:ligatures w14:val="standardContextual"/>
        </w:rPr>
        <w:t xml:space="preserve">                                                                           </w:t>
      </w:r>
      <w:r w:rsidRPr="00895DF0">
        <w:rPr>
          <w:rFonts w:eastAsia="Calibri" w:cs="Arial"/>
          <w:b/>
          <w:kern w:val="2"/>
          <w:lang w:val="en-ZA" w:eastAsia="en-ZA"/>
          <w14:ligatures w14:val="standardContextual"/>
        </w:rPr>
        <w:t>(</w:t>
      </w:r>
      <w:r w:rsidR="000408DB" w:rsidRPr="00895DF0">
        <w:rPr>
          <w:rFonts w:eastAsia="Calibri" w:cs="Arial"/>
          <w:b/>
          <w:kern w:val="2"/>
          <w:lang w:val="en-ZA" w:eastAsia="en-ZA"/>
          <w14:ligatures w14:val="standardContextual"/>
        </w:rPr>
        <w:t xml:space="preserve">Total </w:t>
      </w:r>
      <w:r w:rsidR="006B1477" w:rsidRPr="00895DF0">
        <w:rPr>
          <w:rFonts w:eastAsia="Calibri" w:cs="Arial"/>
          <w:b/>
          <w:kern w:val="2"/>
          <w:lang w:val="en-ZA" w:eastAsia="en-ZA"/>
          <w14:ligatures w14:val="standardContextual"/>
        </w:rPr>
        <w:t>10</w:t>
      </w:r>
      <w:r w:rsidR="00B62FA0" w:rsidRPr="00895DF0">
        <w:rPr>
          <w:rFonts w:eastAsia="Calibri" w:cs="Arial"/>
          <w:b/>
          <w:kern w:val="2"/>
          <w:lang w:val="en-ZA" w:eastAsia="en-ZA"/>
          <w14:ligatures w14:val="standardContextual"/>
        </w:rPr>
        <w:t xml:space="preserve"> </w:t>
      </w:r>
      <w:r w:rsidR="00FF3D38" w:rsidRPr="00895DF0">
        <w:rPr>
          <w:rFonts w:eastAsia="Calibri" w:cs="Arial"/>
          <w:b/>
          <w:kern w:val="2"/>
          <w:lang w:val="en-ZA" w:eastAsia="en-ZA"/>
          <w14:ligatures w14:val="standardContextual"/>
        </w:rPr>
        <w:t>marks)</w:t>
      </w:r>
    </w:p>
    <w:p w14:paraId="507397F5" w14:textId="77777777" w:rsidR="008C223F" w:rsidRPr="00895DF0" w:rsidRDefault="008C223F" w:rsidP="006B11C0">
      <w:pPr>
        <w:tabs>
          <w:tab w:val="left" w:pos="8505"/>
        </w:tabs>
        <w:spacing w:after="120"/>
        <w:ind w:right="96"/>
        <w:contextualSpacing/>
        <w:rPr>
          <w:rFonts w:eastAsia="Calibri" w:cs="Arial"/>
          <w:b/>
          <w:kern w:val="2"/>
          <w:lang w:val="en-ZA" w:eastAsia="en-ZA"/>
          <w14:ligatures w14:val="standardContextual"/>
        </w:rPr>
      </w:pPr>
    </w:p>
    <w:p w14:paraId="07804C1B" w14:textId="49F8518D" w:rsidR="00CE06A1" w:rsidRPr="00895DF0" w:rsidRDefault="00CE06A1" w:rsidP="006B11C0">
      <w:pPr>
        <w:tabs>
          <w:tab w:val="left" w:pos="8505"/>
        </w:tabs>
        <w:spacing w:after="120"/>
        <w:ind w:right="96"/>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t>_____________________________________________________________________</w:t>
      </w:r>
      <w:r w:rsidR="003E4852" w:rsidRPr="00895DF0">
        <w:rPr>
          <w:rFonts w:eastAsia="Calibri" w:cs="Arial"/>
          <w:b/>
          <w:kern w:val="2"/>
          <w:u w:val="single"/>
          <w:lang w:val="en-ZA" w:eastAsia="en-ZA"/>
          <w14:ligatures w14:val="standardContextual"/>
        </w:rPr>
        <w:t>1</w:t>
      </w:r>
      <w:r w:rsidR="00D87EA2" w:rsidRPr="00895DF0">
        <w:rPr>
          <w:rFonts w:eastAsia="Calibri" w:cs="Arial"/>
          <w:b/>
          <w:kern w:val="2"/>
          <w:u w:val="single"/>
          <w:lang w:val="en-ZA" w:eastAsia="en-ZA"/>
          <w14:ligatures w14:val="standardContextual"/>
        </w:rPr>
        <w:t>.1</w:t>
      </w:r>
      <w:r w:rsidR="003E4852" w:rsidRPr="00895DF0">
        <w:rPr>
          <w:rFonts w:eastAsia="Calibri" w:cs="Arial"/>
          <w:b/>
          <w:kern w:val="2"/>
          <w:u w:val="single"/>
          <w:lang w:val="en-ZA" w:eastAsia="en-ZA"/>
          <w14:ligatures w14:val="standardContextual"/>
        </w:rPr>
        <w:t>.2</w:t>
      </w:r>
      <w:r w:rsidR="00B322E3" w:rsidRPr="00895DF0">
        <w:rPr>
          <w:rFonts w:eastAsia="Calibri" w:cs="Arial"/>
          <w:b/>
          <w:kern w:val="2"/>
          <w:u w:val="single"/>
          <w:lang w:val="en-ZA" w:eastAsia="en-ZA"/>
          <w14:ligatures w14:val="standardContextual"/>
        </w:rPr>
        <w:t>.</w:t>
      </w:r>
      <w:r w:rsidR="003E4852" w:rsidRPr="00895DF0">
        <w:rPr>
          <w:rFonts w:eastAsia="Calibri" w:cs="Arial"/>
          <w:b/>
          <w:kern w:val="2"/>
          <w:u w:val="single"/>
          <w:lang w:val="en-ZA" w:eastAsia="en-ZA"/>
          <w14:ligatures w14:val="standardContextual"/>
        </w:rPr>
        <w:t>a</w:t>
      </w:r>
      <w:r w:rsidRPr="00895DF0">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F2324" w:rsidRPr="00895DF0">
        <w:rPr>
          <w:rFonts w:eastAsia="Calibri" w:cs="Arial"/>
          <w:b/>
          <w:kern w:val="2"/>
          <w:u w:val="single"/>
          <w:lang w:val="en-ZA" w:eastAsia="en-ZA"/>
          <w14:ligatures w14:val="standardContextual"/>
        </w:rPr>
        <w:t>1.</w:t>
      </w:r>
      <w:r w:rsidR="00FC6FBA" w:rsidRPr="00895DF0">
        <w:rPr>
          <w:rFonts w:eastAsia="Calibri" w:cs="Arial"/>
          <w:b/>
          <w:kern w:val="2"/>
          <w:u w:val="single"/>
          <w:lang w:val="en-ZA" w:eastAsia="en-ZA"/>
          <w14:ligatures w14:val="standardContextual"/>
        </w:rPr>
        <w:t>1.</w:t>
      </w:r>
      <w:r w:rsidR="000F2324" w:rsidRPr="00895DF0">
        <w:rPr>
          <w:rFonts w:eastAsia="Calibri" w:cs="Arial"/>
          <w:b/>
          <w:kern w:val="2"/>
          <w:u w:val="single"/>
          <w:lang w:val="en-ZA" w:eastAsia="en-ZA"/>
          <w14:ligatures w14:val="standardContextual"/>
        </w:rPr>
        <w:t>2</w:t>
      </w:r>
      <w:r w:rsidR="00B322E3" w:rsidRPr="00895DF0">
        <w:rPr>
          <w:rFonts w:eastAsia="Calibri" w:cs="Arial"/>
          <w:b/>
          <w:kern w:val="2"/>
          <w:u w:val="single"/>
          <w:lang w:val="en-ZA" w:eastAsia="en-ZA"/>
          <w14:ligatures w14:val="standardContextual"/>
        </w:rPr>
        <w:t>.</w:t>
      </w:r>
      <w:r w:rsidR="000F2324" w:rsidRPr="00895DF0">
        <w:rPr>
          <w:rFonts w:eastAsia="Calibri" w:cs="Arial"/>
          <w:b/>
          <w:kern w:val="2"/>
          <w:u w:val="single"/>
          <w:lang w:val="en-ZA" w:eastAsia="en-ZA"/>
          <w14:ligatures w14:val="standardContextual"/>
        </w:rPr>
        <w:t>b</w:t>
      </w:r>
      <w:r w:rsidRPr="00895DF0">
        <w:rPr>
          <w:rFonts w:eastAsia="Calibri" w:cs="Arial"/>
          <w:bCs/>
          <w:kern w:val="2"/>
          <w:u w:val="single"/>
          <w:lang w:val="en-ZA" w:eastAsia="en-ZA"/>
          <w14:ligatures w14:val="standardContextual"/>
        </w:rPr>
        <w:t>_</w:t>
      </w:r>
      <w:r w:rsidRPr="00895DF0">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95DF0">
        <w:rPr>
          <w:rFonts w:eastAsia="Calibri" w:cs="Arial"/>
          <w:bCs/>
          <w:kern w:val="2"/>
          <w:lang w:val="en-ZA" w:eastAsia="en-ZA"/>
          <w14:ligatures w14:val="standardContextual"/>
        </w:rPr>
        <w:lastRenderedPageBreak/>
        <w:t>________________________________________________________________________________________________________________________________________________________________________________________________________________</w:t>
      </w:r>
      <w:r w:rsidR="00FA752D" w:rsidRPr="00895DF0">
        <w:rPr>
          <w:rFonts w:eastAsia="Calibri" w:cs="Arial"/>
          <w:b/>
          <w:kern w:val="2"/>
          <w:u w:val="single"/>
          <w:lang w:val="en-ZA" w:eastAsia="en-ZA"/>
          <w14:ligatures w14:val="standardContextual"/>
        </w:rPr>
        <w:t>1</w:t>
      </w:r>
      <w:r w:rsidR="00FC6FBA" w:rsidRPr="00895DF0">
        <w:rPr>
          <w:rFonts w:eastAsia="Calibri" w:cs="Arial"/>
          <w:b/>
          <w:kern w:val="2"/>
          <w:u w:val="single"/>
          <w:lang w:val="en-ZA" w:eastAsia="en-ZA"/>
          <w14:ligatures w14:val="standardContextual"/>
        </w:rPr>
        <w:t>.1</w:t>
      </w:r>
      <w:r w:rsidR="00FA752D" w:rsidRPr="00895DF0">
        <w:rPr>
          <w:rFonts w:eastAsia="Calibri" w:cs="Arial"/>
          <w:b/>
          <w:kern w:val="2"/>
          <w:u w:val="single"/>
          <w:lang w:val="en-ZA" w:eastAsia="en-ZA"/>
          <w14:ligatures w14:val="standardContextual"/>
        </w:rPr>
        <w:t>.2</w:t>
      </w:r>
      <w:r w:rsidR="00B322E3" w:rsidRPr="00895DF0">
        <w:rPr>
          <w:rFonts w:eastAsia="Calibri" w:cs="Arial"/>
          <w:b/>
          <w:kern w:val="2"/>
          <w:u w:val="single"/>
          <w:lang w:val="en-ZA" w:eastAsia="en-ZA"/>
          <w14:ligatures w14:val="standardContextual"/>
        </w:rPr>
        <w:t>.</w:t>
      </w:r>
      <w:r w:rsidR="00FA752D" w:rsidRPr="00895DF0">
        <w:rPr>
          <w:rFonts w:eastAsia="Calibri" w:cs="Arial"/>
          <w:b/>
          <w:kern w:val="2"/>
          <w:u w:val="single"/>
          <w:lang w:val="en-ZA" w:eastAsia="en-ZA"/>
          <w14:ligatures w14:val="standardContextual"/>
        </w:rPr>
        <w:t>c</w:t>
      </w:r>
      <w:r w:rsidRPr="00895DF0">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23A3CD6" w14:textId="1FDB5CBA" w:rsidR="006B11C0" w:rsidRPr="00895DF0" w:rsidRDefault="00807A4B" w:rsidP="00C77B5C">
      <w:pPr>
        <w:tabs>
          <w:tab w:val="left" w:pos="8505"/>
        </w:tabs>
        <w:spacing w:after="120"/>
        <w:ind w:right="96"/>
        <w:jc w:val="both"/>
        <w:rPr>
          <w:rFonts w:eastAsia="Calibri" w:cs="Arial"/>
          <w:b/>
          <w:kern w:val="2"/>
          <w:lang w:eastAsia="en-ZA"/>
          <w14:ligatures w14:val="standardContextual"/>
        </w:rPr>
      </w:pPr>
      <w:r w:rsidRPr="00895DF0">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B11C0" w:rsidRPr="00895DF0">
        <w:rPr>
          <w:rFonts w:eastAsia="Calibri" w:cs="Arial"/>
          <w:b/>
          <w:kern w:val="2"/>
          <w:lang w:val="en-ZA" w:eastAsia="en-ZA"/>
          <w14:ligatures w14:val="standardContextual"/>
        </w:rPr>
        <w:t>(</w:t>
      </w:r>
      <w:r w:rsidR="00C77B5C" w:rsidRPr="00895DF0">
        <w:rPr>
          <w:rFonts w:eastAsia="Calibri" w:cs="Arial"/>
          <w:b/>
          <w:kern w:val="2"/>
          <w:lang w:val="en-ZA" w:eastAsia="en-ZA"/>
          <w14:ligatures w14:val="standardContextual"/>
        </w:rPr>
        <w:t xml:space="preserve">Total </w:t>
      </w:r>
      <w:r w:rsidR="006B1477" w:rsidRPr="00895DF0">
        <w:rPr>
          <w:rFonts w:eastAsia="Calibri" w:cs="Arial"/>
          <w:b/>
          <w:kern w:val="2"/>
          <w:lang w:val="en-ZA" w:eastAsia="en-ZA"/>
          <w14:ligatures w14:val="standardContextual"/>
        </w:rPr>
        <w:t>10</w:t>
      </w:r>
      <w:r w:rsidR="006D6279" w:rsidRPr="00895DF0">
        <w:rPr>
          <w:rFonts w:eastAsia="Calibri" w:cs="Arial"/>
          <w:b/>
          <w:kern w:val="2"/>
          <w:lang w:val="en-ZA" w:eastAsia="en-ZA"/>
          <w14:ligatures w14:val="standardContextual"/>
        </w:rPr>
        <w:t xml:space="preserve"> marks</w:t>
      </w:r>
      <w:r w:rsidR="006B11C0" w:rsidRPr="00895DF0">
        <w:rPr>
          <w:rFonts w:eastAsia="Calibri" w:cs="Arial"/>
          <w:b/>
          <w:kern w:val="2"/>
          <w:lang w:val="en-ZA" w:eastAsia="en-ZA"/>
          <w14:ligatures w14:val="standardContextual"/>
        </w:rPr>
        <w:t>)</w:t>
      </w:r>
    </w:p>
    <w:p w14:paraId="27836E9B" w14:textId="77777777" w:rsidR="004D3C30" w:rsidRPr="00895DF0" w:rsidRDefault="004D3C30" w:rsidP="00866BDD">
      <w:pPr>
        <w:tabs>
          <w:tab w:val="left" w:pos="8505"/>
        </w:tabs>
        <w:spacing w:after="120"/>
        <w:ind w:right="96"/>
        <w:rPr>
          <w:rFonts w:eastAsia="Calibri" w:cs="Arial"/>
          <w:b/>
          <w:bCs/>
          <w:kern w:val="2"/>
          <w:lang w:val="en-ZA" w:eastAsia="en-ZA"/>
          <w14:ligatures w14:val="standardContextual"/>
        </w:rPr>
      </w:pPr>
    </w:p>
    <w:p w14:paraId="24248B33" w14:textId="3C1F34EB" w:rsidR="005B1DCF" w:rsidRPr="00895DF0" w:rsidRDefault="00866BDD" w:rsidP="00B863E0">
      <w:pPr>
        <w:tabs>
          <w:tab w:val="left" w:pos="8505"/>
        </w:tabs>
        <w:spacing w:after="120"/>
        <w:ind w:right="96" w:hanging="567"/>
        <w:rPr>
          <w:rFonts w:eastAsia="Calibri" w:cs="Arial"/>
          <w:b/>
          <w:bCs/>
          <w:kern w:val="2"/>
          <w:lang w:val="en-ZA" w:eastAsia="en-ZA"/>
          <w14:ligatures w14:val="standardContextual"/>
        </w:rPr>
      </w:pPr>
      <w:r w:rsidRPr="00895DF0">
        <w:rPr>
          <w:rFonts w:eastAsia="Calibri" w:cs="Arial"/>
          <w:b/>
          <w:bCs/>
          <w:kern w:val="2"/>
          <w:lang w:val="en-ZA" w:eastAsia="en-ZA"/>
          <w14:ligatures w14:val="standardContextual"/>
        </w:rPr>
        <w:t>1.</w:t>
      </w:r>
      <w:r w:rsidR="00E80C70" w:rsidRPr="00895DF0">
        <w:rPr>
          <w:rFonts w:eastAsia="Calibri" w:cs="Arial"/>
          <w:b/>
          <w:bCs/>
          <w:kern w:val="2"/>
          <w:lang w:val="en-ZA" w:eastAsia="en-ZA"/>
          <w14:ligatures w14:val="standardContextual"/>
        </w:rPr>
        <w:t xml:space="preserve">1.3 </w:t>
      </w:r>
      <w:r w:rsidR="005B1DCF" w:rsidRPr="00895DF0">
        <w:rPr>
          <w:rFonts w:eastAsia="Calibri" w:cs="Arial"/>
          <w:b/>
          <w:bCs/>
          <w:kern w:val="2"/>
          <w:lang w:val="en-ZA" w:eastAsia="en-ZA"/>
          <w14:ligatures w14:val="standardContextual"/>
        </w:rPr>
        <w:t>Instruction to candidates:</w:t>
      </w:r>
      <w:r w:rsidR="005B1DCF" w:rsidRPr="00895DF0">
        <w:rPr>
          <w:rFonts w:eastAsia="Calibri" w:cs="Arial"/>
          <w:kern w:val="2"/>
          <w:lang w:val="en-ZA" w:eastAsia="en-ZA"/>
          <w14:ligatures w14:val="standardContextual"/>
        </w:rPr>
        <w:br/>
      </w:r>
      <w:r w:rsidR="00BA5716" w:rsidRPr="00895DF0">
        <w:rPr>
          <w:rFonts w:eastAsia="Calibri" w:cs="Arial"/>
          <w:kern w:val="2"/>
          <w:lang w:eastAsia="en-ZA"/>
          <w14:ligatures w14:val="standardContextual"/>
        </w:rPr>
        <w:t>Using Lebo’s opening-shift scenario, write “True” or “False” for each statement</w:t>
      </w:r>
      <w:r w:rsidR="005B1DCF" w:rsidRPr="00895DF0">
        <w:rPr>
          <w:rFonts w:eastAsia="Calibri" w:cs="Arial"/>
          <w:kern w:val="2"/>
          <w:lang w:val="en-ZA" w:eastAsia="en-ZA"/>
          <w14:ligatures w14:val="standardContextual"/>
        </w:rPr>
        <w:t>.</w:t>
      </w:r>
    </w:p>
    <w:p w14:paraId="28FCF713" w14:textId="1FA89B02" w:rsidR="005B1DCF" w:rsidRPr="00895DF0" w:rsidRDefault="005B1DCF" w:rsidP="00B863E0">
      <w:pPr>
        <w:numPr>
          <w:ilvl w:val="0"/>
          <w:numId w:val="14"/>
        </w:numPr>
        <w:tabs>
          <w:tab w:val="clear" w:pos="720"/>
          <w:tab w:val="left" w:pos="8505"/>
        </w:tabs>
        <w:spacing w:after="120"/>
        <w:ind w:left="0" w:right="96" w:hanging="284"/>
        <w:jc w:val="both"/>
        <w:rPr>
          <w:rFonts w:eastAsia="Calibri" w:cs="Arial"/>
          <w:kern w:val="2"/>
          <w:lang w:val="en-ZA" w:eastAsia="en-ZA"/>
          <w14:ligatures w14:val="standardContextual"/>
        </w:rPr>
      </w:pPr>
      <w:r w:rsidRPr="00895DF0">
        <w:rPr>
          <w:rFonts w:eastAsia="Calibri" w:cs="Arial"/>
          <w:kern w:val="2"/>
          <w:lang w:val="en-ZA" w:eastAsia="en-ZA"/>
          <w14:ligatures w14:val="standardContextual"/>
        </w:rPr>
        <w:t>Feeder operations must always be performed according to the documented standard procedures.</w:t>
      </w:r>
      <w:r w:rsidR="00D65618" w:rsidRPr="00895DF0">
        <w:rPr>
          <w:rFonts w:eastAsia="Calibri" w:cs="Arial"/>
          <w:kern w:val="2"/>
          <w:lang w:val="en-ZA" w:eastAsia="en-ZA"/>
          <w14:ligatures w14:val="standardContextual"/>
        </w:rPr>
        <w:t xml:space="preserve"> </w:t>
      </w:r>
      <w:r w:rsidRPr="00895DF0">
        <w:rPr>
          <w:rFonts w:eastAsia="Calibri" w:cs="Arial"/>
          <w:kern w:val="2"/>
          <w:lang w:val="en-ZA" w:eastAsia="en-ZA"/>
          <w14:ligatures w14:val="standardContextual"/>
        </w:rPr>
        <w:t>True</w:t>
      </w:r>
      <w:r w:rsidR="003A3F61" w:rsidRPr="00895DF0">
        <w:rPr>
          <w:rFonts w:eastAsia="Calibri" w:cs="Arial"/>
          <w:kern w:val="2"/>
          <w:lang w:val="en-ZA" w:eastAsia="en-ZA"/>
          <w14:ligatures w14:val="standardContextual"/>
        </w:rPr>
        <w:t xml:space="preserve"> / </w:t>
      </w:r>
      <w:r w:rsidR="00FF3D38" w:rsidRPr="00895DF0">
        <w:rPr>
          <w:rFonts w:eastAsia="Calibri" w:cs="Arial"/>
          <w:kern w:val="2"/>
          <w:lang w:val="en-ZA" w:eastAsia="en-ZA"/>
          <w14:ligatures w14:val="standardContextual"/>
        </w:rPr>
        <w:t>False.</w:t>
      </w:r>
      <w:r w:rsidR="001F53D8" w:rsidRPr="00895DF0">
        <w:rPr>
          <w:rFonts w:eastAsia="Calibri" w:cs="Arial"/>
          <w:kern w:val="2"/>
          <w:lang w:val="en-ZA" w:eastAsia="en-ZA"/>
          <w14:ligatures w14:val="standardContextual"/>
        </w:rPr>
        <w:t xml:space="preserve">                                                                                     </w:t>
      </w:r>
      <w:r w:rsidR="00BF5CD8" w:rsidRPr="00895DF0">
        <w:rPr>
          <w:rFonts w:eastAsia="Calibri" w:cs="Arial"/>
          <w:kern w:val="2"/>
          <w:lang w:val="en-ZA" w:eastAsia="en-ZA"/>
          <w14:ligatures w14:val="standardContextual"/>
        </w:rPr>
        <w:t xml:space="preserve"> </w:t>
      </w:r>
      <w:r w:rsidR="00A75E4F" w:rsidRPr="00895DF0">
        <w:rPr>
          <w:rFonts w:eastAsia="Calibri" w:cs="Arial"/>
          <w:kern w:val="2"/>
          <w:lang w:val="en-ZA" w:eastAsia="en-ZA"/>
          <w14:ligatures w14:val="standardContextual"/>
        </w:rPr>
        <w:t xml:space="preserve"> [1 mark]</w:t>
      </w:r>
    </w:p>
    <w:p w14:paraId="4896839D" w14:textId="77777777" w:rsidR="006050B8" w:rsidRPr="00895DF0" w:rsidRDefault="006050B8" w:rsidP="00B863E0">
      <w:pPr>
        <w:tabs>
          <w:tab w:val="left" w:pos="8505"/>
        </w:tabs>
        <w:spacing w:after="120"/>
        <w:ind w:right="96" w:hanging="284"/>
        <w:jc w:val="both"/>
        <w:rPr>
          <w:rFonts w:eastAsia="Calibri" w:cs="Arial"/>
          <w:kern w:val="2"/>
          <w:lang w:val="en-ZA" w:eastAsia="en-ZA"/>
          <w14:ligatures w14:val="standardContextual"/>
        </w:rPr>
      </w:pPr>
    </w:p>
    <w:p w14:paraId="0B9F5BB0" w14:textId="79D6A8FB" w:rsidR="005B1DCF" w:rsidRPr="00895DF0" w:rsidRDefault="005B1DCF" w:rsidP="00B863E0">
      <w:pPr>
        <w:numPr>
          <w:ilvl w:val="0"/>
          <w:numId w:val="14"/>
        </w:numPr>
        <w:tabs>
          <w:tab w:val="clear" w:pos="720"/>
          <w:tab w:val="left" w:pos="8505"/>
        </w:tabs>
        <w:spacing w:after="120"/>
        <w:ind w:left="0" w:right="96" w:hanging="284"/>
        <w:jc w:val="both"/>
        <w:rPr>
          <w:rFonts w:eastAsia="Calibri" w:cs="Arial"/>
          <w:kern w:val="2"/>
          <w:lang w:val="en-ZA" w:eastAsia="en-ZA"/>
          <w14:ligatures w14:val="standardContextual"/>
        </w:rPr>
      </w:pPr>
      <w:r w:rsidRPr="00895DF0">
        <w:rPr>
          <w:rFonts w:eastAsia="Calibri" w:cs="Arial"/>
          <w:kern w:val="2"/>
          <w:lang w:val="en-ZA" w:eastAsia="en-ZA"/>
          <w14:ligatures w14:val="standardContextual"/>
        </w:rPr>
        <w:t>A container is considered correctly balanced even if a small number of notes are missing, provided the bundles are sealed.</w:t>
      </w:r>
      <w:r w:rsidR="003A3F61" w:rsidRPr="00895DF0">
        <w:rPr>
          <w:rFonts w:eastAsia="Calibri" w:cs="Arial"/>
          <w:kern w:val="2"/>
          <w:lang w:val="en-ZA" w:eastAsia="en-ZA"/>
          <w14:ligatures w14:val="standardContextual"/>
        </w:rPr>
        <w:t xml:space="preserve"> True/ </w:t>
      </w:r>
      <w:r w:rsidRPr="00895DF0">
        <w:rPr>
          <w:rFonts w:eastAsia="Calibri" w:cs="Arial"/>
          <w:kern w:val="2"/>
          <w:lang w:val="en-ZA" w:eastAsia="en-ZA"/>
          <w14:ligatures w14:val="standardContextual"/>
        </w:rPr>
        <w:t>False</w:t>
      </w:r>
      <w:r w:rsidR="00A75E4F" w:rsidRPr="00895DF0">
        <w:rPr>
          <w:rFonts w:eastAsia="Calibri" w:cs="Arial"/>
          <w:kern w:val="2"/>
          <w:lang w:val="en-ZA" w:eastAsia="en-ZA"/>
          <w14:ligatures w14:val="standardContextual"/>
        </w:rPr>
        <w:t xml:space="preserve"> </w:t>
      </w:r>
      <w:r w:rsidR="005F2EC1" w:rsidRPr="00895DF0">
        <w:rPr>
          <w:rFonts w:eastAsia="Calibri" w:cs="Arial"/>
          <w:kern w:val="2"/>
          <w:lang w:val="en-ZA" w:eastAsia="en-ZA"/>
          <w14:ligatures w14:val="standardContextual"/>
        </w:rPr>
        <w:t xml:space="preserve">                                                      </w:t>
      </w:r>
      <w:proofErr w:type="gramStart"/>
      <w:r w:rsidR="005F2EC1" w:rsidRPr="00895DF0">
        <w:rPr>
          <w:rFonts w:eastAsia="Calibri" w:cs="Arial"/>
          <w:kern w:val="2"/>
          <w:lang w:val="en-ZA" w:eastAsia="en-ZA"/>
          <w14:ligatures w14:val="standardContextual"/>
        </w:rPr>
        <w:t xml:space="preserve">   </w:t>
      </w:r>
      <w:r w:rsidR="00A75E4F" w:rsidRPr="00895DF0">
        <w:rPr>
          <w:rFonts w:eastAsia="Calibri" w:cs="Arial"/>
          <w:kern w:val="2"/>
          <w:lang w:val="en-ZA" w:eastAsia="en-ZA"/>
          <w14:ligatures w14:val="standardContextual"/>
        </w:rPr>
        <w:t>[</w:t>
      </w:r>
      <w:proofErr w:type="gramEnd"/>
      <w:r w:rsidR="00A75E4F" w:rsidRPr="00895DF0">
        <w:rPr>
          <w:rFonts w:eastAsia="Calibri" w:cs="Arial"/>
          <w:kern w:val="2"/>
          <w:lang w:val="en-ZA" w:eastAsia="en-ZA"/>
          <w14:ligatures w14:val="standardContextual"/>
        </w:rPr>
        <w:t>1 mark]</w:t>
      </w:r>
    </w:p>
    <w:p w14:paraId="5E2D4973" w14:textId="77777777" w:rsidR="006050B8" w:rsidRPr="00895DF0" w:rsidRDefault="006050B8" w:rsidP="00B863E0">
      <w:pPr>
        <w:tabs>
          <w:tab w:val="left" w:pos="8505"/>
        </w:tabs>
        <w:spacing w:after="120"/>
        <w:ind w:right="96" w:hanging="284"/>
        <w:jc w:val="both"/>
        <w:rPr>
          <w:rFonts w:eastAsia="Calibri" w:cs="Arial"/>
          <w:kern w:val="2"/>
          <w:lang w:val="en-ZA" w:eastAsia="en-ZA"/>
          <w14:ligatures w14:val="standardContextual"/>
        </w:rPr>
      </w:pPr>
    </w:p>
    <w:p w14:paraId="7B8D22DC" w14:textId="6D682C9A" w:rsidR="005B1DCF" w:rsidRPr="00895DF0" w:rsidRDefault="005B1DCF" w:rsidP="00B863E0">
      <w:pPr>
        <w:numPr>
          <w:ilvl w:val="0"/>
          <w:numId w:val="14"/>
        </w:numPr>
        <w:tabs>
          <w:tab w:val="clear" w:pos="720"/>
          <w:tab w:val="left" w:pos="8505"/>
        </w:tabs>
        <w:spacing w:after="120"/>
        <w:ind w:left="0" w:right="96" w:hanging="284"/>
        <w:jc w:val="both"/>
        <w:rPr>
          <w:rFonts w:eastAsia="Calibri" w:cs="Arial"/>
          <w:kern w:val="2"/>
          <w:lang w:val="en-ZA" w:eastAsia="en-ZA"/>
          <w14:ligatures w14:val="standardContextual"/>
        </w:rPr>
      </w:pPr>
      <w:r w:rsidRPr="00895DF0">
        <w:rPr>
          <w:rFonts w:eastAsia="Calibri" w:cs="Arial"/>
          <w:kern w:val="2"/>
          <w:lang w:val="en-ZA" w:eastAsia="en-ZA"/>
          <w14:ligatures w14:val="standardContextual"/>
        </w:rPr>
        <w:lastRenderedPageBreak/>
        <w:t>Every container of banknotes received from the treasury must be fully accounted for before feeder operations begin.</w:t>
      </w:r>
      <w:r w:rsidR="007E61CC" w:rsidRPr="00895DF0">
        <w:rPr>
          <w:rFonts w:eastAsia="Calibri" w:cs="Arial"/>
          <w:kern w:val="2"/>
          <w:lang w:val="en-ZA" w:eastAsia="en-ZA"/>
          <w14:ligatures w14:val="standardContextual"/>
        </w:rPr>
        <w:t xml:space="preserve"> </w:t>
      </w:r>
      <w:r w:rsidRPr="00895DF0">
        <w:rPr>
          <w:rFonts w:eastAsia="Calibri" w:cs="Arial"/>
          <w:kern w:val="2"/>
          <w:lang w:val="en-ZA" w:eastAsia="en-ZA"/>
          <w14:ligatures w14:val="standardContextual"/>
        </w:rPr>
        <w:t>True</w:t>
      </w:r>
      <w:r w:rsidR="00A75E4F" w:rsidRPr="00895DF0">
        <w:rPr>
          <w:rFonts w:eastAsia="Calibri" w:cs="Arial"/>
          <w:kern w:val="2"/>
          <w:lang w:val="en-ZA" w:eastAsia="en-ZA"/>
          <w14:ligatures w14:val="standardContextual"/>
        </w:rPr>
        <w:t xml:space="preserve"> / </w:t>
      </w:r>
      <w:proofErr w:type="gramStart"/>
      <w:r w:rsidR="00A75E4F" w:rsidRPr="00895DF0">
        <w:rPr>
          <w:rFonts w:eastAsia="Calibri" w:cs="Arial"/>
          <w:kern w:val="2"/>
          <w:lang w:val="en-ZA" w:eastAsia="en-ZA"/>
          <w14:ligatures w14:val="standardContextual"/>
        </w:rPr>
        <w:t>False .</w:t>
      </w:r>
      <w:proofErr w:type="gramEnd"/>
      <w:r w:rsidR="005F2EC1" w:rsidRPr="00895DF0">
        <w:rPr>
          <w:rFonts w:eastAsia="Calibri" w:cs="Arial"/>
          <w:kern w:val="2"/>
          <w:lang w:val="en-ZA" w:eastAsia="en-ZA"/>
          <w14:ligatures w14:val="standardContextual"/>
        </w:rPr>
        <w:t xml:space="preserve">             </w:t>
      </w:r>
      <w:r w:rsidR="00937ECB" w:rsidRPr="00895DF0">
        <w:rPr>
          <w:rFonts w:eastAsia="Calibri" w:cs="Arial"/>
          <w:kern w:val="2"/>
          <w:lang w:val="en-ZA" w:eastAsia="en-ZA"/>
          <w14:ligatures w14:val="standardContextual"/>
        </w:rPr>
        <w:t xml:space="preserve">                                             </w:t>
      </w:r>
      <w:r w:rsidR="00A75E4F" w:rsidRPr="00895DF0">
        <w:rPr>
          <w:rFonts w:eastAsia="Calibri" w:cs="Arial"/>
          <w:kern w:val="2"/>
          <w:lang w:val="en-ZA" w:eastAsia="en-ZA"/>
          <w14:ligatures w14:val="standardContextual"/>
        </w:rPr>
        <w:t>[1 mark]</w:t>
      </w:r>
    </w:p>
    <w:p w14:paraId="20BBD9C6" w14:textId="77777777" w:rsidR="00C34130" w:rsidRPr="00895DF0" w:rsidRDefault="00C34130" w:rsidP="00B863E0">
      <w:pPr>
        <w:tabs>
          <w:tab w:val="left" w:pos="8505"/>
        </w:tabs>
        <w:spacing w:after="120"/>
        <w:ind w:right="96" w:hanging="284"/>
        <w:jc w:val="both"/>
        <w:rPr>
          <w:rFonts w:eastAsia="Calibri" w:cs="Arial"/>
          <w:kern w:val="2"/>
          <w:lang w:val="en-ZA" w:eastAsia="en-ZA"/>
          <w14:ligatures w14:val="standardContextual"/>
        </w:rPr>
      </w:pPr>
    </w:p>
    <w:p w14:paraId="707F4D67" w14:textId="15DCAC51" w:rsidR="005B1DCF" w:rsidRPr="00895DF0" w:rsidRDefault="005B1DCF" w:rsidP="00B863E0">
      <w:pPr>
        <w:numPr>
          <w:ilvl w:val="0"/>
          <w:numId w:val="14"/>
        </w:numPr>
        <w:tabs>
          <w:tab w:val="clear" w:pos="720"/>
          <w:tab w:val="left" w:pos="8505"/>
        </w:tabs>
        <w:spacing w:after="120"/>
        <w:ind w:left="0" w:right="96" w:hanging="284"/>
        <w:jc w:val="both"/>
        <w:rPr>
          <w:rFonts w:eastAsia="Calibri" w:cs="Arial"/>
          <w:kern w:val="2"/>
          <w:lang w:val="en-ZA" w:eastAsia="en-ZA"/>
          <w14:ligatures w14:val="standardContextual"/>
        </w:rPr>
      </w:pPr>
      <w:r w:rsidRPr="00895DF0">
        <w:rPr>
          <w:rFonts w:eastAsia="Calibri" w:cs="Arial"/>
          <w:kern w:val="2"/>
          <w:lang w:val="en-ZA" w:eastAsia="en-ZA"/>
          <w14:ligatures w14:val="standardContextual"/>
        </w:rPr>
        <w:t>If excess notes are detected during feeder operations, they may be set aside without recording them in the reconciliation log.</w:t>
      </w:r>
      <w:r w:rsidR="00A75E4F" w:rsidRPr="00895DF0">
        <w:rPr>
          <w:rFonts w:eastAsia="Calibri" w:cs="Arial"/>
          <w:kern w:val="2"/>
          <w:lang w:val="en-ZA" w:eastAsia="en-ZA"/>
          <w14:ligatures w14:val="standardContextual"/>
        </w:rPr>
        <w:t xml:space="preserve"> True/</w:t>
      </w:r>
      <w:r w:rsidRPr="00895DF0">
        <w:rPr>
          <w:rFonts w:eastAsia="Calibri" w:cs="Arial"/>
          <w:kern w:val="2"/>
          <w:lang w:val="en-ZA" w:eastAsia="en-ZA"/>
          <w14:ligatures w14:val="standardContextual"/>
        </w:rPr>
        <w:t>False</w:t>
      </w:r>
      <w:r w:rsidR="007C0619" w:rsidRPr="00895DF0">
        <w:rPr>
          <w:rFonts w:eastAsia="Calibri" w:cs="Arial"/>
          <w:kern w:val="2"/>
          <w:lang w:val="en-ZA" w:eastAsia="en-ZA"/>
          <w14:ligatures w14:val="standardContextual"/>
        </w:rPr>
        <w:t xml:space="preserve"> </w:t>
      </w:r>
      <w:r w:rsidR="00937ECB" w:rsidRPr="00895DF0">
        <w:rPr>
          <w:rFonts w:eastAsia="Calibri" w:cs="Arial"/>
          <w:kern w:val="2"/>
          <w:lang w:val="en-ZA" w:eastAsia="en-ZA"/>
          <w14:ligatures w14:val="standardContextual"/>
        </w:rPr>
        <w:t xml:space="preserve">                                   </w:t>
      </w:r>
      <w:r w:rsidR="00234AA3" w:rsidRPr="00895DF0">
        <w:rPr>
          <w:rFonts w:eastAsia="Calibri" w:cs="Arial"/>
          <w:kern w:val="2"/>
          <w:lang w:val="en-ZA" w:eastAsia="en-ZA"/>
          <w14:ligatures w14:val="standardContextual"/>
        </w:rPr>
        <w:t xml:space="preserve">          </w:t>
      </w:r>
      <w:proofErr w:type="gramStart"/>
      <w:r w:rsidR="00234AA3" w:rsidRPr="00895DF0">
        <w:rPr>
          <w:rFonts w:eastAsia="Calibri" w:cs="Arial"/>
          <w:kern w:val="2"/>
          <w:lang w:val="en-ZA" w:eastAsia="en-ZA"/>
          <w14:ligatures w14:val="standardContextual"/>
        </w:rPr>
        <w:t xml:space="preserve">   </w:t>
      </w:r>
      <w:r w:rsidR="007C0619" w:rsidRPr="00895DF0">
        <w:rPr>
          <w:rFonts w:eastAsia="Calibri" w:cs="Arial"/>
          <w:kern w:val="2"/>
          <w:lang w:val="en-ZA" w:eastAsia="en-ZA"/>
          <w14:ligatures w14:val="standardContextual"/>
        </w:rPr>
        <w:t>[</w:t>
      </w:r>
      <w:proofErr w:type="gramEnd"/>
      <w:r w:rsidR="007C0619" w:rsidRPr="00895DF0">
        <w:rPr>
          <w:rFonts w:eastAsia="Calibri" w:cs="Arial"/>
          <w:kern w:val="2"/>
          <w:lang w:val="en-ZA" w:eastAsia="en-ZA"/>
          <w14:ligatures w14:val="standardContextual"/>
        </w:rPr>
        <w:t>1 mark]</w:t>
      </w:r>
    </w:p>
    <w:p w14:paraId="0C8966D2" w14:textId="77777777" w:rsidR="00C34130" w:rsidRPr="00895DF0" w:rsidRDefault="00C34130" w:rsidP="00B863E0">
      <w:pPr>
        <w:tabs>
          <w:tab w:val="left" w:pos="8505"/>
        </w:tabs>
        <w:spacing w:after="120"/>
        <w:ind w:right="96" w:hanging="284"/>
        <w:jc w:val="both"/>
        <w:rPr>
          <w:rFonts w:eastAsia="Calibri" w:cs="Arial"/>
          <w:kern w:val="2"/>
          <w:lang w:val="en-ZA" w:eastAsia="en-ZA"/>
          <w14:ligatures w14:val="standardContextual"/>
        </w:rPr>
      </w:pPr>
    </w:p>
    <w:p w14:paraId="5EC94F71" w14:textId="61909349" w:rsidR="005B1DCF" w:rsidRPr="00895DF0" w:rsidRDefault="005B1DCF" w:rsidP="00B863E0">
      <w:pPr>
        <w:numPr>
          <w:ilvl w:val="0"/>
          <w:numId w:val="14"/>
        </w:numPr>
        <w:tabs>
          <w:tab w:val="clear" w:pos="720"/>
          <w:tab w:val="left" w:pos="8505"/>
        </w:tabs>
        <w:spacing w:after="120"/>
        <w:ind w:left="0" w:right="96" w:hanging="284"/>
        <w:jc w:val="both"/>
        <w:rPr>
          <w:rFonts w:eastAsia="Calibri" w:cs="Arial"/>
          <w:kern w:val="2"/>
          <w:lang w:val="en-ZA" w:eastAsia="en-ZA"/>
          <w14:ligatures w14:val="standardContextual"/>
        </w:rPr>
      </w:pPr>
      <w:r w:rsidRPr="00895DF0">
        <w:rPr>
          <w:rFonts w:eastAsia="Calibri" w:cs="Arial"/>
          <w:kern w:val="2"/>
          <w:lang w:val="en-ZA" w:eastAsia="en-ZA"/>
          <w14:ligatures w14:val="standardContextual"/>
        </w:rPr>
        <w:t>Accuracy in feeder operations includes ensuring that the number of bundles matches both the treasury handover records and the machine counts.</w:t>
      </w:r>
      <w:r w:rsidR="007E61CC" w:rsidRPr="00895DF0">
        <w:rPr>
          <w:rFonts w:eastAsia="Calibri" w:cs="Arial"/>
          <w:kern w:val="2"/>
          <w:lang w:val="en-ZA" w:eastAsia="en-ZA"/>
          <w14:ligatures w14:val="standardContextual"/>
        </w:rPr>
        <w:t xml:space="preserve"> </w:t>
      </w:r>
      <w:r w:rsidRPr="00895DF0">
        <w:rPr>
          <w:rFonts w:eastAsia="Calibri" w:cs="Arial"/>
          <w:kern w:val="2"/>
          <w:lang w:val="en-ZA" w:eastAsia="en-ZA"/>
          <w14:ligatures w14:val="standardContextual"/>
        </w:rPr>
        <w:t>True</w:t>
      </w:r>
      <w:r w:rsidR="009D1051" w:rsidRPr="00895DF0">
        <w:rPr>
          <w:rFonts w:eastAsia="Calibri" w:cs="Arial"/>
          <w:kern w:val="2"/>
          <w:lang w:val="en-ZA" w:eastAsia="en-ZA"/>
          <w14:ligatures w14:val="standardContextual"/>
        </w:rPr>
        <w:t xml:space="preserve"> / </w:t>
      </w:r>
      <w:proofErr w:type="gramStart"/>
      <w:r w:rsidR="009D1051" w:rsidRPr="00895DF0">
        <w:rPr>
          <w:rFonts w:eastAsia="Calibri" w:cs="Arial"/>
          <w:kern w:val="2"/>
          <w:lang w:val="en-ZA" w:eastAsia="en-ZA"/>
          <w14:ligatures w14:val="standardContextual"/>
        </w:rPr>
        <w:t>False .</w:t>
      </w:r>
      <w:proofErr w:type="gramEnd"/>
      <w:r w:rsidR="00DF79D7" w:rsidRPr="00895DF0">
        <w:rPr>
          <w:rFonts w:eastAsia="Calibri" w:cs="Arial"/>
          <w:kern w:val="2"/>
          <w:lang w:val="en-ZA" w:eastAsia="en-ZA"/>
          <w14:ligatures w14:val="standardContextual"/>
        </w:rPr>
        <w:t xml:space="preserve">           </w:t>
      </w:r>
      <w:r w:rsidR="009D1051" w:rsidRPr="00895DF0">
        <w:rPr>
          <w:rFonts w:eastAsia="Calibri" w:cs="Arial"/>
          <w:kern w:val="2"/>
          <w:lang w:val="en-ZA" w:eastAsia="en-ZA"/>
          <w14:ligatures w14:val="standardContextual"/>
        </w:rPr>
        <w:t>[1 mark]</w:t>
      </w:r>
    </w:p>
    <w:p w14:paraId="238B4FBA" w14:textId="77777777" w:rsidR="00C34130" w:rsidRPr="00895DF0" w:rsidRDefault="00C34130" w:rsidP="006D6279">
      <w:pPr>
        <w:tabs>
          <w:tab w:val="left" w:pos="8505"/>
        </w:tabs>
        <w:spacing w:after="120"/>
        <w:ind w:right="96"/>
        <w:jc w:val="both"/>
        <w:rPr>
          <w:rFonts w:eastAsia="Calibri" w:cs="Arial"/>
          <w:kern w:val="2"/>
          <w:lang w:val="en-ZA" w:eastAsia="en-ZA"/>
          <w14:ligatures w14:val="standardContextual"/>
        </w:rPr>
      </w:pPr>
    </w:p>
    <w:p w14:paraId="6BF998F6" w14:textId="258EF8E6" w:rsidR="005B1DCF" w:rsidRPr="00895DF0" w:rsidRDefault="005B1DCF" w:rsidP="00B863E0">
      <w:pPr>
        <w:numPr>
          <w:ilvl w:val="0"/>
          <w:numId w:val="14"/>
        </w:numPr>
        <w:tabs>
          <w:tab w:val="clear" w:pos="720"/>
          <w:tab w:val="left" w:pos="8505"/>
        </w:tabs>
        <w:spacing w:after="120"/>
        <w:ind w:left="0" w:right="96" w:hanging="284"/>
        <w:jc w:val="both"/>
        <w:rPr>
          <w:rFonts w:eastAsia="Calibri" w:cs="Arial"/>
          <w:kern w:val="2"/>
          <w:lang w:val="en-ZA" w:eastAsia="en-ZA"/>
          <w14:ligatures w14:val="standardContextual"/>
        </w:rPr>
      </w:pPr>
      <w:r w:rsidRPr="00895DF0">
        <w:rPr>
          <w:rFonts w:eastAsia="Calibri" w:cs="Arial"/>
          <w:kern w:val="2"/>
          <w:lang w:val="en-ZA" w:eastAsia="en-ZA"/>
          <w14:ligatures w14:val="standardContextual"/>
        </w:rPr>
        <w:t>It is acceptable to proceed with shrink-wrapping even if the container balance has not yet been confirmed.</w:t>
      </w:r>
      <w:r w:rsidR="007E61CC" w:rsidRPr="00895DF0">
        <w:rPr>
          <w:rFonts w:eastAsia="Calibri" w:cs="Arial"/>
          <w:kern w:val="2"/>
          <w:lang w:val="en-ZA" w:eastAsia="en-ZA"/>
          <w14:ligatures w14:val="standardContextual"/>
        </w:rPr>
        <w:t xml:space="preserve"> </w:t>
      </w:r>
      <w:r w:rsidR="009D1051" w:rsidRPr="00895DF0">
        <w:rPr>
          <w:rFonts w:eastAsia="Calibri" w:cs="Arial"/>
          <w:kern w:val="2"/>
          <w:lang w:val="en-ZA" w:eastAsia="en-ZA"/>
          <w14:ligatures w14:val="standardContextual"/>
        </w:rPr>
        <w:t xml:space="preserve"> True/ </w:t>
      </w:r>
      <w:proofErr w:type="gramStart"/>
      <w:r w:rsidRPr="00895DF0">
        <w:rPr>
          <w:rFonts w:eastAsia="Calibri" w:cs="Arial"/>
          <w:kern w:val="2"/>
          <w:lang w:val="en-ZA" w:eastAsia="en-ZA"/>
          <w14:ligatures w14:val="standardContextual"/>
        </w:rPr>
        <w:t>False</w:t>
      </w:r>
      <w:r w:rsidR="009D1051" w:rsidRPr="00895DF0">
        <w:rPr>
          <w:rFonts w:eastAsia="Calibri" w:cs="Arial"/>
          <w:kern w:val="2"/>
          <w:lang w:val="en-ZA" w:eastAsia="en-ZA"/>
          <w14:ligatures w14:val="standardContextual"/>
        </w:rPr>
        <w:t xml:space="preserve"> </w:t>
      </w:r>
      <w:r w:rsidR="000B44A5" w:rsidRPr="00895DF0">
        <w:rPr>
          <w:rFonts w:eastAsia="Calibri" w:cs="Arial"/>
          <w:kern w:val="2"/>
          <w:lang w:val="en-ZA" w:eastAsia="en-ZA"/>
          <w14:ligatures w14:val="standardContextual"/>
        </w:rPr>
        <w:t>.</w:t>
      </w:r>
      <w:proofErr w:type="gramEnd"/>
      <w:r w:rsidR="00DF79D7" w:rsidRPr="00895DF0">
        <w:rPr>
          <w:rFonts w:eastAsia="Calibri" w:cs="Arial"/>
          <w:kern w:val="2"/>
          <w:lang w:val="en-ZA" w:eastAsia="en-ZA"/>
          <w14:ligatures w14:val="standardContextual"/>
        </w:rPr>
        <w:t xml:space="preserve">                                                                               </w:t>
      </w:r>
      <w:r w:rsidR="000B44A5" w:rsidRPr="00895DF0">
        <w:rPr>
          <w:rFonts w:eastAsia="Calibri" w:cs="Arial"/>
          <w:kern w:val="2"/>
          <w:lang w:val="en-ZA" w:eastAsia="en-ZA"/>
          <w14:ligatures w14:val="standardContextual"/>
        </w:rPr>
        <w:t>[1 mark]</w:t>
      </w:r>
    </w:p>
    <w:p w14:paraId="4E951669" w14:textId="77777777" w:rsidR="00C34130" w:rsidRPr="00895DF0" w:rsidRDefault="00C34130" w:rsidP="00B863E0">
      <w:pPr>
        <w:tabs>
          <w:tab w:val="left" w:pos="8505"/>
        </w:tabs>
        <w:spacing w:after="120"/>
        <w:ind w:right="96" w:hanging="284"/>
        <w:jc w:val="both"/>
        <w:rPr>
          <w:rFonts w:eastAsia="Calibri" w:cs="Arial"/>
          <w:kern w:val="2"/>
          <w:lang w:val="en-ZA" w:eastAsia="en-ZA"/>
          <w14:ligatures w14:val="standardContextual"/>
        </w:rPr>
      </w:pPr>
    </w:p>
    <w:p w14:paraId="616DF952" w14:textId="11B620FA" w:rsidR="005B1DCF" w:rsidRPr="00895DF0" w:rsidRDefault="005B1DCF" w:rsidP="00B863E0">
      <w:pPr>
        <w:numPr>
          <w:ilvl w:val="0"/>
          <w:numId w:val="14"/>
        </w:numPr>
        <w:tabs>
          <w:tab w:val="clear" w:pos="720"/>
          <w:tab w:val="left" w:pos="8505"/>
        </w:tabs>
        <w:spacing w:after="120"/>
        <w:ind w:left="0" w:right="96" w:hanging="284"/>
        <w:jc w:val="both"/>
        <w:rPr>
          <w:rFonts w:eastAsia="Calibri" w:cs="Arial"/>
          <w:kern w:val="2"/>
          <w:lang w:val="en-ZA" w:eastAsia="en-ZA"/>
          <w14:ligatures w14:val="standardContextual"/>
        </w:rPr>
      </w:pPr>
      <w:r w:rsidRPr="00895DF0">
        <w:rPr>
          <w:rFonts w:eastAsia="Calibri" w:cs="Arial"/>
          <w:kern w:val="2"/>
          <w:lang w:val="en-ZA" w:eastAsia="en-ZA"/>
          <w14:ligatures w14:val="standardContextual"/>
        </w:rPr>
        <w:t>Dual control during feeder operations helps prevent tampering and ensures accountability for each container.</w:t>
      </w:r>
      <w:r w:rsidR="008811BB" w:rsidRPr="00895DF0">
        <w:rPr>
          <w:rFonts w:eastAsia="Calibri" w:cs="Arial"/>
          <w:kern w:val="2"/>
          <w:lang w:val="en-ZA" w:eastAsia="en-ZA"/>
          <w14:ligatures w14:val="standardContextual"/>
        </w:rPr>
        <w:t xml:space="preserve"> </w:t>
      </w:r>
      <w:r w:rsidRPr="00895DF0">
        <w:rPr>
          <w:rFonts w:eastAsia="Calibri" w:cs="Arial"/>
          <w:kern w:val="2"/>
          <w:lang w:val="en-ZA" w:eastAsia="en-ZA"/>
          <w14:ligatures w14:val="standardContextual"/>
        </w:rPr>
        <w:t>True</w:t>
      </w:r>
      <w:r w:rsidR="000B44A5" w:rsidRPr="00895DF0">
        <w:rPr>
          <w:rFonts w:eastAsia="Calibri" w:cs="Arial"/>
          <w:kern w:val="2"/>
          <w:lang w:val="en-ZA" w:eastAsia="en-ZA"/>
          <w14:ligatures w14:val="standardContextual"/>
        </w:rPr>
        <w:t xml:space="preserve"> / </w:t>
      </w:r>
      <w:r w:rsidR="00FF3D38" w:rsidRPr="00895DF0">
        <w:rPr>
          <w:rFonts w:eastAsia="Calibri" w:cs="Arial"/>
          <w:kern w:val="2"/>
          <w:lang w:val="en-ZA" w:eastAsia="en-ZA"/>
          <w14:ligatures w14:val="standardContextual"/>
        </w:rPr>
        <w:t>False.</w:t>
      </w:r>
      <w:r w:rsidR="00DF79D7" w:rsidRPr="00895DF0">
        <w:rPr>
          <w:rFonts w:eastAsia="Calibri" w:cs="Arial"/>
          <w:kern w:val="2"/>
          <w:lang w:val="en-ZA" w:eastAsia="en-ZA"/>
          <w14:ligatures w14:val="standardContextual"/>
        </w:rPr>
        <w:t xml:space="preserve">                                                    </w:t>
      </w:r>
      <w:r w:rsidR="00A92DF5" w:rsidRPr="00895DF0">
        <w:rPr>
          <w:rFonts w:eastAsia="Calibri" w:cs="Arial"/>
          <w:kern w:val="2"/>
          <w:lang w:val="en-ZA" w:eastAsia="en-ZA"/>
          <w14:ligatures w14:val="standardContextual"/>
        </w:rPr>
        <w:t xml:space="preserve"> </w:t>
      </w:r>
      <w:r w:rsidR="000B44A5" w:rsidRPr="00895DF0">
        <w:rPr>
          <w:rFonts w:eastAsia="Calibri" w:cs="Arial"/>
          <w:kern w:val="2"/>
          <w:lang w:val="en-ZA" w:eastAsia="en-ZA"/>
          <w14:ligatures w14:val="standardContextual"/>
        </w:rPr>
        <w:t>[1 mark]</w:t>
      </w:r>
    </w:p>
    <w:p w14:paraId="189578FF" w14:textId="77777777" w:rsidR="00C34130" w:rsidRPr="00895DF0" w:rsidRDefault="00C34130" w:rsidP="00B863E0">
      <w:pPr>
        <w:pStyle w:val="ListParagraph"/>
        <w:ind w:left="0" w:hanging="284"/>
        <w:jc w:val="both"/>
        <w:rPr>
          <w:rFonts w:eastAsia="Calibri" w:cs="Arial"/>
          <w:kern w:val="2"/>
          <w:lang w:val="en-ZA" w:eastAsia="en-ZA"/>
          <w14:ligatures w14:val="standardContextual"/>
        </w:rPr>
      </w:pPr>
    </w:p>
    <w:p w14:paraId="5302A49E" w14:textId="0A4B31B8" w:rsidR="005B1DCF" w:rsidRPr="00895DF0" w:rsidRDefault="005B1DCF" w:rsidP="00B863E0">
      <w:pPr>
        <w:numPr>
          <w:ilvl w:val="0"/>
          <w:numId w:val="14"/>
        </w:numPr>
        <w:tabs>
          <w:tab w:val="clear" w:pos="720"/>
          <w:tab w:val="left" w:pos="8505"/>
        </w:tabs>
        <w:spacing w:after="120"/>
        <w:ind w:left="0" w:right="96" w:hanging="284"/>
        <w:jc w:val="both"/>
        <w:rPr>
          <w:rFonts w:eastAsia="Calibri" w:cs="Arial"/>
          <w:kern w:val="2"/>
          <w:lang w:val="en-ZA" w:eastAsia="en-ZA"/>
          <w14:ligatures w14:val="standardContextual"/>
        </w:rPr>
      </w:pPr>
      <w:r w:rsidRPr="00895DF0">
        <w:rPr>
          <w:rFonts w:eastAsia="Calibri" w:cs="Arial"/>
          <w:kern w:val="2"/>
          <w:lang w:val="en-ZA" w:eastAsia="en-ZA"/>
          <w14:ligatures w14:val="standardContextual"/>
        </w:rPr>
        <w:t>Manually processing banknotes is an acceptable substitute for feeder operations when balancing containers.</w:t>
      </w:r>
      <w:r w:rsidR="008811BB" w:rsidRPr="00895DF0">
        <w:rPr>
          <w:rFonts w:eastAsia="Calibri" w:cs="Arial"/>
          <w:kern w:val="2"/>
          <w:lang w:val="en-ZA" w:eastAsia="en-ZA"/>
          <w14:ligatures w14:val="standardContextual"/>
        </w:rPr>
        <w:t xml:space="preserve"> </w:t>
      </w:r>
      <w:r w:rsidR="00381B13" w:rsidRPr="00895DF0">
        <w:rPr>
          <w:rFonts w:eastAsia="Calibri" w:cs="Arial"/>
          <w:kern w:val="2"/>
          <w:lang w:val="en-ZA" w:eastAsia="en-ZA"/>
          <w14:ligatures w14:val="standardContextual"/>
        </w:rPr>
        <w:t xml:space="preserve">True/ </w:t>
      </w:r>
      <w:r w:rsidRPr="00895DF0">
        <w:rPr>
          <w:rFonts w:eastAsia="Calibri" w:cs="Arial"/>
          <w:kern w:val="2"/>
          <w:lang w:val="en-ZA" w:eastAsia="en-ZA"/>
          <w14:ligatures w14:val="standardContextual"/>
        </w:rPr>
        <w:t>False</w:t>
      </w:r>
      <w:r w:rsidR="00381B13" w:rsidRPr="00895DF0">
        <w:rPr>
          <w:rFonts w:eastAsia="Calibri" w:cs="Arial"/>
          <w:kern w:val="2"/>
          <w:lang w:val="en-ZA" w:eastAsia="en-ZA"/>
          <w14:ligatures w14:val="standardContextual"/>
        </w:rPr>
        <w:t xml:space="preserve">  </w:t>
      </w:r>
      <w:r w:rsidR="00A92DF5" w:rsidRPr="00895DF0">
        <w:rPr>
          <w:rFonts w:eastAsia="Calibri" w:cs="Arial"/>
          <w:kern w:val="2"/>
          <w:lang w:val="en-ZA" w:eastAsia="en-ZA"/>
          <w14:ligatures w14:val="standardContextual"/>
        </w:rPr>
        <w:t xml:space="preserve">                                                                       </w:t>
      </w:r>
      <w:r w:rsidR="007E7A0E" w:rsidRPr="00895DF0">
        <w:rPr>
          <w:rFonts w:eastAsia="Calibri" w:cs="Arial"/>
          <w:kern w:val="2"/>
          <w:lang w:val="en-ZA" w:eastAsia="en-ZA"/>
          <w14:ligatures w14:val="standardContextual"/>
        </w:rPr>
        <w:t xml:space="preserve"> </w:t>
      </w:r>
      <w:proofErr w:type="gramStart"/>
      <w:r w:rsidR="007E7A0E" w:rsidRPr="00895DF0">
        <w:rPr>
          <w:rFonts w:eastAsia="Calibri" w:cs="Arial"/>
          <w:kern w:val="2"/>
          <w:lang w:val="en-ZA" w:eastAsia="en-ZA"/>
          <w14:ligatures w14:val="standardContextual"/>
        </w:rPr>
        <w:t xml:space="preserve">   </w:t>
      </w:r>
      <w:r w:rsidR="00381B13" w:rsidRPr="00895DF0">
        <w:rPr>
          <w:rFonts w:eastAsia="Calibri" w:cs="Arial"/>
          <w:kern w:val="2"/>
          <w:lang w:val="en-ZA" w:eastAsia="en-ZA"/>
          <w14:ligatures w14:val="standardContextual"/>
        </w:rPr>
        <w:t>[</w:t>
      </w:r>
      <w:proofErr w:type="gramEnd"/>
      <w:r w:rsidR="00381B13" w:rsidRPr="00895DF0">
        <w:rPr>
          <w:rFonts w:eastAsia="Calibri" w:cs="Arial"/>
          <w:kern w:val="2"/>
          <w:lang w:val="en-ZA" w:eastAsia="en-ZA"/>
          <w14:ligatures w14:val="standardContextual"/>
        </w:rPr>
        <w:t>1 mark]</w:t>
      </w:r>
    </w:p>
    <w:p w14:paraId="155C379D" w14:textId="77777777" w:rsidR="00C34130" w:rsidRPr="00895DF0" w:rsidRDefault="00C34130" w:rsidP="00B863E0">
      <w:pPr>
        <w:pStyle w:val="ListParagraph"/>
        <w:ind w:left="0" w:hanging="284"/>
        <w:jc w:val="both"/>
        <w:rPr>
          <w:rFonts w:eastAsia="Calibri" w:cs="Arial"/>
          <w:kern w:val="2"/>
          <w:lang w:val="en-ZA" w:eastAsia="en-ZA"/>
          <w14:ligatures w14:val="standardContextual"/>
        </w:rPr>
      </w:pPr>
    </w:p>
    <w:p w14:paraId="1D8F918F" w14:textId="68F95CEE" w:rsidR="00883793" w:rsidRPr="00895DF0" w:rsidRDefault="005B1DCF" w:rsidP="00B863E0">
      <w:pPr>
        <w:numPr>
          <w:ilvl w:val="0"/>
          <w:numId w:val="14"/>
        </w:numPr>
        <w:tabs>
          <w:tab w:val="clear" w:pos="720"/>
          <w:tab w:val="left" w:pos="8505"/>
        </w:tabs>
        <w:spacing w:after="120"/>
        <w:ind w:left="0" w:right="96" w:hanging="284"/>
        <w:jc w:val="both"/>
        <w:rPr>
          <w:rFonts w:eastAsia="Calibri" w:cs="Arial"/>
          <w:kern w:val="2"/>
          <w:lang w:val="en-ZA" w:eastAsia="en-ZA"/>
          <w14:ligatures w14:val="standardContextual"/>
        </w:rPr>
      </w:pPr>
      <w:r w:rsidRPr="00895DF0">
        <w:rPr>
          <w:rFonts w:eastAsia="Calibri" w:cs="Arial"/>
          <w:kern w:val="2"/>
          <w:lang w:val="en-ZA" w:eastAsia="en-ZA"/>
          <w14:ligatures w14:val="standardContextual"/>
        </w:rPr>
        <w:t>Balanced containers mean that all notes received, processed, and output are reconciled with treasury documentation.</w:t>
      </w:r>
      <w:r w:rsidR="008811BB" w:rsidRPr="00895DF0">
        <w:rPr>
          <w:rFonts w:eastAsia="Calibri" w:cs="Arial"/>
          <w:kern w:val="2"/>
          <w:lang w:val="en-ZA" w:eastAsia="en-ZA"/>
          <w14:ligatures w14:val="standardContextual"/>
        </w:rPr>
        <w:t xml:space="preserve"> </w:t>
      </w:r>
      <w:r w:rsidR="004A0961" w:rsidRPr="00895DF0">
        <w:rPr>
          <w:rFonts w:eastAsia="Calibri" w:cs="Arial"/>
          <w:kern w:val="2"/>
          <w:lang w:val="en-ZA" w:eastAsia="en-ZA"/>
          <w14:ligatures w14:val="standardContextual"/>
        </w:rPr>
        <w:t xml:space="preserve">True/ False </w:t>
      </w:r>
      <w:r w:rsidR="007E7A0E" w:rsidRPr="00895DF0">
        <w:rPr>
          <w:rFonts w:eastAsia="Calibri" w:cs="Arial"/>
          <w:kern w:val="2"/>
          <w:lang w:val="en-ZA" w:eastAsia="en-ZA"/>
          <w14:ligatures w14:val="standardContextual"/>
        </w:rPr>
        <w:t xml:space="preserve">                                                             </w:t>
      </w:r>
      <w:proofErr w:type="gramStart"/>
      <w:r w:rsidR="007E7A0E" w:rsidRPr="00895DF0">
        <w:rPr>
          <w:rFonts w:eastAsia="Calibri" w:cs="Arial"/>
          <w:kern w:val="2"/>
          <w:lang w:val="en-ZA" w:eastAsia="en-ZA"/>
          <w14:ligatures w14:val="standardContextual"/>
        </w:rPr>
        <w:t xml:space="preserve">   </w:t>
      </w:r>
      <w:r w:rsidR="008811BB" w:rsidRPr="00895DF0">
        <w:rPr>
          <w:rFonts w:eastAsia="Calibri" w:cs="Arial"/>
          <w:kern w:val="2"/>
          <w:lang w:val="en-ZA" w:eastAsia="en-ZA"/>
          <w14:ligatures w14:val="standardContextual"/>
        </w:rPr>
        <w:t>[</w:t>
      </w:r>
      <w:proofErr w:type="gramEnd"/>
      <w:r w:rsidR="008811BB" w:rsidRPr="00895DF0">
        <w:rPr>
          <w:rFonts w:eastAsia="Calibri" w:cs="Arial"/>
          <w:kern w:val="2"/>
          <w:lang w:val="en-ZA" w:eastAsia="en-ZA"/>
          <w14:ligatures w14:val="standardContextual"/>
        </w:rPr>
        <w:t>1 mark]</w:t>
      </w:r>
    </w:p>
    <w:p w14:paraId="5C85C26C" w14:textId="77777777" w:rsidR="001A6448" w:rsidRPr="00895DF0" w:rsidRDefault="001A6448" w:rsidP="00B863E0">
      <w:pPr>
        <w:pStyle w:val="ListParagraph"/>
        <w:ind w:left="0" w:hanging="284"/>
        <w:jc w:val="both"/>
        <w:rPr>
          <w:rFonts w:eastAsia="Calibri" w:cs="Arial"/>
          <w:kern w:val="2"/>
          <w:lang w:val="en-ZA" w:eastAsia="en-ZA"/>
          <w14:ligatures w14:val="standardContextual"/>
        </w:rPr>
      </w:pPr>
    </w:p>
    <w:p w14:paraId="0ECAD57A" w14:textId="384B7A50" w:rsidR="005B1DCF" w:rsidRPr="00895DF0" w:rsidRDefault="005B1DCF" w:rsidP="007E7A0E">
      <w:pPr>
        <w:numPr>
          <w:ilvl w:val="0"/>
          <w:numId w:val="14"/>
        </w:numPr>
        <w:tabs>
          <w:tab w:val="clear" w:pos="720"/>
          <w:tab w:val="left" w:pos="8505"/>
        </w:tabs>
        <w:spacing w:after="120"/>
        <w:ind w:left="0" w:right="96" w:hanging="142"/>
        <w:jc w:val="both"/>
        <w:rPr>
          <w:rFonts w:eastAsia="Calibri" w:cs="Arial"/>
          <w:kern w:val="2"/>
          <w:lang w:val="en-ZA" w:eastAsia="en-ZA"/>
          <w14:ligatures w14:val="standardContextual"/>
        </w:rPr>
      </w:pPr>
      <w:r w:rsidRPr="00895DF0">
        <w:rPr>
          <w:rFonts w:eastAsia="Calibri" w:cs="Arial"/>
          <w:kern w:val="2"/>
          <w:lang w:val="en-ZA" w:eastAsia="en-ZA"/>
          <w14:ligatures w14:val="standardContextual"/>
        </w:rPr>
        <w:t xml:space="preserve">Evaluating feeder operations involves checking that procedures were followed and that no discrepancies exist between notes received and notes </w:t>
      </w:r>
      <w:r w:rsidR="00FF3D38" w:rsidRPr="00895DF0">
        <w:rPr>
          <w:rFonts w:eastAsia="Calibri" w:cs="Arial"/>
          <w:kern w:val="2"/>
          <w:lang w:val="en-ZA" w:eastAsia="en-ZA"/>
          <w14:ligatures w14:val="standardContextual"/>
        </w:rPr>
        <w:t>processed. True</w:t>
      </w:r>
      <w:r w:rsidR="00951E91" w:rsidRPr="00895DF0">
        <w:rPr>
          <w:rFonts w:eastAsia="Calibri" w:cs="Arial"/>
          <w:kern w:val="2"/>
          <w:lang w:val="en-ZA" w:eastAsia="en-ZA"/>
          <w14:ligatures w14:val="standardContextual"/>
        </w:rPr>
        <w:t>/ False</w:t>
      </w:r>
      <w:r w:rsidR="00D32CE6" w:rsidRPr="00895DF0">
        <w:rPr>
          <w:rFonts w:eastAsia="Calibri" w:cs="Arial"/>
          <w:kern w:val="2"/>
          <w:lang w:val="en-ZA" w:eastAsia="en-ZA"/>
          <w14:ligatures w14:val="standardContextual"/>
        </w:rPr>
        <w:t xml:space="preserve"> [1</w:t>
      </w:r>
      <w:r w:rsidR="008909C1" w:rsidRPr="00895DF0">
        <w:rPr>
          <w:rFonts w:eastAsia="Calibri" w:cs="Arial"/>
          <w:kern w:val="2"/>
          <w:lang w:val="en-ZA" w:eastAsia="en-ZA"/>
          <w14:ligatures w14:val="standardContextual"/>
        </w:rPr>
        <w:t xml:space="preserve"> mark]</w:t>
      </w:r>
      <w:r w:rsidR="00994AB1" w:rsidRPr="00895DF0">
        <w:rPr>
          <w:rFonts w:eastAsia="Calibri" w:cs="Arial"/>
          <w:kern w:val="2"/>
          <w:lang w:val="en-ZA" w:eastAsia="en-ZA"/>
          <w14:ligatures w14:val="standardContextual"/>
        </w:rPr>
        <w:t xml:space="preserve">                                                 </w:t>
      </w:r>
      <w:r w:rsidR="0014750D" w:rsidRPr="00895DF0">
        <w:rPr>
          <w:rFonts w:eastAsia="Calibri" w:cs="Arial"/>
          <w:kern w:val="2"/>
          <w:lang w:val="en-ZA" w:eastAsia="en-ZA"/>
          <w14:ligatures w14:val="standardContextual"/>
        </w:rPr>
        <w:t xml:space="preserve">                                                                                                                                                                </w:t>
      </w:r>
    </w:p>
    <w:p w14:paraId="09E07FC7" w14:textId="648CFAC4" w:rsidR="00866BDD" w:rsidRPr="008A4081" w:rsidRDefault="000D1BFF" w:rsidP="00866BDD">
      <w:pPr>
        <w:tabs>
          <w:tab w:val="left" w:pos="8505"/>
        </w:tabs>
        <w:spacing w:after="120"/>
        <w:ind w:right="96"/>
        <w:rPr>
          <w:rFonts w:eastAsia="Calibri" w:cs="Arial"/>
          <w:kern w:val="2"/>
          <w:lang w:val="sv-SE" w:eastAsia="en-ZA"/>
          <w14:ligatures w14:val="standardContextual"/>
        </w:rPr>
      </w:pPr>
      <w:r w:rsidRPr="00895DF0">
        <w:rPr>
          <w:rFonts w:eastAsia="Calibri" w:cs="Arial"/>
          <w:b/>
          <w:bCs/>
          <w:kern w:val="2"/>
          <w:lang w:val="en-ZA" w:eastAsia="en-ZA"/>
          <w14:ligatures w14:val="standardContextual"/>
        </w:rPr>
        <w:t xml:space="preserve">         </w:t>
      </w:r>
      <w:r w:rsidR="001D2BA7" w:rsidRPr="00895DF0">
        <w:rPr>
          <w:rFonts w:eastAsia="Calibri" w:cs="Arial"/>
          <w:b/>
          <w:bCs/>
          <w:kern w:val="2"/>
          <w:lang w:val="en-ZA" w:eastAsia="en-ZA"/>
          <w14:ligatures w14:val="standardContextual"/>
        </w:rPr>
        <w:t xml:space="preserve">                                                                                                      </w:t>
      </w:r>
      <w:r w:rsidRPr="00895DF0">
        <w:rPr>
          <w:rFonts w:eastAsia="Calibri" w:cs="Arial"/>
          <w:b/>
          <w:bCs/>
          <w:kern w:val="2"/>
          <w:lang w:val="en-ZA" w:eastAsia="en-ZA"/>
          <w14:ligatures w14:val="standardContextual"/>
        </w:rPr>
        <w:t xml:space="preserve"> </w:t>
      </w:r>
      <w:r w:rsidRPr="008A4081">
        <w:rPr>
          <w:rFonts w:eastAsia="Calibri" w:cs="Arial"/>
          <w:b/>
          <w:bCs/>
          <w:kern w:val="2"/>
          <w:lang w:val="sv-SE" w:eastAsia="en-ZA"/>
          <w14:ligatures w14:val="standardContextual"/>
        </w:rPr>
        <w:t>(Total 10 marks)</w:t>
      </w:r>
    </w:p>
    <w:p w14:paraId="63FBF887" w14:textId="77777777" w:rsidR="00790FBE" w:rsidRPr="008A4081" w:rsidRDefault="00790FBE" w:rsidP="00C77B5C">
      <w:pPr>
        <w:tabs>
          <w:tab w:val="left" w:pos="8505"/>
        </w:tabs>
        <w:spacing w:after="120"/>
        <w:ind w:right="96"/>
        <w:jc w:val="both"/>
        <w:rPr>
          <w:rFonts w:eastAsia="Calibri" w:cs="Arial"/>
          <w:bCs/>
          <w:kern w:val="2"/>
          <w:lang w:val="sv-SE" w:eastAsia="en-ZA"/>
          <w14:ligatures w14:val="standardContextual"/>
        </w:rPr>
      </w:pPr>
    </w:p>
    <w:p w14:paraId="2CCE0BA1" w14:textId="1FC33321" w:rsidR="00992DA2" w:rsidRPr="008A4081" w:rsidRDefault="004D3C30" w:rsidP="000A28FC">
      <w:pPr>
        <w:ind w:right="96"/>
        <w:rPr>
          <w:rFonts w:eastAsia="Calibri" w:cs="Arial"/>
          <w:bCs/>
          <w:kern w:val="2"/>
          <w:lang w:val="sv-SE" w:eastAsia="en-ZA"/>
          <w14:ligatures w14:val="standardContextual"/>
        </w:rPr>
      </w:pPr>
      <w:r w:rsidRPr="008A4081">
        <w:rPr>
          <w:rFonts w:eastAsia="Calibri" w:cs="Arial"/>
          <w:b/>
          <w:kern w:val="2"/>
          <w:u w:val="single"/>
          <w:lang w:val="sv-SE" w:eastAsia="en-ZA"/>
          <w14:ligatures w14:val="standardContextual"/>
        </w:rPr>
        <w:t>1.</w:t>
      </w:r>
      <w:r w:rsidR="007E61CC" w:rsidRPr="008A4081">
        <w:rPr>
          <w:rFonts w:eastAsia="Calibri" w:cs="Arial"/>
          <w:b/>
          <w:kern w:val="2"/>
          <w:u w:val="single"/>
          <w:lang w:val="sv-SE" w:eastAsia="en-ZA"/>
          <w14:ligatures w14:val="standardContextual"/>
        </w:rPr>
        <w:t>1.</w:t>
      </w:r>
      <w:r w:rsidR="001C3387" w:rsidRPr="008A4081">
        <w:rPr>
          <w:rFonts w:eastAsia="Calibri" w:cs="Arial"/>
          <w:b/>
          <w:kern w:val="2"/>
          <w:u w:val="single"/>
          <w:lang w:val="sv-SE" w:eastAsia="en-ZA"/>
          <w14:ligatures w14:val="standardContextual"/>
        </w:rPr>
        <w:t>3</w:t>
      </w:r>
      <w:r w:rsidRPr="008A4081">
        <w:rPr>
          <w:rFonts w:eastAsia="Calibri" w:cs="Arial"/>
          <w:b/>
          <w:kern w:val="2"/>
          <w:u w:val="single"/>
          <w:lang w:val="sv-SE" w:eastAsia="en-ZA"/>
          <w14:ligatures w14:val="standardContextual"/>
        </w:rPr>
        <w:t>.</w:t>
      </w:r>
      <w:r w:rsidR="006B11C0" w:rsidRPr="008A4081">
        <w:rPr>
          <w:rFonts w:eastAsia="Calibri" w:cs="Arial"/>
          <w:bCs/>
          <w:kern w:val="2"/>
          <w:u w:val="single"/>
          <w:lang w:val="sv-SE" w:eastAsia="en-ZA"/>
          <w14:ligatures w14:val="standardContextual"/>
        </w:rPr>
        <w:t>___________________________________________________________________</w:t>
      </w:r>
      <w:r w:rsidR="0066325C" w:rsidRPr="008A4081">
        <w:rPr>
          <w:rFonts w:eastAsia="Calibri" w:cs="Arial"/>
          <w:bCs/>
          <w:kern w:val="2"/>
          <w:u w:val="single"/>
          <w:lang w:val="sv-SE" w:eastAsia="en-ZA"/>
          <w14:ligatures w14:val="standardContextual"/>
        </w:rPr>
        <w:t>i.</w:t>
      </w:r>
      <w:r w:rsidR="006B11C0" w:rsidRPr="008A4081">
        <w:rPr>
          <w:rFonts w:eastAsia="Calibri" w:cs="Arial"/>
          <w:bCs/>
          <w:kern w:val="2"/>
          <w:u w:val="single"/>
          <w:lang w:val="sv-SE" w:eastAsia="en-ZA"/>
          <w14:ligatures w14:val="standardContextual"/>
        </w:rPr>
        <w:t>___________________________________________________________________</w:t>
      </w:r>
      <w:r w:rsidR="0066325C" w:rsidRPr="008A4081">
        <w:rPr>
          <w:rFonts w:eastAsia="Calibri" w:cs="Arial"/>
          <w:bCs/>
          <w:kern w:val="2"/>
          <w:u w:val="single"/>
          <w:lang w:val="sv-SE" w:eastAsia="en-ZA"/>
          <w14:ligatures w14:val="standardContextual"/>
        </w:rPr>
        <w:t>ii.</w:t>
      </w:r>
      <w:r w:rsidR="006B11C0" w:rsidRPr="008A4081">
        <w:rPr>
          <w:rFonts w:eastAsia="Calibri" w:cs="Arial"/>
          <w:bCs/>
          <w:kern w:val="2"/>
          <w:u w:val="single"/>
          <w:lang w:val="sv-SE" w:eastAsia="en-ZA"/>
          <w14:ligatures w14:val="standardContextual"/>
        </w:rPr>
        <w:t>____________________________________________________________________</w:t>
      </w:r>
      <w:r w:rsidR="0066325C" w:rsidRPr="008A4081">
        <w:rPr>
          <w:rFonts w:eastAsia="Calibri" w:cs="Arial"/>
          <w:bCs/>
          <w:kern w:val="2"/>
          <w:u w:val="single"/>
          <w:lang w:val="sv-SE" w:eastAsia="en-ZA"/>
          <w14:ligatures w14:val="standardContextual"/>
        </w:rPr>
        <w:t>iii.</w:t>
      </w:r>
      <w:r w:rsidR="006B11C0" w:rsidRPr="008A4081">
        <w:rPr>
          <w:rFonts w:eastAsia="Calibri" w:cs="Arial"/>
          <w:bCs/>
          <w:kern w:val="2"/>
          <w:u w:val="single"/>
          <w:lang w:val="sv-SE" w:eastAsia="en-ZA"/>
          <w14:ligatures w14:val="standardContextual"/>
        </w:rPr>
        <w:t>___________________________________________________________________</w:t>
      </w:r>
      <w:r w:rsidR="006B11C0" w:rsidRPr="008A4081">
        <w:rPr>
          <w:rFonts w:eastAsia="Calibri" w:cs="Arial"/>
          <w:bCs/>
          <w:kern w:val="2"/>
          <w:u w:val="single"/>
          <w:lang w:val="sv-SE" w:eastAsia="en-ZA"/>
          <w14:ligatures w14:val="standardContextual"/>
        </w:rPr>
        <w:lastRenderedPageBreak/>
        <w:t>_</w:t>
      </w:r>
      <w:r w:rsidR="0066325C" w:rsidRPr="008A4081">
        <w:rPr>
          <w:rFonts w:eastAsia="Calibri" w:cs="Arial"/>
          <w:bCs/>
          <w:kern w:val="2"/>
          <w:u w:val="single"/>
          <w:lang w:val="sv-SE" w:eastAsia="en-ZA"/>
          <w14:ligatures w14:val="standardContextual"/>
        </w:rPr>
        <w:t>iv.</w:t>
      </w:r>
      <w:r w:rsidR="006B11C0" w:rsidRPr="008A4081">
        <w:rPr>
          <w:rFonts w:eastAsia="Calibri" w:cs="Arial"/>
          <w:bCs/>
          <w:kern w:val="2"/>
          <w:u w:val="single"/>
          <w:lang w:val="sv-SE" w:eastAsia="en-ZA"/>
          <w14:ligatures w14:val="standardContextual"/>
        </w:rPr>
        <w:t>____________________________________________________________________</w:t>
      </w:r>
      <w:r w:rsidR="0066325C" w:rsidRPr="008A4081">
        <w:rPr>
          <w:rFonts w:eastAsia="Calibri" w:cs="Arial"/>
          <w:bCs/>
          <w:kern w:val="2"/>
          <w:u w:val="single"/>
          <w:lang w:val="sv-SE" w:eastAsia="en-ZA"/>
          <w14:ligatures w14:val="standardContextual"/>
        </w:rPr>
        <w:t>v.</w:t>
      </w:r>
      <w:r w:rsidR="006B11C0" w:rsidRPr="008A4081">
        <w:rPr>
          <w:rFonts w:eastAsia="Calibri" w:cs="Arial"/>
          <w:bCs/>
          <w:kern w:val="2"/>
          <w:u w:val="single"/>
          <w:lang w:val="sv-SE" w:eastAsia="en-ZA"/>
          <w14:ligatures w14:val="standardContextual"/>
        </w:rPr>
        <w:t>____________________________________________________________________</w:t>
      </w:r>
      <w:r w:rsidR="00DD516D" w:rsidRPr="008A4081">
        <w:rPr>
          <w:rFonts w:eastAsia="Calibri" w:cs="Arial"/>
          <w:bCs/>
          <w:kern w:val="2"/>
          <w:u w:val="single"/>
          <w:lang w:val="sv-SE" w:eastAsia="en-ZA"/>
          <w14:ligatures w14:val="standardContextual"/>
        </w:rPr>
        <w:t>vi.</w:t>
      </w:r>
      <w:r w:rsidR="006B11C0" w:rsidRPr="008A4081">
        <w:rPr>
          <w:rFonts w:eastAsia="Calibri" w:cs="Arial"/>
          <w:bCs/>
          <w:kern w:val="2"/>
          <w:u w:val="single"/>
          <w:lang w:val="sv-SE" w:eastAsia="en-ZA"/>
          <w14:ligatures w14:val="standardContextual"/>
        </w:rPr>
        <w:t>____________________________________________________________________</w:t>
      </w:r>
      <w:r w:rsidR="00DD516D" w:rsidRPr="008A4081">
        <w:rPr>
          <w:rFonts w:eastAsia="Calibri" w:cs="Arial"/>
          <w:bCs/>
          <w:kern w:val="2"/>
          <w:u w:val="single"/>
          <w:lang w:val="sv-SE" w:eastAsia="en-ZA"/>
          <w14:ligatures w14:val="standardContextual"/>
        </w:rPr>
        <w:t>vii.</w:t>
      </w:r>
      <w:r w:rsidR="006B11C0" w:rsidRPr="008A4081">
        <w:rPr>
          <w:rFonts w:eastAsia="Calibri" w:cs="Arial"/>
          <w:bCs/>
          <w:kern w:val="2"/>
          <w:u w:val="single"/>
          <w:lang w:val="sv-SE" w:eastAsia="en-ZA"/>
          <w14:ligatures w14:val="standardContextual"/>
        </w:rPr>
        <w:t>___________________________________________________________________</w:t>
      </w:r>
      <w:r w:rsidR="00DD516D" w:rsidRPr="008A4081">
        <w:rPr>
          <w:rFonts w:eastAsia="Calibri" w:cs="Arial"/>
          <w:bCs/>
          <w:kern w:val="2"/>
          <w:u w:val="single"/>
          <w:lang w:val="sv-SE" w:eastAsia="en-ZA"/>
          <w14:ligatures w14:val="standardContextual"/>
        </w:rPr>
        <w:t>viii.</w:t>
      </w:r>
      <w:r w:rsidR="006B11C0" w:rsidRPr="008A4081">
        <w:rPr>
          <w:rFonts w:eastAsia="Calibri" w:cs="Arial"/>
          <w:bCs/>
          <w:kern w:val="2"/>
          <w:u w:val="single"/>
          <w:lang w:val="sv-SE" w:eastAsia="en-ZA"/>
          <w14:ligatures w14:val="standardContextual"/>
        </w:rPr>
        <w:t>___________________________________________________________________</w:t>
      </w:r>
      <w:r w:rsidR="00DD516D" w:rsidRPr="008A4081">
        <w:rPr>
          <w:rFonts w:eastAsia="Calibri" w:cs="Arial"/>
          <w:bCs/>
          <w:kern w:val="2"/>
          <w:u w:val="single"/>
          <w:lang w:val="sv-SE" w:eastAsia="en-ZA"/>
          <w14:ligatures w14:val="standardContextual"/>
        </w:rPr>
        <w:t>ix.</w:t>
      </w:r>
      <w:r w:rsidR="006B11C0" w:rsidRPr="008A4081">
        <w:rPr>
          <w:rFonts w:eastAsia="Calibri" w:cs="Arial"/>
          <w:bCs/>
          <w:kern w:val="2"/>
          <w:u w:val="single"/>
          <w:lang w:val="sv-SE" w:eastAsia="en-ZA"/>
          <w14:ligatures w14:val="standardContextual"/>
        </w:rPr>
        <w:t>____________________________________________________________________</w:t>
      </w:r>
      <w:r w:rsidR="000A28FC" w:rsidRPr="008A4081">
        <w:rPr>
          <w:rFonts w:eastAsia="Calibri" w:cs="Arial"/>
          <w:bCs/>
          <w:kern w:val="2"/>
          <w:u w:val="single"/>
          <w:lang w:val="sv-SE" w:eastAsia="en-ZA"/>
          <w14:ligatures w14:val="standardContextual"/>
        </w:rPr>
        <w:t>x.</w:t>
      </w:r>
      <w:r w:rsidR="006B11C0" w:rsidRPr="008A4081">
        <w:rPr>
          <w:rFonts w:eastAsia="Calibri" w:cs="Arial"/>
          <w:bCs/>
          <w:kern w:val="2"/>
          <w:u w:val="single"/>
          <w:lang w:val="sv-SE"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5409C58" w14:textId="1448A121" w:rsidR="00A01800" w:rsidRPr="00895DF0" w:rsidRDefault="00A01800" w:rsidP="00A01800">
      <w:pPr>
        <w:ind w:right="96"/>
        <w:jc w:val="right"/>
        <w:rPr>
          <w:rFonts w:eastAsia="Calibri" w:cs="Arial"/>
          <w:b/>
          <w:bCs/>
          <w:kern w:val="2"/>
          <w:lang w:val="en-ZA" w:eastAsia="en-ZA"/>
          <w14:ligatures w14:val="standardContextual"/>
        </w:rPr>
      </w:pPr>
      <w:r w:rsidRPr="00895DF0">
        <w:rPr>
          <w:rFonts w:eastAsia="Calibri" w:cs="Arial"/>
          <w:b/>
          <w:bCs/>
          <w:kern w:val="2"/>
          <w:lang w:val="en-ZA" w:eastAsia="en-ZA"/>
          <w14:ligatures w14:val="standardContextual"/>
        </w:rPr>
        <w:t>Sub-total: 30 Marks</w:t>
      </w:r>
    </w:p>
    <w:p w14:paraId="3ACFE974" w14:textId="75440E14" w:rsidR="00985006" w:rsidRPr="00895DF0" w:rsidRDefault="00985006" w:rsidP="00985006">
      <w:pPr>
        <w:rPr>
          <w:b/>
          <w:bCs/>
        </w:rPr>
      </w:pPr>
      <w:r w:rsidRPr="00895DF0">
        <w:rPr>
          <w:b/>
          <w:bCs/>
        </w:rPr>
        <w:t>QUESTION 2</w:t>
      </w:r>
    </w:p>
    <w:p w14:paraId="6B051A34" w14:textId="77777777" w:rsidR="00985006" w:rsidRPr="00895DF0" w:rsidRDefault="00985006" w:rsidP="006B11C0">
      <w:pPr>
        <w:tabs>
          <w:tab w:val="left" w:pos="8222"/>
        </w:tabs>
        <w:ind w:left="709" w:right="96" w:hanging="709"/>
        <w:rPr>
          <w:rFonts w:eastAsia="Calibri" w:cs="Arial"/>
          <w:b/>
          <w:bCs/>
          <w:kern w:val="2"/>
          <w:lang w:eastAsia="en-ZA"/>
          <w14:ligatures w14:val="standardContextual"/>
        </w:rPr>
      </w:pPr>
    </w:p>
    <w:p w14:paraId="24807758" w14:textId="36933A34" w:rsidR="007C7AB4" w:rsidRPr="00895DF0" w:rsidRDefault="006B11C0" w:rsidP="007C7AB4">
      <w:pPr>
        <w:tabs>
          <w:tab w:val="left" w:pos="8222"/>
        </w:tabs>
        <w:ind w:left="709" w:right="96" w:hanging="709"/>
        <w:rPr>
          <w:rFonts w:eastAsia="Aptos" w:cs="Arial"/>
          <w:b/>
          <w:bCs/>
          <w:kern w:val="2"/>
          <w:lang w:val="en-ZA"/>
          <w14:ligatures w14:val="standardContextual"/>
        </w:rPr>
      </w:pPr>
      <w:r w:rsidRPr="00895DF0">
        <w:rPr>
          <w:rFonts w:eastAsia="Calibri" w:cs="Arial"/>
          <w:b/>
          <w:bCs/>
          <w:kern w:val="2"/>
          <w:lang w:val="en-ZA" w:eastAsia="en-ZA"/>
          <w14:ligatures w14:val="standardContextual"/>
        </w:rPr>
        <w:t>2</w:t>
      </w:r>
      <w:r w:rsidR="00047588" w:rsidRPr="00895DF0">
        <w:rPr>
          <w:rFonts w:eastAsia="Calibri" w:cs="Arial"/>
          <w:b/>
          <w:bCs/>
          <w:kern w:val="2"/>
          <w:lang w:val="en-ZA" w:eastAsia="en-ZA"/>
          <w14:ligatures w14:val="standardContextual"/>
        </w:rPr>
        <w:t>.1</w:t>
      </w:r>
      <w:r w:rsidRPr="00895DF0">
        <w:rPr>
          <w:rFonts w:eastAsia="Calibri" w:cs="Arial"/>
          <w:b/>
          <w:bCs/>
          <w:kern w:val="2"/>
          <w:lang w:val="en-ZA" w:eastAsia="en-ZA"/>
          <w14:ligatures w14:val="standardContextual"/>
        </w:rPr>
        <w:t xml:space="preserve"> </w:t>
      </w:r>
      <w:r w:rsidR="007C7AB4" w:rsidRPr="00895DF0">
        <w:rPr>
          <w:rFonts w:eastAsia="Calibri" w:cs="Arial"/>
          <w:b/>
          <w:bCs/>
          <w:kern w:val="2"/>
          <w:lang w:val="en-ZA" w:eastAsia="en-ZA"/>
          <w14:ligatures w14:val="standardContextual"/>
        </w:rPr>
        <w:t>Scenario:  Banknote processing operations.</w:t>
      </w:r>
    </w:p>
    <w:tbl>
      <w:tblPr>
        <w:tblStyle w:val="TableGrid3"/>
        <w:tblW w:w="9351" w:type="dxa"/>
        <w:tblLook w:val="04A0" w:firstRow="1" w:lastRow="0" w:firstColumn="1" w:lastColumn="0" w:noHBand="0" w:noVBand="1"/>
      </w:tblPr>
      <w:tblGrid>
        <w:gridCol w:w="9351"/>
      </w:tblGrid>
      <w:tr w:rsidR="007C7AB4" w:rsidRPr="00895DF0" w14:paraId="2B0B092D" w14:textId="77777777" w:rsidTr="000B3A8F">
        <w:tc>
          <w:tcPr>
            <w:tcW w:w="9351" w:type="dxa"/>
          </w:tcPr>
          <w:p w14:paraId="5491E9C2" w14:textId="1C5DE32F" w:rsidR="00193B13" w:rsidRPr="00895DF0" w:rsidRDefault="00193B13" w:rsidP="00193B13">
            <w:pPr>
              <w:spacing w:after="160" w:line="360" w:lineRule="auto"/>
              <w:ind w:right="96"/>
              <w:jc w:val="both"/>
              <w:rPr>
                <w:rFonts w:eastAsia="Calibri" w:cs="Arial"/>
                <w:bCs/>
                <w:lang w:eastAsia="en-ZA"/>
              </w:rPr>
            </w:pPr>
            <w:r w:rsidRPr="00895DF0">
              <w:rPr>
                <w:rFonts w:eastAsia="Calibri" w:cs="Arial"/>
                <w:bCs/>
                <w:i/>
                <w:iCs/>
                <w:lang w:eastAsia="en-ZA"/>
              </w:rPr>
              <w:t xml:space="preserve">Use this scenario to answer the following questions. </w:t>
            </w:r>
          </w:p>
          <w:p w14:paraId="7CC1888C" w14:textId="1E66C62C" w:rsidR="00193B13" w:rsidRPr="00895DF0" w:rsidRDefault="00193B13" w:rsidP="00193B13">
            <w:pPr>
              <w:spacing w:after="160" w:line="360" w:lineRule="auto"/>
              <w:ind w:right="96"/>
              <w:jc w:val="both"/>
              <w:rPr>
                <w:rFonts w:eastAsia="Calibri" w:cs="Arial"/>
                <w:b/>
                <w:bCs/>
                <w:lang w:eastAsia="en-ZA"/>
              </w:rPr>
            </w:pPr>
            <w:r w:rsidRPr="00895DF0">
              <w:rPr>
                <w:rFonts w:eastAsia="Calibri" w:cs="Arial"/>
                <w:b/>
                <w:bCs/>
                <w:lang w:eastAsia="en-ZA"/>
              </w:rPr>
              <w:t>Background &amp; roles (Afternoon shift)</w:t>
            </w:r>
          </w:p>
          <w:p w14:paraId="1CFA3824" w14:textId="77777777" w:rsidR="00C15339" w:rsidRPr="00895DF0" w:rsidRDefault="00C15339" w:rsidP="00C15339">
            <w:pPr>
              <w:spacing w:after="160" w:line="360" w:lineRule="auto"/>
              <w:ind w:right="96"/>
              <w:jc w:val="both"/>
              <w:rPr>
                <w:rFonts w:eastAsia="Calibri" w:cs="Arial"/>
                <w:bCs/>
                <w:lang w:eastAsia="en-ZA"/>
              </w:rPr>
            </w:pPr>
            <w:r w:rsidRPr="00895DF0">
              <w:rPr>
                <w:rFonts w:eastAsia="Calibri" w:cs="Arial"/>
                <w:bCs/>
                <w:lang w:eastAsia="en-ZA"/>
              </w:rPr>
              <w:t>On 5 October 2025 (14:00–22:00), at the cash centre, Thandi Nkosi served as the Reconciler for the afternoon shift. Sipho Dlamini operated the sorting machine, while Nomsa Mthembu acted as the Checker/Authorised Verifier. The supervisor on duty was Ms Patel. The processing area is access-controlled, monitored by CCTV, and operates under dual-control procedures.</w:t>
            </w:r>
          </w:p>
          <w:p w14:paraId="46486FA8" w14:textId="77777777" w:rsidR="00C15339" w:rsidRPr="00895DF0" w:rsidRDefault="00C15339" w:rsidP="00FF3D38">
            <w:pPr>
              <w:spacing w:line="360" w:lineRule="auto"/>
              <w:ind w:right="96"/>
              <w:jc w:val="both"/>
              <w:rPr>
                <w:rFonts w:eastAsia="Calibri" w:cs="Arial"/>
                <w:bCs/>
                <w:lang w:eastAsia="en-ZA"/>
              </w:rPr>
            </w:pPr>
            <w:r w:rsidRPr="00895DF0">
              <w:rPr>
                <w:rFonts w:eastAsia="Calibri" w:cs="Arial"/>
                <w:b/>
                <w:bCs/>
                <w:lang w:eastAsia="en-ZA"/>
              </w:rPr>
              <w:t>Job details (Handover from Treasury)</w:t>
            </w:r>
          </w:p>
          <w:p w14:paraId="63F04ACF" w14:textId="77777777" w:rsidR="00C15339" w:rsidRPr="00895DF0" w:rsidRDefault="00C15339" w:rsidP="00FF3D38">
            <w:pPr>
              <w:numPr>
                <w:ilvl w:val="0"/>
                <w:numId w:val="40"/>
              </w:numPr>
              <w:spacing w:line="360" w:lineRule="auto"/>
              <w:ind w:right="96"/>
              <w:jc w:val="both"/>
              <w:rPr>
                <w:rFonts w:eastAsia="Calibri" w:cs="Arial"/>
                <w:bCs/>
                <w:lang w:eastAsia="en-ZA"/>
              </w:rPr>
            </w:pPr>
            <w:r w:rsidRPr="00895DF0">
              <w:rPr>
                <w:rFonts w:eastAsia="Calibri" w:cs="Arial"/>
                <w:bCs/>
                <w:lang w:eastAsia="en-ZA"/>
              </w:rPr>
              <w:t>Currency: South African Rand (ZAR)</w:t>
            </w:r>
          </w:p>
          <w:p w14:paraId="1472CBAE" w14:textId="77777777" w:rsidR="00C15339" w:rsidRPr="00895DF0" w:rsidRDefault="00C15339" w:rsidP="00FF3D38">
            <w:pPr>
              <w:numPr>
                <w:ilvl w:val="0"/>
                <w:numId w:val="40"/>
              </w:numPr>
              <w:spacing w:line="360" w:lineRule="auto"/>
              <w:ind w:right="96"/>
              <w:jc w:val="both"/>
              <w:rPr>
                <w:rFonts w:eastAsia="Calibri" w:cs="Arial"/>
                <w:bCs/>
                <w:lang w:eastAsia="en-ZA"/>
              </w:rPr>
            </w:pPr>
            <w:r w:rsidRPr="00895DF0">
              <w:rPr>
                <w:rFonts w:eastAsia="Calibri" w:cs="Arial"/>
                <w:bCs/>
                <w:lang w:eastAsia="en-ZA"/>
              </w:rPr>
              <w:t>Denomination: R50 notes only</w:t>
            </w:r>
          </w:p>
          <w:p w14:paraId="12FC9BF2" w14:textId="77777777" w:rsidR="00C15339" w:rsidRPr="00895DF0" w:rsidRDefault="00C15339" w:rsidP="00FF3D38">
            <w:pPr>
              <w:numPr>
                <w:ilvl w:val="0"/>
                <w:numId w:val="40"/>
              </w:numPr>
              <w:spacing w:line="360" w:lineRule="auto"/>
              <w:ind w:right="96"/>
              <w:jc w:val="both"/>
              <w:rPr>
                <w:rFonts w:eastAsia="Calibri" w:cs="Arial"/>
                <w:bCs/>
                <w:lang w:eastAsia="en-ZA"/>
              </w:rPr>
            </w:pPr>
            <w:r w:rsidRPr="00895DF0">
              <w:rPr>
                <w:rFonts w:eastAsia="Calibri" w:cs="Arial"/>
                <w:bCs/>
                <w:lang w:eastAsia="en-ZA"/>
              </w:rPr>
              <w:t>Expected input: 100 bundles × 100 notes = 10 000 notes</w:t>
            </w:r>
          </w:p>
          <w:p w14:paraId="7FF73C32" w14:textId="77777777" w:rsidR="00C15339" w:rsidRPr="00895DF0" w:rsidRDefault="00C15339" w:rsidP="00C15339">
            <w:pPr>
              <w:numPr>
                <w:ilvl w:val="0"/>
                <w:numId w:val="40"/>
              </w:numPr>
              <w:spacing w:after="160" w:line="360" w:lineRule="auto"/>
              <w:ind w:right="96"/>
              <w:jc w:val="both"/>
              <w:rPr>
                <w:rFonts w:eastAsia="Calibri" w:cs="Arial"/>
                <w:lang w:eastAsia="en-ZA"/>
              </w:rPr>
            </w:pPr>
            <w:r w:rsidRPr="00895DF0">
              <w:rPr>
                <w:rFonts w:eastAsia="Calibri" w:cs="Arial"/>
                <w:bCs/>
                <w:lang w:eastAsia="en-ZA"/>
              </w:rPr>
              <w:t xml:space="preserve">Audit requirement: The </w:t>
            </w:r>
            <w:proofErr w:type="gramStart"/>
            <w:r w:rsidRPr="00895DF0">
              <w:rPr>
                <w:rFonts w:eastAsia="Calibri" w:cs="Arial"/>
                <w:bCs/>
                <w:lang w:eastAsia="en-ZA"/>
              </w:rPr>
              <w:t>final results</w:t>
            </w:r>
            <w:proofErr w:type="gramEnd"/>
            <w:r w:rsidRPr="00895DF0">
              <w:rPr>
                <w:rFonts w:eastAsia="Calibri" w:cs="Arial"/>
                <w:bCs/>
                <w:lang w:eastAsia="en-ZA"/>
              </w:rPr>
              <w:t xml:space="preserve"> must reconcile with the </w:t>
            </w:r>
            <w:r w:rsidRPr="00895DF0">
              <w:rPr>
                <w:rFonts w:eastAsia="Calibri" w:cs="Arial"/>
                <w:lang w:eastAsia="en-ZA"/>
              </w:rPr>
              <w:t>Treasury Container Receipt Register for the assigned container.</w:t>
            </w:r>
          </w:p>
          <w:p w14:paraId="2FFE90F6" w14:textId="77777777" w:rsidR="00C15339" w:rsidRPr="00895DF0" w:rsidRDefault="00C15339" w:rsidP="00C15339">
            <w:pPr>
              <w:spacing w:after="160" w:line="360" w:lineRule="auto"/>
              <w:ind w:right="96"/>
              <w:jc w:val="both"/>
              <w:rPr>
                <w:rFonts w:eastAsia="Calibri" w:cs="Arial"/>
                <w:b/>
                <w:bCs/>
                <w:lang w:eastAsia="en-ZA"/>
              </w:rPr>
            </w:pPr>
            <w:r w:rsidRPr="00895DF0">
              <w:rPr>
                <w:rFonts w:eastAsia="Calibri" w:cs="Arial"/>
                <w:b/>
                <w:bCs/>
                <w:lang w:eastAsia="en-ZA"/>
              </w:rPr>
              <w:t>What transpired during processing</w:t>
            </w:r>
          </w:p>
          <w:p w14:paraId="4ACD4D97" w14:textId="540BF778" w:rsidR="00C15339" w:rsidRPr="00895DF0" w:rsidRDefault="00C15339" w:rsidP="00FF3D38">
            <w:pPr>
              <w:spacing w:line="360" w:lineRule="auto"/>
              <w:ind w:right="96"/>
              <w:jc w:val="both"/>
              <w:rPr>
                <w:rFonts w:eastAsia="Calibri" w:cs="Arial"/>
                <w:bCs/>
                <w:lang w:eastAsia="en-ZA"/>
              </w:rPr>
            </w:pPr>
            <w:r w:rsidRPr="00895DF0">
              <w:rPr>
                <w:rFonts w:eastAsia="Calibri" w:cs="Arial"/>
                <w:bCs/>
                <w:lang w:eastAsia="en-ZA"/>
              </w:rPr>
              <w:lastRenderedPageBreak/>
              <w:t>During processing, the machine produced an output with exceptions. The initial machine total indicated 9 997 notes, which was 3 notes short of the expected 10 000. The exception pockets contained:</w:t>
            </w:r>
          </w:p>
          <w:p w14:paraId="41266469" w14:textId="77777777" w:rsidR="00C15339" w:rsidRPr="00895DF0" w:rsidRDefault="00C15339" w:rsidP="00FF3D38">
            <w:pPr>
              <w:numPr>
                <w:ilvl w:val="0"/>
                <w:numId w:val="41"/>
              </w:numPr>
              <w:spacing w:line="360" w:lineRule="auto"/>
              <w:ind w:right="96"/>
              <w:jc w:val="both"/>
              <w:rPr>
                <w:rFonts w:eastAsia="Calibri" w:cs="Arial"/>
                <w:bCs/>
                <w:lang w:eastAsia="en-ZA"/>
              </w:rPr>
            </w:pPr>
            <w:r w:rsidRPr="00895DF0">
              <w:rPr>
                <w:rFonts w:eastAsia="Calibri" w:cs="Arial"/>
                <w:bCs/>
                <w:lang w:eastAsia="en-ZA"/>
              </w:rPr>
              <w:t>2 dye-stained ZAR notes (heavily marked with security dye)</w:t>
            </w:r>
          </w:p>
          <w:p w14:paraId="78E6DFB7" w14:textId="77777777" w:rsidR="00C15339" w:rsidRPr="00895DF0" w:rsidRDefault="00C15339" w:rsidP="00FF3D38">
            <w:pPr>
              <w:numPr>
                <w:ilvl w:val="0"/>
                <w:numId w:val="41"/>
              </w:numPr>
              <w:spacing w:line="360" w:lineRule="auto"/>
              <w:ind w:right="96"/>
              <w:jc w:val="both"/>
              <w:rPr>
                <w:rFonts w:eastAsia="Calibri" w:cs="Arial"/>
                <w:bCs/>
                <w:lang w:eastAsia="en-ZA"/>
              </w:rPr>
            </w:pPr>
            <w:r w:rsidRPr="00895DF0">
              <w:rPr>
                <w:rFonts w:eastAsia="Calibri" w:cs="Arial"/>
                <w:bCs/>
                <w:lang w:eastAsia="en-ZA"/>
              </w:rPr>
              <w:t>1 foreign note (US dollar)</w:t>
            </w:r>
          </w:p>
          <w:p w14:paraId="4C216BF0" w14:textId="77777777" w:rsidR="00C15339" w:rsidRPr="00895DF0" w:rsidRDefault="00C15339" w:rsidP="00C15339">
            <w:pPr>
              <w:numPr>
                <w:ilvl w:val="0"/>
                <w:numId w:val="41"/>
              </w:numPr>
              <w:spacing w:after="160" w:line="360" w:lineRule="auto"/>
              <w:ind w:right="96"/>
              <w:jc w:val="both"/>
              <w:rPr>
                <w:rFonts w:eastAsia="Calibri" w:cs="Arial"/>
                <w:bCs/>
                <w:lang w:eastAsia="en-ZA"/>
              </w:rPr>
            </w:pPr>
            <w:r w:rsidRPr="00895DF0">
              <w:rPr>
                <w:rFonts w:eastAsia="Calibri" w:cs="Arial"/>
                <w:bCs/>
                <w:lang w:eastAsia="en-ZA"/>
              </w:rPr>
              <w:t>3 suspect counterfeit ZAR notes flagged by the system</w:t>
            </w:r>
          </w:p>
          <w:p w14:paraId="5B636CF0" w14:textId="1E79C178" w:rsidR="00C15339" w:rsidRPr="00895DF0" w:rsidRDefault="00C15339" w:rsidP="00C15339">
            <w:pPr>
              <w:spacing w:after="160" w:line="360" w:lineRule="auto"/>
              <w:ind w:right="96"/>
              <w:jc w:val="both"/>
              <w:rPr>
                <w:rFonts w:eastAsia="Calibri" w:cs="Arial"/>
                <w:bCs/>
                <w:lang w:eastAsia="en-ZA"/>
              </w:rPr>
            </w:pPr>
            <w:r w:rsidRPr="00895DF0">
              <w:rPr>
                <w:rFonts w:eastAsia="Calibri" w:cs="Arial"/>
                <w:bCs/>
                <w:lang w:eastAsia="en-ZA"/>
              </w:rPr>
              <w:t>Thandi halted the close-out and separated all exception items under dual control. She then initiated a recount of the ZAR notes only.</w:t>
            </w:r>
          </w:p>
          <w:p w14:paraId="005CA19E" w14:textId="5A70C384" w:rsidR="00C15339" w:rsidRPr="00895DF0" w:rsidRDefault="00C15339" w:rsidP="00FF3D38">
            <w:pPr>
              <w:spacing w:line="360" w:lineRule="auto"/>
              <w:ind w:right="96"/>
              <w:rPr>
                <w:rFonts w:eastAsia="Calibri" w:cs="Arial"/>
                <w:b/>
                <w:bCs/>
                <w:lang w:eastAsia="en-ZA"/>
              </w:rPr>
            </w:pPr>
            <w:r w:rsidRPr="00895DF0">
              <w:rPr>
                <w:rFonts w:eastAsia="Calibri" w:cs="Arial"/>
                <w:b/>
                <w:bCs/>
                <w:lang w:eastAsia="en-ZA"/>
              </w:rPr>
              <w:t>Final reconciliation outcome (after recount)</w:t>
            </w:r>
            <w:r w:rsidRPr="00895DF0">
              <w:rPr>
                <w:rFonts w:eastAsia="Calibri" w:cs="Arial"/>
                <w:bCs/>
                <w:lang w:eastAsia="en-ZA"/>
              </w:rPr>
              <w:br/>
              <w:t>Under dual control, the reconciled totals were confirmed as follows:</w:t>
            </w:r>
          </w:p>
          <w:p w14:paraId="7CB0E1C4" w14:textId="77777777" w:rsidR="00C15339" w:rsidRPr="00895DF0" w:rsidRDefault="00C15339" w:rsidP="00FF3D38">
            <w:pPr>
              <w:numPr>
                <w:ilvl w:val="0"/>
                <w:numId w:val="42"/>
              </w:numPr>
              <w:spacing w:line="360" w:lineRule="auto"/>
              <w:ind w:right="96"/>
              <w:jc w:val="both"/>
              <w:rPr>
                <w:rFonts w:eastAsia="Calibri" w:cs="Arial"/>
                <w:bCs/>
                <w:lang w:eastAsia="en-ZA"/>
              </w:rPr>
            </w:pPr>
            <w:r w:rsidRPr="00895DF0">
              <w:rPr>
                <w:rFonts w:eastAsia="Calibri" w:cs="Arial"/>
                <w:bCs/>
                <w:lang w:eastAsia="en-ZA"/>
              </w:rPr>
              <w:t>9 994 genuine ZAR notes (fit and unfit combined)</w:t>
            </w:r>
          </w:p>
          <w:p w14:paraId="28D22553" w14:textId="77777777" w:rsidR="00C15339" w:rsidRPr="00895DF0" w:rsidRDefault="00C15339" w:rsidP="00FF3D38">
            <w:pPr>
              <w:numPr>
                <w:ilvl w:val="0"/>
                <w:numId w:val="42"/>
              </w:numPr>
              <w:spacing w:line="360" w:lineRule="auto"/>
              <w:ind w:right="96"/>
              <w:jc w:val="both"/>
              <w:rPr>
                <w:rFonts w:eastAsia="Calibri" w:cs="Arial"/>
                <w:bCs/>
                <w:lang w:eastAsia="en-ZA"/>
              </w:rPr>
            </w:pPr>
            <w:r w:rsidRPr="00895DF0">
              <w:rPr>
                <w:rFonts w:eastAsia="Calibri" w:cs="Arial"/>
                <w:bCs/>
                <w:lang w:eastAsia="en-ZA"/>
              </w:rPr>
              <w:t>3 suspect counterfeit ZAR notes</w:t>
            </w:r>
          </w:p>
          <w:p w14:paraId="20EEB274" w14:textId="77777777" w:rsidR="00C15339" w:rsidRPr="00895DF0" w:rsidRDefault="00C15339" w:rsidP="00FF3D38">
            <w:pPr>
              <w:numPr>
                <w:ilvl w:val="0"/>
                <w:numId w:val="42"/>
              </w:numPr>
              <w:spacing w:line="360" w:lineRule="auto"/>
              <w:ind w:right="96"/>
              <w:jc w:val="both"/>
              <w:rPr>
                <w:rFonts w:eastAsia="Calibri" w:cs="Arial"/>
                <w:bCs/>
                <w:lang w:eastAsia="en-ZA"/>
              </w:rPr>
            </w:pPr>
            <w:r w:rsidRPr="00895DF0">
              <w:rPr>
                <w:rFonts w:eastAsia="Calibri" w:cs="Arial"/>
                <w:bCs/>
                <w:lang w:eastAsia="en-ZA"/>
              </w:rPr>
              <w:t>1 foreign note (USD)</w:t>
            </w:r>
          </w:p>
          <w:p w14:paraId="0040C2B1" w14:textId="77777777" w:rsidR="00C15339" w:rsidRPr="00895DF0" w:rsidRDefault="00C15339" w:rsidP="00FF3D38">
            <w:pPr>
              <w:numPr>
                <w:ilvl w:val="0"/>
                <w:numId w:val="42"/>
              </w:numPr>
              <w:spacing w:line="360" w:lineRule="auto"/>
              <w:ind w:right="96"/>
              <w:jc w:val="both"/>
              <w:rPr>
                <w:rFonts w:eastAsia="Calibri" w:cs="Arial"/>
                <w:bCs/>
                <w:lang w:eastAsia="en-ZA"/>
              </w:rPr>
            </w:pPr>
            <w:r w:rsidRPr="00895DF0">
              <w:rPr>
                <w:rFonts w:eastAsia="Calibri" w:cs="Arial"/>
                <w:bCs/>
                <w:lang w:eastAsia="en-ZA"/>
              </w:rPr>
              <w:t>2 dye-stained ZAR notes</w:t>
            </w:r>
          </w:p>
          <w:p w14:paraId="4F79BCC4" w14:textId="77777777" w:rsidR="00C15339" w:rsidRPr="00895DF0" w:rsidRDefault="00C15339" w:rsidP="00C15339">
            <w:pPr>
              <w:numPr>
                <w:ilvl w:val="0"/>
                <w:numId w:val="42"/>
              </w:numPr>
              <w:spacing w:after="160" w:line="360" w:lineRule="auto"/>
              <w:ind w:right="96"/>
              <w:jc w:val="both"/>
              <w:rPr>
                <w:rFonts w:eastAsia="Calibri" w:cs="Arial"/>
                <w:bCs/>
                <w:lang w:eastAsia="en-ZA"/>
              </w:rPr>
            </w:pPr>
            <w:r w:rsidRPr="00895DF0">
              <w:rPr>
                <w:rFonts w:eastAsia="Calibri" w:cs="Arial"/>
                <w:lang w:eastAsia="en-ZA"/>
              </w:rPr>
              <w:t>Total = 10 000 notes</w:t>
            </w:r>
            <w:r w:rsidRPr="00895DF0">
              <w:rPr>
                <w:rFonts w:eastAsia="Calibri" w:cs="Arial"/>
                <w:bCs/>
                <w:lang w:eastAsia="en-ZA"/>
              </w:rPr>
              <w:t>, matching the Treasury Register for the container.</w:t>
            </w:r>
          </w:p>
          <w:p w14:paraId="0C4B9B73" w14:textId="0AE082A7" w:rsidR="00C15339" w:rsidRPr="00895DF0" w:rsidRDefault="00C15339" w:rsidP="00FF3D38">
            <w:pPr>
              <w:spacing w:line="360" w:lineRule="auto"/>
              <w:ind w:right="96"/>
              <w:rPr>
                <w:rFonts w:eastAsia="Calibri" w:cs="Arial"/>
                <w:b/>
                <w:bCs/>
                <w:lang w:eastAsia="en-ZA"/>
              </w:rPr>
            </w:pPr>
            <w:r w:rsidRPr="00895DF0">
              <w:rPr>
                <w:rFonts w:eastAsia="Calibri" w:cs="Arial"/>
                <w:b/>
                <w:bCs/>
                <w:lang w:eastAsia="en-ZA"/>
              </w:rPr>
              <w:t>Records and communication</w:t>
            </w:r>
            <w:r w:rsidRPr="00895DF0">
              <w:rPr>
                <w:rFonts w:eastAsia="Calibri" w:cs="Arial"/>
                <w:bCs/>
                <w:lang w:eastAsia="en-ZA"/>
              </w:rPr>
              <w:br/>
              <w:t>Thandi prepared the reconciliation pack and notified Supervisor Ms Patel. Required records include:</w:t>
            </w:r>
          </w:p>
          <w:p w14:paraId="4B975063" w14:textId="77777777" w:rsidR="00C15339" w:rsidRPr="00895DF0" w:rsidRDefault="00C15339" w:rsidP="00FF3D38">
            <w:pPr>
              <w:numPr>
                <w:ilvl w:val="0"/>
                <w:numId w:val="43"/>
              </w:numPr>
              <w:spacing w:line="360" w:lineRule="auto"/>
              <w:ind w:right="96"/>
              <w:jc w:val="both"/>
              <w:rPr>
                <w:rFonts w:eastAsia="Calibri" w:cs="Arial"/>
                <w:bCs/>
                <w:lang w:eastAsia="en-ZA"/>
              </w:rPr>
            </w:pPr>
            <w:r w:rsidRPr="00895DF0">
              <w:rPr>
                <w:rFonts w:eastAsia="Calibri" w:cs="Arial"/>
                <w:bCs/>
                <w:lang w:eastAsia="en-ZA"/>
              </w:rPr>
              <w:t>Denomination and quantities</w:t>
            </w:r>
          </w:p>
          <w:p w14:paraId="06F3B5FE" w14:textId="77777777" w:rsidR="00C15339" w:rsidRPr="00895DF0" w:rsidRDefault="00C15339" w:rsidP="00FF3D38">
            <w:pPr>
              <w:numPr>
                <w:ilvl w:val="0"/>
                <w:numId w:val="43"/>
              </w:numPr>
              <w:spacing w:line="360" w:lineRule="auto"/>
              <w:ind w:right="96"/>
              <w:jc w:val="both"/>
              <w:rPr>
                <w:rFonts w:eastAsia="Calibri" w:cs="Arial"/>
                <w:bCs/>
                <w:lang w:eastAsia="en-ZA"/>
              </w:rPr>
            </w:pPr>
            <w:r w:rsidRPr="00895DF0">
              <w:rPr>
                <w:rFonts w:eastAsia="Calibri" w:cs="Arial"/>
                <w:bCs/>
                <w:lang w:eastAsia="en-ZA"/>
              </w:rPr>
              <w:t>Type of exception</w:t>
            </w:r>
          </w:p>
          <w:p w14:paraId="4E998473" w14:textId="77777777" w:rsidR="00C15339" w:rsidRPr="00895DF0" w:rsidRDefault="00C15339" w:rsidP="00FF3D38">
            <w:pPr>
              <w:numPr>
                <w:ilvl w:val="0"/>
                <w:numId w:val="43"/>
              </w:numPr>
              <w:spacing w:line="360" w:lineRule="auto"/>
              <w:ind w:right="96"/>
              <w:jc w:val="both"/>
              <w:rPr>
                <w:rFonts w:eastAsia="Calibri" w:cs="Arial"/>
                <w:bCs/>
                <w:lang w:eastAsia="en-ZA"/>
              </w:rPr>
            </w:pPr>
            <w:r w:rsidRPr="00895DF0">
              <w:rPr>
                <w:rFonts w:eastAsia="Calibri" w:cs="Arial"/>
                <w:bCs/>
                <w:lang w:eastAsia="en-ZA"/>
              </w:rPr>
              <w:t>Date and time of processing</w:t>
            </w:r>
          </w:p>
          <w:p w14:paraId="727B0BF0" w14:textId="77777777" w:rsidR="00C15339" w:rsidRPr="00895DF0" w:rsidRDefault="00C15339" w:rsidP="00FF3D38">
            <w:pPr>
              <w:numPr>
                <w:ilvl w:val="0"/>
                <w:numId w:val="43"/>
              </w:numPr>
              <w:spacing w:line="360" w:lineRule="auto"/>
              <w:ind w:right="96"/>
              <w:jc w:val="both"/>
              <w:rPr>
                <w:rFonts w:eastAsia="Calibri" w:cs="Arial"/>
                <w:bCs/>
                <w:lang w:eastAsia="en-ZA"/>
              </w:rPr>
            </w:pPr>
            <w:r w:rsidRPr="00895DF0">
              <w:rPr>
                <w:rFonts w:eastAsia="Calibri" w:cs="Arial"/>
                <w:bCs/>
                <w:lang w:eastAsia="en-ZA"/>
              </w:rPr>
              <w:t>Operator IDs</w:t>
            </w:r>
          </w:p>
          <w:p w14:paraId="7585E00F" w14:textId="77777777" w:rsidR="00C15339" w:rsidRPr="00895DF0" w:rsidRDefault="00C15339" w:rsidP="00FF3D38">
            <w:pPr>
              <w:numPr>
                <w:ilvl w:val="0"/>
                <w:numId w:val="43"/>
              </w:numPr>
              <w:spacing w:line="360" w:lineRule="auto"/>
              <w:ind w:right="96"/>
              <w:jc w:val="both"/>
              <w:rPr>
                <w:rFonts w:eastAsia="Calibri" w:cs="Arial"/>
                <w:bCs/>
                <w:lang w:eastAsia="en-ZA"/>
              </w:rPr>
            </w:pPr>
            <w:r w:rsidRPr="00895DF0">
              <w:rPr>
                <w:rFonts w:eastAsia="Calibri" w:cs="Arial"/>
                <w:bCs/>
                <w:lang w:eastAsia="en-ZA"/>
              </w:rPr>
              <w:t>Container and seal number</w:t>
            </w:r>
          </w:p>
          <w:p w14:paraId="2BF1929E" w14:textId="77777777" w:rsidR="00C15339" w:rsidRPr="00895DF0" w:rsidRDefault="00C15339" w:rsidP="00FF3D38">
            <w:pPr>
              <w:numPr>
                <w:ilvl w:val="0"/>
                <w:numId w:val="43"/>
              </w:numPr>
              <w:spacing w:line="360" w:lineRule="auto"/>
              <w:ind w:right="96"/>
              <w:jc w:val="both"/>
              <w:rPr>
                <w:rFonts w:eastAsia="Calibri" w:cs="Arial"/>
                <w:bCs/>
                <w:lang w:eastAsia="en-ZA"/>
              </w:rPr>
            </w:pPr>
            <w:r w:rsidRPr="00895DF0">
              <w:rPr>
                <w:rFonts w:eastAsia="Calibri" w:cs="Arial"/>
                <w:bCs/>
                <w:lang w:eastAsia="en-ZA"/>
              </w:rPr>
              <w:t>Job reference</w:t>
            </w:r>
          </w:p>
          <w:p w14:paraId="6D9271EA" w14:textId="77777777" w:rsidR="00C15339" w:rsidRPr="00895DF0" w:rsidRDefault="00C15339" w:rsidP="00C15339">
            <w:pPr>
              <w:numPr>
                <w:ilvl w:val="0"/>
                <w:numId w:val="43"/>
              </w:numPr>
              <w:spacing w:after="160" w:line="360" w:lineRule="auto"/>
              <w:ind w:right="96"/>
              <w:jc w:val="both"/>
              <w:rPr>
                <w:rFonts w:eastAsia="Calibri" w:cs="Arial"/>
                <w:bCs/>
                <w:lang w:eastAsia="en-ZA"/>
              </w:rPr>
            </w:pPr>
            <w:r w:rsidRPr="00895DF0">
              <w:rPr>
                <w:rFonts w:eastAsia="Calibri" w:cs="Arial"/>
                <w:bCs/>
                <w:lang w:eastAsia="en-ZA"/>
              </w:rPr>
              <w:t xml:space="preserve">Dual-control </w:t>
            </w:r>
            <w:proofErr w:type="gramStart"/>
            <w:r w:rsidRPr="00895DF0">
              <w:rPr>
                <w:rFonts w:eastAsia="Calibri" w:cs="Arial"/>
                <w:bCs/>
                <w:lang w:eastAsia="en-ZA"/>
              </w:rPr>
              <w:t>sign-offs</w:t>
            </w:r>
            <w:proofErr w:type="gramEnd"/>
          </w:p>
          <w:p w14:paraId="262918E4" w14:textId="77777777" w:rsidR="00C15339" w:rsidRPr="00895DF0" w:rsidRDefault="00C15339" w:rsidP="00C15339">
            <w:pPr>
              <w:spacing w:after="160" w:line="360" w:lineRule="auto"/>
              <w:ind w:right="96"/>
              <w:jc w:val="both"/>
              <w:rPr>
                <w:rFonts w:eastAsia="Calibri" w:cs="Arial"/>
                <w:bCs/>
                <w:lang w:eastAsia="en-ZA"/>
              </w:rPr>
            </w:pPr>
            <w:r w:rsidRPr="00895DF0">
              <w:rPr>
                <w:rFonts w:eastAsia="Calibri" w:cs="Arial"/>
                <w:bCs/>
                <w:lang w:eastAsia="en-ZA"/>
              </w:rPr>
              <w:t>A Discrepancy/Incident Register entry was also created, referencing the three exception categories (counterfeit, foreign, dye-stained) and linking the entry to the relevant container.</w:t>
            </w:r>
          </w:p>
          <w:p w14:paraId="20AD14FE" w14:textId="21B7C6C0" w:rsidR="007C7AB4" w:rsidRPr="00895DF0" w:rsidRDefault="007C7AB4" w:rsidP="00C15339">
            <w:pPr>
              <w:spacing w:after="160"/>
              <w:ind w:right="96"/>
              <w:jc w:val="both"/>
              <w:rPr>
                <w:rFonts w:eastAsia="Calibri" w:cs="Arial"/>
                <w:bCs/>
                <w:lang w:eastAsia="en-ZA"/>
              </w:rPr>
            </w:pPr>
          </w:p>
        </w:tc>
      </w:tr>
    </w:tbl>
    <w:p w14:paraId="4BA530A1" w14:textId="616BBFF7" w:rsidR="006B11C0" w:rsidRPr="00895DF0" w:rsidRDefault="006B11C0" w:rsidP="006B11C0">
      <w:pPr>
        <w:tabs>
          <w:tab w:val="left" w:pos="8222"/>
        </w:tabs>
        <w:ind w:left="709" w:right="96" w:hanging="709"/>
        <w:rPr>
          <w:rFonts w:eastAsia="Aptos" w:cs="Arial"/>
          <w:kern w:val="2"/>
          <w14:ligatures w14:val="standardContextual"/>
        </w:rPr>
      </w:pPr>
    </w:p>
    <w:p w14:paraId="209A44EE" w14:textId="1A1B3C57" w:rsidR="00920236" w:rsidRPr="00895DF0" w:rsidRDefault="0044564F" w:rsidP="003E7827">
      <w:pPr>
        <w:pStyle w:val="ListParagraph"/>
        <w:numPr>
          <w:ilvl w:val="2"/>
          <w:numId w:val="15"/>
        </w:numPr>
        <w:tabs>
          <w:tab w:val="left" w:pos="8505"/>
        </w:tabs>
        <w:spacing w:after="120"/>
        <w:ind w:left="0" w:right="96" w:hanging="709"/>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t xml:space="preserve">Read each statement and write </w:t>
      </w:r>
      <w:r w:rsidRPr="00895DF0">
        <w:rPr>
          <w:rFonts w:eastAsia="Calibri" w:cs="Arial"/>
          <w:bCs/>
          <w:i/>
          <w:iCs/>
          <w:kern w:val="2"/>
          <w:lang w:val="en-ZA" w:eastAsia="en-ZA"/>
          <w14:ligatures w14:val="standardContextual"/>
        </w:rPr>
        <w:t>True</w:t>
      </w:r>
      <w:r w:rsidRPr="00895DF0">
        <w:rPr>
          <w:rFonts w:eastAsia="Calibri" w:cs="Arial"/>
          <w:bCs/>
          <w:kern w:val="2"/>
          <w:lang w:val="en-ZA" w:eastAsia="en-ZA"/>
          <w14:ligatures w14:val="standardContextual"/>
        </w:rPr>
        <w:t xml:space="preserve"> if it is correct or </w:t>
      </w:r>
      <w:r w:rsidRPr="00895DF0">
        <w:rPr>
          <w:rFonts w:eastAsia="Calibri" w:cs="Arial"/>
          <w:bCs/>
          <w:i/>
          <w:iCs/>
          <w:kern w:val="2"/>
          <w:lang w:val="en-ZA" w:eastAsia="en-ZA"/>
          <w14:ligatures w14:val="standardContextual"/>
        </w:rPr>
        <w:t>False</w:t>
      </w:r>
      <w:r w:rsidRPr="00895DF0">
        <w:rPr>
          <w:rFonts w:eastAsia="Calibri" w:cs="Arial"/>
          <w:bCs/>
          <w:kern w:val="2"/>
          <w:lang w:val="en-ZA" w:eastAsia="en-ZA"/>
          <w14:ligatures w14:val="standardContextual"/>
        </w:rPr>
        <w:t xml:space="preserve"> if it is incorrect.</w:t>
      </w:r>
    </w:p>
    <w:p w14:paraId="0293C8D1" w14:textId="77777777" w:rsidR="003E7827" w:rsidRPr="00895DF0" w:rsidRDefault="003E7827" w:rsidP="003E7827">
      <w:pPr>
        <w:pStyle w:val="ListParagraph"/>
        <w:tabs>
          <w:tab w:val="left" w:pos="8505"/>
        </w:tabs>
        <w:spacing w:after="120"/>
        <w:ind w:left="0" w:right="96"/>
        <w:rPr>
          <w:rFonts w:eastAsia="Calibri" w:cs="Arial"/>
          <w:bCs/>
          <w:kern w:val="2"/>
          <w:lang w:val="en-ZA" w:eastAsia="en-ZA"/>
          <w14:ligatures w14:val="standardContextual"/>
        </w:rPr>
      </w:pPr>
    </w:p>
    <w:p w14:paraId="2DDB87A0" w14:textId="7D7AE6CA" w:rsidR="00E529CA" w:rsidRPr="00895DF0" w:rsidRDefault="00E529CA" w:rsidP="00C068A0">
      <w:pPr>
        <w:pStyle w:val="ListParagraph"/>
        <w:numPr>
          <w:ilvl w:val="0"/>
          <w:numId w:val="16"/>
        </w:numPr>
        <w:tabs>
          <w:tab w:val="left" w:pos="8505"/>
        </w:tabs>
        <w:spacing w:after="120"/>
        <w:ind w:left="0" w:right="96" w:hanging="426"/>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lastRenderedPageBreak/>
        <w:t xml:space="preserve">A dye-stained note must be separated from fit and unfit notes and recorded as suspect. True </w:t>
      </w:r>
      <w:r w:rsidR="008C73F8" w:rsidRPr="00895DF0">
        <w:rPr>
          <w:rFonts w:eastAsia="Calibri" w:cs="Arial"/>
          <w:bCs/>
          <w:kern w:val="2"/>
          <w:lang w:val="en-ZA" w:eastAsia="en-ZA"/>
          <w14:ligatures w14:val="standardContextual"/>
        </w:rPr>
        <w:t>/ False</w:t>
      </w:r>
      <w:r w:rsidR="00F3245A" w:rsidRPr="00895DF0">
        <w:rPr>
          <w:rFonts w:eastAsia="Calibri" w:cs="Arial"/>
          <w:bCs/>
          <w:kern w:val="2"/>
          <w:lang w:val="en-ZA" w:eastAsia="en-ZA"/>
          <w14:ligatures w14:val="standardContextual"/>
        </w:rPr>
        <w:t xml:space="preserve"> </w:t>
      </w:r>
      <w:r w:rsidR="00447434" w:rsidRPr="00895DF0">
        <w:rPr>
          <w:rFonts w:eastAsia="Calibri" w:cs="Arial"/>
          <w:bCs/>
          <w:kern w:val="2"/>
          <w:lang w:val="en-ZA" w:eastAsia="en-ZA"/>
          <w14:ligatures w14:val="standardContextual"/>
        </w:rPr>
        <w:t xml:space="preserve">                                                                                                       </w:t>
      </w:r>
      <w:proofErr w:type="gramStart"/>
      <w:r w:rsidR="00447434" w:rsidRPr="00895DF0">
        <w:rPr>
          <w:rFonts w:eastAsia="Calibri" w:cs="Arial"/>
          <w:bCs/>
          <w:kern w:val="2"/>
          <w:lang w:val="en-ZA" w:eastAsia="en-ZA"/>
          <w14:ligatures w14:val="standardContextual"/>
        </w:rPr>
        <w:t xml:space="preserve">   </w:t>
      </w:r>
      <w:r w:rsidR="00F3245A" w:rsidRPr="00895DF0">
        <w:rPr>
          <w:rFonts w:eastAsia="Calibri" w:cs="Arial"/>
          <w:bCs/>
          <w:kern w:val="2"/>
          <w:lang w:val="en-ZA" w:eastAsia="en-ZA"/>
          <w14:ligatures w14:val="standardContextual"/>
        </w:rPr>
        <w:t>[</w:t>
      </w:r>
      <w:proofErr w:type="gramEnd"/>
      <w:r w:rsidR="00F3245A" w:rsidRPr="00895DF0">
        <w:rPr>
          <w:rFonts w:eastAsia="Calibri" w:cs="Arial"/>
          <w:bCs/>
          <w:kern w:val="2"/>
          <w:lang w:val="en-ZA" w:eastAsia="en-ZA"/>
          <w14:ligatures w14:val="standardContextual"/>
        </w:rPr>
        <w:t>1 mark]</w:t>
      </w:r>
    </w:p>
    <w:p w14:paraId="7A912F15" w14:textId="77777777" w:rsidR="00E529CA" w:rsidRPr="00895DF0" w:rsidRDefault="00E529CA" w:rsidP="00C068A0">
      <w:pPr>
        <w:pStyle w:val="ListParagraph"/>
        <w:tabs>
          <w:tab w:val="left" w:pos="8505"/>
        </w:tabs>
        <w:spacing w:after="120"/>
        <w:ind w:left="0" w:right="96" w:hanging="426"/>
        <w:rPr>
          <w:rFonts w:eastAsia="Calibri" w:cs="Arial"/>
          <w:bCs/>
          <w:kern w:val="2"/>
          <w:lang w:val="en-ZA" w:eastAsia="en-ZA"/>
          <w14:ligatures w14:val="standardContextual"/>
        </w:rPr>
      </w:pPr>
    </w:p>
    <w:p w14:paraId="724F61A8" w14:textId="2816A011" w:rsidR="00E529CA" w:rsidRPr="00895DF0" w:rsidRDefault="008C73F8" w:rsidP="00C068A0">
      <w:pPr>
        <w:pStyle w:val="ListParagraph"/>
        <w:numPr>
          <w:ilvl w:val="0"/>
          <w:numId w:val="16"/>
        </w:numPr>
        <w:tabs>
          <w:tab w:val="left" w:pos="8505"/>
        </w:tabs>
        <w:spacing w:after="120"/>
        <w:ind w:left="0" w:right="96" w:hanging="426"/>
        <w:rPr>
          <w:rFonts w:eastAsia="Calibri" w:cs="Arial"/>
          <w:bCs/>
          <w:kern w:val="2"/>
          <w:lang w:val="en-ZA" w:eastAsia="en-ZA"/>
          <w14:ligatures w14:val="standardContextual"/>
        </w:rPr>
      </w:pPr>
      <w:r w:rsidRPr="00895DF0">
        <w:rPr>
          <w:rFonts w:eastAsia="Calibri" w:cs="Arial"/>
          <w:bCs/>
          <w:kern w:val="2"/>
          <w:lang w:eastAsia="en-ZA"/>
          <w14:ligatures w14:val="standardContextual"/>
        </w:rPr>
        <w:t>The foreign US dollar found in Thandi’s run may be added to the fit ZAR pile if undamaged. True/</w:t>
      </w:r>
      <w:r w:rsidRPr="00895DF0">
        <w:rPr>
          <w:rFonts w:eastAsia="Calibri" w:cs="Arial"/>
          <w:bCs/>
          <w:kern w:val="2"/>
          <w:lang w:val="en-ZA" w:eastAsia="en-ZA"/>
          <w14:ligatures w14:val="standardContextual"/>
        </w:rPr>
        <w:t xml:space="preserve"> </w:t>
      </w:r>
      <w:r w:rsidR="00E529CA" w:rsidRPr="00895DF0">
        <w:rPr>
          <w:rFonts w:eastAsia="Calibri" w:cs="Arial"/>
          <w:bCs/>
          <w:kern w:val="2"/>
          <w:lang w:val="en-ZA" w:eastAsia="en-ZA"/>
          <w14:ligatures w14:val="standardContextual"/>
        </w:rPr>
        <w:t>False</w:t>
      </w:r>
      <w:r w:rsidRPr="00895DF0">
        <w:rPr>
          <w:rFonts w:eastAsia="Calibri" w:cs="Arial"/>
          <w:bCs/>
          <w:kern w:val="2"/>
          <w:lang w:val="en-ZA" w:eastAsia="en-ZA"/>
          <w14:ligatures w14:val="standardContextual"/>
        </w:rPr>
        <w:t xml:space="preserve"> </w:t>
      </w:r>
      <w:r w:rsidR="00447434" w:rsidRPr="00895DF0">
        <w:rPr>
          <w:rFonts w:eastAsia="Calibri" w:cs="Arial"/>
          <w:bCs/>
          <w:kern w:val="2"/>
          <w:lang w:val="en-ZA" w:eastAsia="en-ZA"/>
          <w14:ligatures w14:val="standardContextual"/>
        </w:rPr>
        <w:t xml:space="preserve">                                                                                   </w:t>
      </w:r>
      <w:proofErr w:type="gramStart"/>
      <w:r w:rsidR="00447434" w:rsidRPr="00895DF0">
        <w:rPr>
          <w:rFonts w:eastAsia="Calibri" w:cs="Arial"/>
          <w:bCs/>
          <w:kern w:val="2"/>
          <w:lang w:val="en-ZA" w:eastAsia="en-ZA"/>
          <w14:ligatures w14:val="standardContextual"/>
        </w:rPr>
        <w:t xml:space="preserve">   </w:t>
      </w:r>
      <w:r w:rsidR="00F3245A" w:rsidRPr="00895DF0">
        <w:rPr>
          <w:rFonts w:eastAsia="Calibri" w:cs="Arial"/>
          <w:bCs/>
          <w:kern w:val="2"/>
          <w:lang w:val="en-ZA" w:eastAsia="en-ZA"/>
          <w14:ligatures w14:val="standardContextual"/>
        </w:rPr>
        <w:t>[</w:t>
      </w:r>
      <w:proofErr w:type="gramEnd"/>
      <w:r w:rsidR="00F3245A" w:rsidRPr="00895DF0">
        <w:rPr>
          <w:rFonts w:eastAsia="Calibri" w:cs="Arial"/>
          <w:bCs/>
          <w:kern w:val="2"/>
          <w:lang w:val="en-ZA" w:eastAsia="en-ZA"/>
          <w14:ligatures w14:val="standardContextual"/>
        </w:rPr>
        <w:t>1 mark]</w:t>
      </w:r>
    </w:p>
    <w:p w14:paraId="1DF617DF" w14:textId="77777777" w:rsidR="00E529CA" w:rsidRPr="00895DF0" w:rsidRDefault="00E529CA" w:rsidP="00C068A0">
      <w:pPr>
        <w:pStyle w:val="ListParagraph"/>
        <w:ind w:left="0" w:hanging="426"/>
        <w:rPr>
          <w:rFonts w:eastAsia="Calibri" w:cs="Arial"/>
          <w:bCs/>
          <w:kern w:val="2"/>
          <w:lang w:val="en-ZA" w:eastAsia="en-ZA"/>
          <w14:ligatures w14:val="standardContextual"/>
        </w:rPr>
      </w:pPr>
    </w:p>
    <w:p w14:paraId="3785AE19" w14:textId="4156CBD3" w:rsidR="00E529CA" w:rsidRPr="00895DF0" w:rsidRDefault="00E529CA" w:rsidP="00C068A0">
      <w:pPr>
        <w:pStyle w:val="ListParagraph"/>
        <w:numPr>
          <w:ilvl w:val="0"/>
          <w:numId w:val="16"/>
        </w:numPr>
        <w:tabs>
          <w:tab w:val="left" w:pos="8505"/>
        </w:tabs>
        <w:spacing w:after="120"/>
        <w:ind w:left="0" w:right="96" w:hanging="426"/>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t>Suspect counterfeit notes must always be recorded and reported under dual control, even if only one is detected</w:t>
      </w:r>
      <w:r w:rsidR="00F3245A" w:rsidRPr="00895DF0">
        <w:rPr>
          <w:rFonts w:eastAsia="Calibri" w:cs="Arial"/>
          <w:bCs/>
          <w:kern w:val="2"/>
          <w:lang w:val="en-ZA" w:eastAsia="en-ZA"/>
          <w14:ligatures w14:val="standardContextual"/>
        </w:rPr>
        <w:t>.</w:t>
      </w:r>
      <w:r w:rsidR="006452D1" w:rsidRPr="00895DF0">
        <w:rPr>
          <w:rFonts w:eastAsia="Calibri" w:cs="Arial"/>
          <w:bCs/>
          <w:kern w:val="2"/>
          <w:lang w:val="en-ZA" w:eastAsia="en-ZA"/>
          <w14:ligatures w14:val="standardContextual"/>
        </w:rPr>
        <w:t xml:space="preserve"> </w:t>
      </w:r>
      <w:r w:rsidRPr="00895DF0">
        <w:rPr>
          <w:rFonts w:eastAsia="Calibri" w:cs="Arial"/>
          <w:bCs/>
          <w:kern w:val="2"/>
          <w:lang w:val="en-ZA" w:eastAsia="en-ZA"/>
          <w14:ligatures w14:val="standardContextual"/>
        </w:rPr>
        <w:t>True</w:t>
      </w:r>
      <w:r w:rsidR="006452D1" w:rsidRPr="00895DF0">
        <w:rPr>
          <w:rFonts w:eastAsia="Calibri" w:cs="Arial"/>
          <w:bCs/>
          <w:kern w:val="2"/>
          <w:lang w:val="en-ZA" w:eastAsia="en-ZA"/>
          <w14:ligatures w14:val="standardContextual"/>
        </w:rPr>
        <w:t xml:space="preserve"> / False</w:t>
      </w:r>
      <w:r w:rsidR="00F3245A" w:rsidRPr="00895DF0">
        <w:rPr>
          <w:rFonts w:eastAsia="Calibri" w:cs="Arial"/>
          <w:bCs/>
          <w:kern w:val="2"/>
          <w:lang w:val="en-ZA" w:eastAsia="en-ZA"/>
          <w14:ligatures w14:val="standardContextual"/>
        </w:rPr>
        <w:t xml:space="preserve"> </w:t>
      </w:r>
      <w:r w:rsidR="00447434" w:rsidRPr="00895DF0">
        <w:rPr>
          <w:rFonts w:eastAsia="Calibri" w:cs="Arial"/>
          <w:bCs/>
          <w:kern w:val="2"/>
          <w:lang w:val="en-ZA" w:eastAsia="en-ZA"/>
          <w14:ligatures w14:val="standardContextual"/>
        </w:rPr>
        <w:t xml:space="preserve">                                                          </w:t>
      </w:r>
      <w:proofErr w:type="gramStart"/>
      <w:r w:rsidR="00447434" w:rsidRPr="00895DF0">
        <w:rPr>
          <w:rFonts w:eastAsia="Calibri" w:cs="Arial"/>
          <w:bCs/>
          <w:kern w:val="2"/>
          <w:lang w:val="en-ZA" w:eastAsia="en-ZA"/>
          <w14:ligatures w14:val="standardContextual"/>
        </w:rPr>
        <w:t xml:space="preserve">   </w:t>
      </w:r>
      <w:r w:rsidR="00F3245A" w:rsidRPr="00895DF0">
        <w:rPr>
          <w:rFonts w:eastAsia="Calibri" w:cs="Arial"/>
          <w:bCs/>
          <w:kern w:val="2"/>
          <w:lang w:val="en-ZA" w:eastAsia="en-ZA"/>
          <w14:ligatures w14:val="standardContextual"/>
        </w:rPr>
        <w:t>[</w:t>
      </w:r>
      <w:proofErr w:type="gramEnd"/>
      <w:r w:rsidR="00F3245A" w:rsidRPr="00895DF0">
        <w:rPr>
          <w:rFonts w:eastAsia="Calibri" w:cs="Arial"/>
          <w:bCs/>
          <w:kern w:val="2"/>
          <w:lang w:val="en-ZA" w:eastAsia="en-ZA"/>
          <w14:ligatures w14:val="standardContextual"/>
        </w:rPr>
        <w:t>1 mark]</w:t>
      </w:r>
    </w:p>
    <w:p w14:paraId="762153B4" w14:textId="77777777" w:rsidR="00252224" w:rsidRPr="00895DF0" w:rsidRDefault="00252224" w:rsidP="00C068A0">
      <w:pPr>
        <w:pStyle w:val="ListParagraph"/>
        <w:ind w:left="0" w:hanging="426"/>
        <w:rPr>
          <w:rFonts w:eastAsia="Calibri" w:cs="Arial"/>
          <w:bCs/>
          <w:kern w:val="2"/>
          <w:lang w:val="en-ZA" w:eastAsia="en-ZA"/>
          <w14:ligatures w14:val="standardContextual"/>
        </w:rPr>
      </w:pPr>
    </w:p>
    <w:p w14:paraId="1E74D2AB" w14:textId="549A882E" w:rsidR="00E529CA" w:rsidRPr="00895DF0" w:rsidRDefault="009524E3" w:rsidP="00C068A0">
      <w:pPr>
        <w:pStyle w:val="ListParagraph"/>
        <w:numPr>
          <w:ilvl w:val="0"/>
          <w:numId w:val="16"/>
        </w:numPr>
        <w:tabs>
          <w:tab w:val="left" w:pos="8505"/>
        </w:tabs>
        <w:spacing w:after="120"/>
        <w:ind w:left="0" w:right="96" w:hanging="426"/>
        <w:rPr>
          <w:rFonts w:eastAsia="Calibri" w:cs="Arial"/>
          <w:bCs/>
          <w:kern w:val="2"/>
          <w:lang w:val="en-ZA" w:eastAsia="en-ZA"/>
          <w14:ligatures w14:val="standardContextual"/>
        </w:rPr>
      </w:pPr>
      <w:r w:rsidRPr="00895DF0">
        <w:rPr>
          <w:rFonts w:eastAsia="Calibri" w:cs="Arial"/>
          <w:bCs/>
          <w:kern w:val="2"/>
          <w:lang w:eastAsia="en-ZA"/>
          <w14:ligatures w14:val="standardContextual"/>
        </w:rPr>
        <w:t>Recording details (denomination, type of exception, date/time, seal/container) for counterfeit or foreign notes is optional. True/</w:t>
      </w:r>
      <w:r w:rsidR="00E529CA" w:rsidRPr="00895DF0">
        <w:rPr>
          <w:rFonts w:eastAsia="Calibri" w:cs="Arial"/>
          <w:bCs/>
          <w:kern w:val="2"/>
          <w:lang w:val="en-ZA" w:eastAsia="en-ZA"/>
          <w14:ligatures w14:val="standardContextual"/>
        </w:rPr>
        <w:t xml:space="preserve"> False </w:t>
      </w:r>
      <w:r w:rsidR="0072217D" w:rsidRPr="00895DF0">
        <w:rPr>
          <w:rFonts w:eastAsia="Calibri" w:cs="Arial"/>
          <w:bCs/>
          <w:kern w:val="2"/>
          <w:lang w:val="en-ZA" w:eastAsia="en-ZA"/>
          <w14:ligatures w14:val="standardContextual"/>
        </w:rPr>
        <w:t xml:space="preserve">                                          </w:t>
      </w:r>
      <w:proofErr w:type="gramStart"/>
      <w:r w:rsidR="0072217D" w:rsidRPr="00895DF0">
        <w:rPr>
          <w:rFonts w:eastAsia="Calibri" w:cs="Arial"/>
          <w:bCs/>
          <w:kern w:val="2"/>
          <w:lang w:val="en-ZA" w:eastAsia="en-ZA"/>
          <w14:ligatures w14:val="standardContextual"/>
        </w:rPr>
        <w:t xml:space="preserve">   </w:t>
      </w:r>
      <w:r w:rsidR="00F3245A" w:rsidRPr="00895DF0">
        <w:rPr>
          <w:rFonts w:eastAsia="Calibri" w:cs="Arial"/>
          <w:bCs/>
          <w:kern w:val="2"/>
          <w:lang w:val="en-ZA" w:eastAsia="en-ZA"/>
          <w14:ligatures w14:val="standardContextual"/>
        </w:rPr>
        <w:t>[</w:t>
      </w:r>
      <w:proofErr w:type="gramEnd"/>
      <w:r w:rsidR="00F3245A" w:rsidRPr="00895DF0">
        <w:rPr>
          <w:rFonts w:eastAsia="Calibri" w:cs="Arial"/>
          <w:bCs/>
          <w:kern w:val="2"/>
          <w:lang w:val="en-ZA" w:eastAsia="en-ZA"/>
          <w14:ligatures w14:val="standardContextual"/>
        </w:rPr>
        <w:t>1 mark]</w:t>
      </w:r>
    </w:p>
    <w:p w14:paraId="2215961C" w14:textId="77777777" w:rsidR="00991F83" w:rsidRPr="00895DF0" w:rsidRDefault="00991F83" w:rsidP="00C068A0">
      <w:pPr>
        <w:pStyle w:val="ListParagraph"/>
        <w:ind w:left="0" w:hanging="426"/>
        <w:rPr>
          <w:rFonts w:eastAsia="Calibri" w:cs="Arial"/>
          <w:bCs/>
          <w:kern w:val="2"/>
          <w:lang w:val="en-ZA" w:eastAsia="en-ZA"/>
          <w14:ligatures w14:val="standardContextual"/>
        </w:rPr>
      </w:pPr>
    </w:p>
    <w:p w14:paraId="02C2BEF2" w14:textId="69A9A416" w:rsidR="00E529CA" w:rsidRPr="00895DF0" w:rsidRDefault="00E529CA" w:rsidP="0072217D">
      <w:pPr>
        <w:pStyle w:val="ListParagraph"/>
        <w:numPr>
          <w:ilvl w:val="0"/>
          <w:numId w:val="16"/>
        </w:numPr>
        <w:tabs>
          <w:tab w:val="left" w:pos="8505"/>
        </w:tabs>
        <w:spacing w:after="120"/>
        <w:ind w:left="0" w:right="96" w:hanging="426"/>
        <w:jc w:val="both"/>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t>Accurate recording of counterfeit, foreign, and dye-stained notes is important to maintain compliance, ensure an audit trail, and prevent financial loss.</w:t>
      </w:r>
      <w:r w:rsidR="00C21813" w:rsidRPr="00895DF0">
        <w:rPr>
          <w:rFonts w:eastAsia="Calibri" w:cs="Arial"/>
          <w:bCs/>
          <w:kern w:val="2"/>
          <w:lang w:val="en-ZA" w:eastAsia="en-ZA"/>
          <w14:ligatures w14:val="standardContextual"/>
        </w:rPr>
        <w:t xml:space="preserve"> </w:t>
      </w:r>
      <w:r w:rsidRPr="00895DF0">
        <w:rPr>
          <w:rFonts w:eastAsia="Calibri" w:cs="Arial"/>
          <w:bCs/>
          <w:kern w:val="2"/>
          <w:lang w:val="en-ZA" w:eastAsia="en-ZA"/>
          <w14:ligatures w14:val="standardContextual"/>
        </w:rPr>
        <w:t>True</w:t>
      </w:r>
      <w:r w:rsidR="00C21813" w:rsidRPr="00895DF0">
        <w:rPr>
          <w:rFonts w:eastAsia="Calibri" w:cs="Arial"/>
          <w:bCs/>
          <w:kern w:val="2"/>
          <w:lang w:val="en-ZA" w:eastAsia="en-ZA"/>
          <w14:ligatures w14:val="standardContextual"/>
        </w:rPr>
        <w:t xml:space="preserve"> / False</w:t>
      </w:r>
      <w:r w:rsidRPr="00895DF0">
        <w:rPr>
          <w:rFonts w:eastAsia="Calibri" w:cs="Arial"/>
          <w:bCs/>
          <w:kern w:val="2"/>
          <w:lang w:val="en-ZA" w:eastAsia="en-ZA"/>
          <w14:ligatures w14:val="standardContextual"/>
        </w:rPr>
        <w:t xml:space="preserve"> </w:t>
      </w:r>
      <w:r w:rsidR="0072217D" w:rsidRPr="00895DF0">
        <w:rPr>
          <w:rFonts w:eastAsia="Calibri" w:cs="Arial"/>
          <w:bCs/>
          <w:kern w:val="2"/>
          <w:lang w:val="en-ZA" w:eastAsia="en-ZA"/>
          <w14:ligatures w14:val="standardContextual"/>
        </w:rPr>
        <w:t xml:space="preserve">       </w:t>
      </w:r>
      <w:proofErr w:type="gramStart"/>
      <w:r w:rsidR="0072217D" w:rsidRPr="00895DF0">
        <w:rPr>
          <w:rFonts w:eastAsia="Calibri" w:cs="Arial"/>
          <w:bCs/>
          <w:kern w:val="2"/>
          <w:lang w:val="en-ZA" w:eastAsia="en-ZA"/>
          <w14:ligatures w14:val="standardContextual"/>
        </w:rPr>
        <w:t xml:space="preserve">   </w:t>
      </w:r>
      <w:r w:rsidR="00F3245A" w:rsidRPr="00895DF0">
        <w:rPr>
          <w:rFonts w:eastAsia="Calibri" w:cs="Arial"/>
          <w:bCs/>
          <w:kern w:val="2"/>
          <w:lang w:val="en-ZA" w:eastAsia="en-ZA"/>
          <w14:ligatures w14:val="standardContextual"/>
        </w:rPr>
        <w:t>[</w:t>
      </w:r>
      <w:proofErr w:type="gramEnd"/>
      <w:r w:rsidR="00F3245A" w:rsidRPr="00895DF0">
        <w:rPr>
          <w:rFonts w:eastAsia="Calibri" w:cs="Arial"/>
          <w:bCs/>
          <w:kern w:val="2"/>
          <w:lang w:val="en-ZA" w:eastAsia="en-ZA"/>
          <w14:ligatures w14:val="standardContextual"/>
        </w:rPr>
        <w:t>1 mark]</w:t>
      </w:r>
    </w:p>
    <w:p w14:paraId="6F68AE64" w14:textId="3E719418" w:rsidR="00944965" w:rsidRPr="00895DF0" w:rsidRDefault="00825958" w:rsidP="006B11C0">
      <w:pPr>
        <w:tabs>
          <w:tab w:val="left" w:pos="8505"/>
        </w:tabs>
        <w:spacing w:after="120"/>
        <w:ind w:right="96"/>
        <w:contextualSpacing/>
        <w:rPr>
          <w:rFonts w:eastAsia="Calibri" w:cs="Arial"/>
          <w:b/>
          <w:kern w:val="2"/>
          <w:lang w:val="en-ZA" w:eastAsia="en-ZA"/>
          <w14:ligatures w14:val="standardContextual"/>
        </w:rPr>
      </w:pPr>
      <w:r w:rsidRPr="00895DF0">
        <w:rPr>
          <w:rFonts w:eastAsia="Calibri" w:cs="Arial"/>
          <w:b/>
          <w:kern w:val="2"/>
          <w:lang w:val="en-ZA" w:eastAsia="en-ZA"/>
          <w14:ligatures w14:val="standardContextual"/>
        </w:rPr>
        <w:t xml:space="preserve">                                                                                                                  </w:t>
      </w:r>
      <w:r w:rsidR="00D64F12" w:rsidRPr="00895DF0">
        <w:rPr>
          <w:rFonts w:eastAsia="Calibri" w:cs="Arial"/>
          <w:b/>
          <w:kern w:val="2"/>
          <w:lang w:val="en-ZA" w:eastAsia="en-ZA"/>
          <w14:ligatures w14:val="standardContextual"/>
        </w:rPr>
        <w:t>Total (</w:t>
      </w:r>
      <w:r w:rsidRPr="00895DF0">
        <w:rPr>
          <w:rFonts w:eastAsia="Calibri" w:cs="Arial"/>
          <w:b/>
          <w:kern w:val="2"/>
          <w:lang w:val="en-ZA" w:eastAsia="en-ZA"/>
          <w14:ligatures w14:val="standardContextual"/>
        </w:rPr>
        <w:t>5 marks)</w:t>
      </w:r>
    </w:p>
    <w:p w14:paraId="5F99FDCD" w14:textId="6EC32A5D" w:rsidR="00023AB8" w:rsidRPr="00895DF0" w:rsidRDefault="00023AB8" w:rsidP="00023AB8">
      <w:pPr>
        <w:tabs>
          <w:tab w:val="left" w:pos="8505"/>
        </w:tabs>
        <w:spacing w:after="120"/>
        <w:ind w:right="96"/>
        <w:contextualSpacing/>
        <w:rPr>
          <w:rFonts w:eastAsia="Calibri" w:cs="Arial"/>
          <w:bCs/>
          <w:kern w:val="2"/>
          <w:lang w:val="en-ZA" w:eastAsia="en-ZA"/>
          <w14:ligatures w14:val="standardContextual"/>
        </w:rPr>
      </w:pPr>
      <w:r w:rsidRPr="00895DF0">
        <w:rPr>
          <w:rFonts w:eastAsia="Calibri" w:cs="Arial"/>
          <w:b/>
          <w:kern w:val="2"/>
          <w:u w:val="single"/>
          <w:lang w:val="en-ZA" w:eastAsia="en-ZA"/>
          <w14:ligatures w14:val="standardContextual"/>
        </w:rPr>
        <w:t>2.1</w:t>
      </w:r>
      <w:r w:rsidR="00B95B03" w:rsidRPr="00895DF0">
        <w:rPr>
          <w:rFonts w:eastAsia="Calibri" w:cs="Arial"/>
          <w:b/>
          <w:kern w:val="2"/>
          <w:u w:val="single"/>
          <w:lang w:val="en-ZA" w:eastAsia="en-ZA"/>
          <w14:ligatures w14:val="standardContextual"/>
        </w:rPr>
        <w:t>.1</w:t>
      </w:r>
      <w:r w:rsidR="006B11C0" w:rsidRPr="00895DF0">
        <w:rPr>
          <w:rFonts w:eastAsia="Calibri" w:cs="Arial"/>
          <w:bCs/>
          <w:kern w:val="2"/>
          <w:lang w:val="en-ZA" w:eastAsia="en-ZA"/>
          <w14:ligatures w14:val="standardContextual"/>
        </w:rPr>
        <w:t>__________________________________________________________________</w:t>
      </w:r>
      <w:r w:rsidR="00597A45" w:rsidRPr="00895DF0">
        <w:rPr>
          <w:rFonts w:eastAsia="Calibri" w:cs="Arial"/>
          <w:bCs/>
          <w:kern w:val="2"/>
          <w:u w:val="single"/>
          <w:lang w:val="en-ZA" w:eastAsia="en-ZA"/>
          <w14:ligatures w14:val="standardContextual"/>
        </w:rPr>
        <w:t>a.</w:t>
      </w:r>
      <w:r w:rsidR="006B11C0" w:rsidRPr="00895DF0">
        <w:rPr>
          <w:rFonts w:eastAsia="Calibri" w:cs="Arial"/>
          <w:bCs/>
          <w:kern w:val="2"/>
          <w:u w:val="single"/>
          <w:lang w:val="en-ZA" w:eastAsia="en-ZA"/>
          <w14:ligatures w14:val="standardContextual"/>
        </w:rPr>
        <w:t>____________________________________________________________________</w:t>
      </w:r>
      <w:r w:rsidR="00597A45" w:rsidRPr="00895DF0">
        <w:rPr>
          <w:rFonts w:eastAsia="Calibri" w:cs="Arial"/>
          <w:bCs/>
          <w:kern w:val="2"/>
          <w:u w:val="single"/>
          <w:lang w:val="en-ZA" w:eastAsia="en-ZA"/>
          <w14:ligatures w14:val="standardContextual"/>
        </w:rPr>
        <w:t>b.</w:t>
      </w:r>
      <w:r w:rsidR="006B11C0" w:rsidRPr="00895DF0">
        <w:rPr>
          <w:rFonts w:eastAsia="Calibri" w:cs="Arial"/>
          <w:bCs/>
          <w:kern w:val="2"/>
          <w:u w:val="single"/>
          <w:lang w:val="en-ZA" w:eastAsia="en-ZA"/>
          <w14:ligatures w14:val="standardContextual"/>
        </w:rPr>
        <w:t>____________________________________________________________________</w:t>
      </w:r>
      <w:r w:rsidR="00200F75" w:rsidRPr="00895DF0">
        <w:rPr>
          <w:rFonts w:eastAsia="Calibri" w:cs="Arial"/>
          <w:bCs/>
          <w:kern w:val="2"/>
          <w:u w:val="single"/>
          <w:lang w:val="en-ZA" w:eastAsia="en-ZA"/>
          <w14:ligatures w14:val="standardContextual"/>
        </w:rPr>
        <w:t>c.</w:t>
      </w:r>
      <w:r w:rsidR="006B11C0" w:rsidRPr="00895DF0">
        <w:rPr>
          <w:rFonts w:eastAsia="Calibri" w:cs="Arial"/>
          <w:bCs/>
          <w:kern w:val="2"/>
          <w:u w:val="single"/>
          <w:lang w:val="en-ZA" w:eastAsia="en-ZA"/>
          <w14:ligatures w14:val="standardContextual"/>
        </w:rPr>
        <w:t>____________________________________________________________________</w:t>
      </w:r>
      <w:r w:rsidR="00200F75" w:rsidRPr="00895DF0">
        <w:rPr>
          <w:rFonts w:eastAsia="Calibri" w:cs="Arial"/>
          <w:bCs/>
          <w:kern w:val="2"/>
          <w:u w:val="single"/>
          <w:lang w:val="en-ZA" w:eastAsia="en-ZA"/>
          <w14:ligatures w14:val="standardContextual"/>
        </w:rPr>
        <w:t>d.</w:t>
      </w:r>
      <w:r w:rsidR="006B11C0" w:rsidRPr="00895DF0">
        <w:rPr>
          <w:rFonts w:eastAsia="Calibri" w:cs="Arial"/>
          <w:bCs/>
          <w:kern w:val="2"/>
          <w:u w:val="single"/>
          <w:lang w:val="en-ZA" w:eastAsia="en-ZA"/>
          <w14:ligatures w14:val="standardContextual"/>
        </w:rPr>
        <w:t>____________________________________________________________________</w:t>
      </w:r>
      <w:r w:rsidR="00200F75" w:rsidRPr="00895DF0">
        <w:rPr>
          <w:rFonts w:eastAsia="Calibri" w:cs="Arial"/>
          <w:bCs/>
          <w:kern w:val="2"/>
          <w:u w:val="single"/>
          <w:lang w:val="en-ZA" w:eastAsia="en-ZA"/>
          <w14:ligatures w14:val="standardContextual"/>
        </w:rPr>
        <w:t>e.</w:t>
      </w:r>
      <w:r w:rsidR="006B11C0" w:rsidRPr="00895DF0">
        <w:rPr>
          <w:rFonts w:eastAsia="Calibri" w:cs="Arial"/>
          <w:bCs/>
          <w:kern w:val="2"/>
          <w:u w:val="single"/>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w:t>
      </w:r>
    </w:p>
    <w:p w14:paraId="1C417272" w14:textId="55A834C2" w:rsidR="00992DA2" w:rsidRPr="00895DF0" w:rsidRDefault="00992DA2" w:rsidP="00023AB8">
      <w:pPr>
        <w:tabs>
          <w:tab w:val="left" w:pos="8505"/>
        </w:tabs>
        <w:spacing w:after="120"/>
        <w:ind w:right="96"/>
        <w:contextualSpacing/>
        <w:rPr>
          <w:rFonts w:eastAsia="Calibri" w:cs="Arial"/>
          <w:b/>
          <w:kern w:val="2"/>
          <w:lang w:val="en-ZA" w:eastAsia="en-ZA"/>
          <w14:ligatures w14:val="standardContextual"/>
        </w:rPr>
      </w:pPr>
    </w:p>
    <w:p w14:paraId="6E76CF6C" w14:textId="77777777" w:rsidR="00992DA2" w:rsidRPr="00895DF0" w:rsidRDefault="00992DA2" w:rsidP="005E1668">
      <w:pPr>
        <w:ind w:right="96"/>
        <w:rPr>
          <w:rFonts w:eastAsia="Calibri" w:cs="Arial"/>
          <w:b/>
          <w:bCs/>
          <w:kern w:val="2"/>
          <w:lang w:val="en-ZA" w:eastAsia="en-ZA"/>
          <w14:ligatures w14:val="standardContextual"/>
        </w:rPr>
      </w:pPr>
    </w:p>
    <w:p w14:paraId="205F34BC" w14:textId="21E689D5" w:rsidR="00F10195" w:rsidRPr="00895DF0" w:rsidRDefault="005E1668" w:rsidP="00C068A0">
      <w:pPr>
        <w:tabs>
          <w:tab w:val="left" w:pos="8505"/>
        </w:tabs>
        <w:spacing w:after="120"/>
        <w:ind w:right="96" w:hanging="851"/>
        <w:contextualSpacing/>
        <w:rPr>
          <w:rFonts w:eastAsia="Calibri" w:cs="Arial"/>
          <w:b/>
          <w:bCs/>
          <w:kern w:val="2"/>
          <w:lang w:val="en-ZA" w:eastAsia="en-ZA"/>
          <w14:ligatures w14:val="standardContextual"/>
        </w:rPr>
      </w:pPr>
      <w:proofErr w:type="gramStart"/>
      <w:r w:rsidRPr="00895DF0">
        <w:rPr>
          <w:rFonts w:eastAsia="Calibri" w:cs="Arial"/>
          <w:b/>
          <w:kern w:val="2"/>
          <w:lang w:val="en-ZA" w:eastAsia="en-ZA"/>
          <w14:ligatures w14:val="standardContextual"/>
        </w:rPr>
        <w:t>2.</w:t>
      </w:r>
      <w:r w:rsidR="00025232" w:rsidRPr="00895DF0">
        <w:rPr>
          <w:rFonts w:eastAsia="Calibri" w:cs="Arial"/>
          <w:b/>
          <w:kern w:val="2"/>
          <w:lang w:val="en-ZA" w:eastAsia="en-ZA"/>
          <w14:ligatures w14:val="standardContextual"/>
        </w:rPr>
        <w:t>1.</w:t>
      </w:r>
      <w:r w:rsidR="00791765" w:rsidRPr="00895DF0">
        <w:rPr>
          <w:rFonts w:eastAsia="Calibri" w:cs="Arial"/>
          <w:b/>
          <w:kern w:val="2"/>
          <w:lang w:val="en-ZA" w:eastAsia="en-ZA"/>
          <w14:ligatures w14:val="standardContextual"/>
        </w:rPr>
        <w:t>2</w:t>
      </w:r>
      <w:r w:rsidR="00F10195" w:rsidRPr="00895DF0">
        <w:rPr>
          <w:rFonts w:eastAsia="Calibri" w:cs="Arial"/>
          <w:b/>
          <w:bCs/>
          <w:kern w:val="2"/>
          <w:lang w:val="en-ZA" w:eastAsia="en-ZA"/>
          <w14:ligatures w14:val="standardContextual"/>
        </w:rPr>
        <w:t xml:space="preserve"> </w:t>
      </w:r>
      <w:r w:rsidR="00FE195E" w:rsidRPr="00895DF0">
        <w:rPr>
          <w:rFonts w:eastAsia="Calibri" w:cs="Arial"/>
          <w:b/>
          <w:bCs/>
          <w:kern w:val="2"/>
          <w:lang w:val="en-ZA" w:eastAsia="en-ZA"/>
          <w14:ligatures w14:val="standardContextual"/>
        </w:rPr>
        <w:t xml:space="preserve"> </w:t>
      </w:r>
      <w:r w:rsidR="000B5F34" w:rsidRPr="00895DF0">
        <w:rPr>
          <w:rFonts w:eastAsia="Calibri" w:cs="Arial"/>
          <w:kern w:val="2"/>
          <w:lang w:val="en-ZA" w:eastAsia="en-ZA"/>
          <w14:ligatures w14:val="standardContextual"/>
        </w:rPr>
        <w:t>Answer</w:t>
      </w:r>
      <w:proofErr w:type="gramEnd"/>
      <w:r w:rsidR="000B5F34" w:rsidRPr="00895DF0">
        <w:rPr>
          <w:rFonts w:eastAsia="Calibri" w:cs="Arial"/>
          <w:kern w:val="2"/>
          <w:lang w:val="en-ZA" w:eastAsia="en-ZA"/>
          <w14:ligatures w14:val="standardContextual"/>
        </w:rPr>
        <w:t xml:space="preserve"> all parts of this question in full sentences. Marks are awarded for accuracy, correct sequence, and relevance of your responses.</w:t>
      </w:r>
    </w:p>
    <w:p w14:paraId="73458FF3" w14:textId="77777777" w:rsidR="000B5F34" w:rsidRPr="00895DF0" w:rsidRDefault="000B5F34" w:rsidP="00F10195">
      <w:pPr>
        <w:tabs>
          <w:tab w:val="left" w:pos="8505"/>
        </w:tabs>
        <w:spacing w:after="120"/>
        <w:ind w:right="96"/>
        <w:contextualSpacing/>
        <w:rPr>
          <w:rFonts w:eastAsia="Calibri" w:cs="Arial"/>
          <w:b/>
          <w:bCs/>
          <w:kern w:val="2"/>
          <w:lang w:val="en-ZA" w:eastAsia="en-ZA"/>
          <w14:ligatures w14:val="standardContextual"/>
        </w:rPr>
      </w:pPr>
    </w:p>
    <w:p w14:paraId="4AEEC870" w14:textId="5AA83384" w:rsidR="009A1D4F" w:rsidRPr="00895DF0" w:rsidRDefault="00F10195" w:rsidP="00012EAB">
      <w:pPr>
        <w:tabs>
          <w:tab w:val="left" w:pos="8505"/>
        </w:tabs>
        <w:spacing w:after="120"/>
        <w:ind w:left="-284" w:right="96"/>
        <w:contextualSpacing/>
        <w:jc w:val="both"/>
        <w:rPr>
          <w:rFonts w:eastAsia="Calibri" w:cs="Arial"/>
          <w:bCs/>
          <w:kern w:val="2"/>
          <w:lang w:val="en-ZA" w:eastAsia="en-ZA"/>
          <w14:ligatures w14:val="standardContextual"/>
        </w:rPr>
      </w:pPr>
      <w:r w:rsidRPr="00895DF0">
        <w:rPr>
          <w:rFonts w:eastAsia="Calibri" w:cs="Arial"/>
          <w:b/>
          <w:bCs/>
          <w:kern w:val="2"/>
          <w:lang w:val="en-ZA" w:eastAsia="en-ZA"/>
          <w14:ligatures w14:val="standardContextual"/>
        </w:rPr>
        <w:t>Question</w:t>
      </w:r>
      <w:r w:rsidR="00B65A74" w:rsidRPr="00895DF0">
        <w:rPr>
          <w:rFonts w:eastAsia="Calibri" w:cs="Arial"/>
          <w:b/>
          <w:bCs/>
          <w:kern w:val="2"/>
          <w:lang w:val="en-ZA" w:eastAsia="en-ZA"/>
          <w14:ligatures w14:val="standardContextual"/>
        </w:rPr>
        <w:t>s</w:t>
      </w:r>
      <w:r w:rsidRPr="00895DF0">
        <w:rPr>
          <w:rFonts w:eastAsia="Calibri" w:cs="Arial"/>
          <w:b/>
          <w:bCs/>
          <w:kern w:val="2"/>
          <w:lang w:val="en-ZA" w:eastAsia="en-ZA"/>
          <w14:ligatures w14:val="standardContextual"/>
        </w:rPr>
        <w:t>:</w:t>
      </w:r>
      <w:r w:rsidR="006679C2" w:rsidRPr="00895DF0">
        <w:rPr>
          <w:rFonts w:eastAsia="Calibri" w:cs="Arial"/>
          <w:b/>
          <w:bCs/>
          <w:kern w:val="2"/>
          <w:lang w:val="en-ZA" w:eastAsia="en-ZA"/>
          <w14:ligatures w14:val="standardContextual"/>
        </w:rPr>
        <w:t xml:space="preserve">                                                                                                          </w:t>
      </w:r>
      <w:proofErr w:type="gramStart"/>
      <w:r w:rsidR="006679C2" w:rsidRPr="00895DF0">
        <w:rPr>
          <w:rFonts w:eastAsia="Calibri" w:cs="Arial"/>
          <w:b/>
          <w:bCs/>
          <w:kern w:val="2"/>
          <w:lang w:val="en-ZA" w:eastAsia="en-ZA"/>
          <w14:ligatures w14:val="standardContextual"/>
        </w:rPr>
        <w:t xml:space="preserve">  </w:t>
      </w:r>
      <w:r w:rsidR="00B65A74" w:rsidRPr="00895DF0">
        <w:rPr>
          <w:rFonts w:eastAsia="Calibri" w:cs="Arial"/>
          <w:b/>
          <w:bCs/>
          <w:kern w:val="2"/>
          <w:lang w:val="en-ZA" w:eastAsia="en-ZA"/>
          <w14:ligatures w14:val="standardContextual"/>
        </w:rPr>
        <w:t xml:space="preserve"> [</w:t>
      </w:r>
      <w:proofErr w:type="gramEnd"/>
      <w:r w:rsidR="00B65A74" w:rsidRPr="00895DF0">
        <w:rPr>
          <w:rFonts w:eastAsia="Calibri" w:cs="Arial"/>
          <w:b/>
          <w:bCs/>
          <w:kern w:val="2"/>
          <w:lang w:val="en-ZA" w:eastAsia="en-ZA"/>
          <w14:ligatures w14:val="standardContextual"/>
        </w:rPr>
        <w:t>5 marks]</w:t>
      </w:r>
      <w:r w:rsidRPr="00895DF0">
        <w:rPr>
          <w:rFonts w:eastAsia="Calibri" w:cs="Arial"/>
          <w:bCs/>
          <w:kern w:val="2"/>
          <w:lang w:val="en-ZA" w:eastAsia="en-ZA"/>
          <w14:ligatures w14:val="standardContextual"/>
        </w:rPr>
        <w:br/>
      </w:r>
      <w:r w:rsidR="009A1D4F" w:rsidRPr="00895DF0">
        <w:rPr>
          <w:rFonts w:eastAsia="Calibri" w:cs="Arial"/>
          <w:kern w:val="2"/>
          <w:lang w:val="en-ZA" w:eastAsia="en-ZA"/>
          <w14:ligatures w14:val="standardContextual"/>
        </w:rPr>
        <w:t>a.</w:t>
      </w:r>
      <w:r w:rsidR="009A1D4F" w:rsidRPr="00895DF0">
        <w:rPr>
          <w:rFonts w:eastAsia="Calibri" w:cs="Arial"/>
          <w:b/>
          <w:bCs/>
          <w:kern w:val="2"/>
          <w:lang w:val="en-ZA" w:eastAsia="en-ZA"/>
          <w14:ligatures w14:val="standardContextual"/>
        </w:rPr>
        <w:t xml:space="preserve"> </w:t>
      </w:r>
      <w:r w:rsidR="009A1D4F" w:rsidRPr="00895DF0">
        <w:rPr>
          <w:rFonts w:eastAsia="Calibri" w:cs="Arial"/>
          <w:bCs/>
          <w:kern w:val="2"/>
          <w:lang w:val="en-ZA" w:eastAsia="en-ZA"/>
          <w14:ligatures w14:val="standardContextual"/>
        </w:rPr>
        <w:t>State the expected total number of notes in the container.</w:t>
      </w:r>
      <w:r w:rsidR="00BC3D31" w:rsidRPr="00895DF0">
        <w:rPr>
          <w:rFonts w:eastAsia="Calibri" w:cs="Arial"/>
          <w:bCs/>
          <w:kern w:val="2"/>
          <w:lang w:val="en-ZA" w:eastAsia="en-ZA"/>
          <w14:ligatures w14:val="standardContextual"/>
        </w:rPr>
        <w:t xml:space="preserve"> </w:t>
      </w:r>
      <w:r w:rsidR="006679C2" w:rsidRPr="00895DF0">
        <w:rPr>
          <w:rFonts w:eastAsia="Calibri" w:cs="Arial"/>
          <w:bCs/>
          <w:kern w:val="2"/>
          <w:lang w:val="en-ZA" w:eastAsia="en-ZA"/>
          <w14:ligatures w14:val="standardContextual"/>
        </w:rPr>
        <w:t xml:space="preserve">                                     </w:t>
      </w:r>
      <w:r w:rsidR="00BC3D31" w:rsidRPr="00895DF0">
        <w:rPr>
          <w:rFonts w:eastAsia="Calibri" w:cs="Arial"/>
          <w:bCs/>
          <w:kern w:val="2"/>
          <w:lang w:val="en-ZA" w:eastAsia="en-ZA"/>
          <w14:ligatures w14:val="standardContextual"/>
        </w:rPr>
        <w:t>[1 mark]</w:t>
      </w:r>
    </w:p>
    <w:p w14:paraId="116638DA" w14:textId="77777777" w:rsidR="009A1D4F" w:rsidRPr="00895DF0" w:rsidRDefault="009A1D4F" w:rsidP="00C068A0">
      <w:pPr>
        <w:tabs>
          <w:tab w:val="left" w:pos="8505"/>
        </w:tabs>
        <w:spacing w:after="120"/>
        <w:ind w:right="96" w:hanging="284"/>
        <w:contextualSpacing/>
        <w:rPr>
          <w:rFonts w:eastAsia="Calibri" w:cs="Arial"/>
          <w:bCs/>
          <w:color w:val="EE0000"/>
          <w:kern w:val="2"/>
          <w:lang w:val="en-ZA" w:eastAsia="en-ZA"/>
          <w14:ligatures w14:val="standardContextual"/>
        </w:rPr>
      </w:pPr>
    </w:p>
    <w:p w14:paraId="2FE08810" w14:textId="4C0FA3CA" w:rsidR="009A1D4F" w:rsidRPr="00895DF0" w:rsidRDefault="009A1D4F" w:rsidP="00C068A0">
      <w:pPr>
        <w:tabs>
          <w:tab w:val="left" w:pos="8505"/>
        </w:tabs>
        <w:spacing w:after="120"/>
        <w:ind w:right="96" w:hanging="284"/>
        <w:contextualSpacing/>
        <w:rPr>
          <w:rFonts w:eastAsia="Calibri" w:cs="Arial"/>
          <w:bCs/>
          <w:kern w:val="2"/>
          <w:lang w:val="en-ZA" w:eastAsia="en-ZA"/>
          <w14:ligatures w14:val="standardContextual"/>
        </w:rPr>
      </w:pPr>
      <w:r w:rsidRPr="00895DF0">
        <w:rPr>
          <w:rFonts w:eastAsia="Calibri" w:cs="Arial"/>
          <w:kern w:val="2"/>
          <w:lang w:val="en-ZA" w:eastAsia="en-ZA"/>
          <w14:ligatures w14:val="standardContextual"/>
        </w:rPr>
        <w:t>b.</w:t>
      </w:r>
      <w:r w:rsidRPr="00895DF0">
        <w:rPr>
          <w:rFonts w:eastAsia="Calibri" w:cs="Arial"/>
          <w:bCs/>
          <w:kern w:val="2"/>
          <w:lang w:val="en-ZA" w:eastAsia="en-ZA"/>
          <w14:ligatures w14:val="standardContextual"/>
        </w:rPr>
        <w:t xml:space="preserve"> Describe three actions </w:t>
      </w:r>
      <w:r w:rsidR="00C1242D" w:rsidRPr="00895DF0">
        <w:rPr>
          <w:rFonts w:eastAsia="Calibri" w:cs="Arial"/>
          <w:bCs/>
          <w:kern w:val="2"/>
          <w:lang w:val="en-ZA" w:eastAsia="en-ZA"/>
          <w14:ligatures w14:val="standardContextual"/>
        </w:rPr>
        <w:t>Thandi</w:t>
      </w:r>
      <w:r w:rsidRPr="00895DF0">
        <w:rPr>
          <w:rFonts w:eastAsia="Calibri" w:cs="Arial"/>
          <w:bCs/>
          <w:kern w:val="2"/>
          <w:lang w:val="en-ZA" w:eastAsia="en-ZA"/>
          <w14:ligatures w14:val="standardContextual"/>
        </w:rPr>
        <w:t xml:space="preserve"> must take to verify and reconcile the short count shown by the machine. </w:t>
      </w:r>
      <w:r w:rsidR="006679C2" w:rsidRPr="00895DF0">
        <w:rPr>
          <w:rFonts w:eastAsia="Calibri" w:cs="Arial"/>
          <w:bCs/>
          <w:kern w:val="2"/>
          <w:lang w:val="en-ZA" w:eastAsia="en-ZA"/>
          <w14:ligatures w14:val="standardContextual"/>
        </w:rPr>
        <w:t xml:space="preserve">                                                                                                  </w:t>
      </w:r>
      <w:r w:rsidRPr="00895DF0">
        <w:rPr>
          <w:rFonts w:eastAsia="Calibri" w:cs="Arial"/>
          <w:bCs/>
          <w:kern w:val="2"/>
          <w:lang w:val="en-ZA" w:eastAsia="en-ZA"/>
          <w14:ligatures w14:val="standardContextual"/>
        </w:rPr>
        <w:t>[3 marks</w:t>
      </w:r>
      <w:r w:rsidR="00BC3D31" w:rsidRPr="00895DF0">
        <w:rPr>
          <w:rFonts w:eastAsia="Calibri" w:cs="Arial"/>
          <w:bCs/>
          <w:kern w:val="2"/>
          <w:lang w:val="en-ZA" w:eastAsia="en-ZA"/>
          <w14:ligatures w14:val="standardContextual"/>
        </w:rPr>
        <w:t>]</w:t>
      </w:r>
    </w:p>
    <w:p w14:paraId="2D9B4771" w14:textId="77777777" w:rsidR="007449AD" w:rsidRPr="00895DF0" w:rsidRDefault="007449AD" w:rsidP="00C068A0">
      <w:pPr>
        <w:tabs>
          <w:tab w:val="left" w:pos="8505"/>
        </w:tabs>
        <w:spacing w:after="120"/>
        <w:ind w:right="96" w:hanging="284"/>
        <w:contextualSpacing/>
        <w:rPr>
          <w:rFonts w:eastAsia="Calibri" w:cs="Arial"/>
          <w:bCs/>
          <w:color w:val="EE0000"/>
          <w:kern w:val="2"/>
          <w:lang w:val="en-ZA" w:eastAsia="en-ZA"/>
          <w14:ligatures w14:val="standardContextual"/>
        </w:rPr>
      </w:pPr>
    </w:p>
    <w:p w14:paraId="476EDE53" w14:textId="7B86F81B" w:rsidR="009A1D4F" w:rsidRPr="00895DF0" w:rsidRDefault="009A1D4F" w:rsidP="006679C2">
      <w:pPr>
        <w:tabs>
          <w:tab w:val="left" w:pos="8505"/>
        </w:tabs>
        <w:spacing w:after="120"/>
        <w:ind w:right="96" w:hanging="284"/>
        <w:contextualSpacing/>
        <w:jc w:val="both"/>
        <w:rPr>
          <w:rFonts w:eastAsia="Calibri" w:cs="Arial"/>
          <w:bCs/>
          <w:kern w:val="2"/>
          <w:lang w:val="en-ZA" w:eastAsia="en-ZA"/>
          <w14:ligatures w14:val="standardContextual"/>
        </w:rPr>
      </w:pPr>
      <w:r w:rsidRPr="00895DF0">
        <w:rPr>
          <w:rFonts w:eastAsia="Calibri" w:cs="Arial"/>
          <w:kern w:val="2"/>
          <w:lang w:val="en-ZA" w:eastAsia="en-ZA"/>
          <w14:ligatures w14:val="standardContextual"/>
        </w:rPr>
        <w:lastRenderedPageBreak/>
        <w:t>c</w:t>
      </w:r>
      <w:r w:rsidR="007449AD" w:rsidRPr="00895DF0">
        <w:rPr>
          <w:rFonts w:eastAsia="Calibri" w:cs="Arial"/>
          <w:b/>
          <w:bCs/>
          <w:kern w:val="2"/>
          <w:lang w:val="en-ZA" w:eastAsia="en-ZA"/>
          <w14:ligatures w14:val="standardContextual"/>
        </w:rPr>
        <w:t xml:space="preserve">. </w:t>
      </w:r>
      <w:r w:rsidRPr="00895DF0">
        <w:rPr>
          <w:rFonts w:eastAsia="Calibri" w:cs="Arial"/>
          <w:bCs/>
          <w:kern w:val="2"/>
          <w:lang w:val="en-ZA" w:eastAsia="en-ZA"/>
          <w14:ligatures w14:val="standardContextual"/>
        </w:rPr>
        <w:t>Explain why documenting exception items is critical for compliance and accuracy.</w:t>
      </w:r>
      <w:r w:rsidR="007449AD" w:rsidRPr="00895DF0">
        <w:rPr>
          <w:rFonts w:eastAsia="Calibri" w:cs="Arial"/>
          <w:bCs/>
          <w:kern w:val="2"/>
          <w:lang w:val="en-ZA" w:eastAsia="en-ZA"/>
          <w14:ligatures w14:val="standardContextual"/>
        </w:rPr>
        <w:t xml:space="preserve"> [1 mark]</w:t>
      </w:r>
    </w:p>
    <w:p w14:paraId="2FA0D827" w14:textId="55D08486" w:rsidR="00F10195" w:rsidRPr="00895DF0" w:rsidRDefault="00825958" w:rsidP="00F10195">
      <w:pPr>
        <w:tabs>
          <w:tab w:val="left" w:pos="8505"/>
        </w:tabs>
        <w:spacing w:after="120"/>
        <w:ind w:right="96"/>
        <w:contextualSpacing/>
        <w:rPr>
          <w:rFonts w:eastAsia="Calibri" w:cs="Arial"/>
          <w:b/>
          <w:kern w:val="2"/>
          <w:lang w:val="en-ZA" w:eastAsia="en-ZA"/>
          <w14:ligatures w14:val="standardContextual"/>
        </w:rPr>
      </w:pPr>
      <w:r w:rsidRPr="00895DF0">
        <w:rPr>
          <w:rFonts w:eastAsia="Calibri" w:cs="Arial"/>
          <w:b/>
          <w:kern w:val="2"/>
          <w:lang w:val="en-ZA" w:eastAsia="en-ZA"/>
          <w14:ligatures w14:val="standardContextual"/>
        </w:rPr>
        <w:t xml:space="preserve">                                                                                                                  Total (5 marks)</w:t>
      </w:r>
    </w:p>
    <w:p w14:paraId="6A804BE4" w14:textId="3D662CC3" w:rsidR="007449AD" w:rsidRPr="00895DF0" w:rsidRDefault="000B73D2" w:rsidP="007449AD">
      <w:pPr>
        <w:tabs>
          <w:tab w:val="left" w:pos="8505"/>
        </w:tabs>
        <w:spacing w:after="120"/>
        <w:ind w:right="96"/>
        <w:contextualSpacing/>
        <w:rPr>
          <w:rFonts w:eastAsia="Calibri" w:cs="Arial"/>
          <w:bCs/>
          <w:kern w:val="2"/>
          <w:lang w:val="en-ZA" w:eastAsia="en-ZA"/>
          <w14:ligatures w14:val="standardContextual"/>
        </w:rPr>
      </w:pPr>
      <w:r w:rsidRPr="00895DF0">
        <w:rPr>
          <w:rFonts w:eastAsia="Calibri" w:cs="Arial"/>
          <w:b/>
          <w:kern w:val="2"/>
          <w:lang w:eastAsia="en-ZA"/>
          <w14:ligatures w14:val="standardContextual"/>
        </w:rPr>
        <w:t xml:space="preserve">  </w:t>
      </w:r>
      <w:r w:rsidR="007449AD" w:rsidRPr="00895DF0">
        <w:rPr>
          <w:rFonts w:eastAsia="Calibri" w:cs="Arial"/>
          <w:b/>
          <w:kern w:val="2"/>
          <w:lang w:eastAsia="en-ZA"/>
          <w14:ligatures w14:val="standardContextual"/>
        </w:rPr>
        <w:t>2.1.2</w:t>
      </w:r>
      <w:r w:rsidR="007449AD" w:rsidRPr="00895DF0">
        <w:rPr>
          <w:rFonts w:eastAsia="Calibri" w:cs="Arial"/>
          <w:bCs/>
          <w:kern w:val="2"/>
          <w:lang w:eastAsia="en-ZA"/>
          <w14:ligatures w14:val="standardContextual"/>
        </w:rPr>
        <w:t xml:space="preserve"> </w:t>
      </w:r>
      <w:r w:rsidR="005E1668" w:rsidRPr="00895DF0">
        <w:rPr>
          <w:rFonts w:eastAsia="Calibri" w:cs="Arial"/>
          <w:bCs/>
          <w:kern w:val="2"/>
          <w:u w:val="single"/>
          <w:lang w:val="en-ZA" w:eastAsia="en-ZA"/>
          <w14:ligatures w14:val="standardContextual"/>
        </w:rPr>
        <w:t>_______________________________________________________________________</w:t>
      </w:r>
      <w:r w:rsidR="007449AD" w:rsidRPr="00895DF0">
        <w:rPr>
          <w:rFonts w:eastAsia="Calibri" w:cs="Arial"/>
          <w:bCs/>
          <w:kern w:val="2"/>
          <w:u w:val="single"/>
          <w:lang w:val="en-ZA" w:eastAsia="en-ZA"/>
          <w14:ligatures w14:val="standardContextual"/>
        </w:rPr>
        <w:t>a.</w:t>
      </w:r>
      <w:r w:rsidR="005E1668" w:rsidRPr="00895DF0">
        <w:rPr>
          <w:rFonts w:eastAsia="Calibri" w:cs="Arial"/>
          <w:bCs/>
          <w:kern w:val="2"/>
          <w:u w:val="single"/>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A7D08" w:rsidRPr="00895DF0">
        <w:rPr>
          <w:rFonts w:eastAsia="Calibri" w:cs="Arial"/>
          <w:bCs/>
          <w:kern w:val="2"/>
          <w:u w:val="single"/>
          <w:lang w:val="en-ZA" w:eastAsia="en-ZA"/>
          <w14:ligatures w14:val="standardContextual"/>
        </w:rPr>
        <w:t>b.</w:t>
      </w:r>
      <w:r w:rsidR="005E1668" w:rsidRPr="00895DF0">
        <w:rPr>
          <w:rFonts w:eastAsia="Calibri" w:cs="Arial"/>
          <w:bCs/>
          <w:kern w:val="2"/>
          <w:u w:val="single"/>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9A7D08" w:rsidRPr="00895DF0">
        <w:rPr>
          <w:rFonts w:eastAsia="Calibri" w:cs="Arial"/>
          <w:bCs/>
          <w:kern w:val="2"/>
          <w:u w:val="single"/>
          <w:lang w:val="en-ZA" w:eastAsia="en-ZA"/>
          <w14:ligatures w14:val="standardContextual"/>
        </w:rPr>
        <w:t>c.</w:t>
      </w:r>
      <w:r w:rsidR="005E1668" w:rsidRPr="00895DF0">
        <w:rPr>
          <w:rFonts w:eastAsia="Calibri" w:cs="Arial"/>
          <w:bCs/>
          <w:kern w:val="2"/>
          <w:u w:val="single"/>
          <w:lang w:val="en-ZA" w:eastAsia="en-ZA"/>
          <w14:ligatures w14:val="standardContextual"/>
        </w:rPr>
        <w:t>_</w:t>
      </w:r>
      <w:r w:rsidR="005E1668" w:rsidRPr="00895DF0">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736157C" w14:textId="4C9FDE6B" w:rsidR="005E1668" w:rsidRPr="00895DF0" w:rsidRDefault="007449AD" w:rsidP="007449AD">
      <w:pPr>
        <w:tabs>
          <w:tab w:val="left" w:pos="8505"/>
        </w:tabs>
        <w:spacing w:after="120"/>
        <w:ind w:right="96"/>
        <w:contextualSpacing/>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728BA2" w14:textId="77777777" w:rsidR="00DC3B28" w:rsidRPr="00895DF0" w:rsidRDefault="00DC3B28" w:rsidP="007449AD">
      <w:pPr>
        <w:tabs>
          <w:tab w:val="left" w:pos="8505"/>
        </w:tabs>
        <w:spacing w:after="120"/>
        <w:ind w:right="96"/>
        <w:contextualSpacing/>
        <w:rPr>
          <w:rFonts w:eastAsia="Calibri" w:cs="Arial"/>
          <w:bCs/>
          <w:kern w:val="2"/>
          <w:lang w:val="en-ZA" w:eastAsia="en-ZA"/>
          <w14:ligatures w14:val="standardContextual"/>
        </w:rPr>
      </w:pPr>
    </w:p>
    <w:p w14:paraId="3FA7EC7D" w14:textId="24427B02" w:rsidR="00576908" w:rsidRPr="00895DF0" w:rsidRDefault="005E1668" w:rsidP="006679C2">
      <w:pPr>
        <w:tabs>
          <w:tab w:val="left" w:pos="8505"/>
        </w:tabs>
        <w:spacing w:after="120"/>
        <w:ind w:left="-142" w:right="96" w:hanging="567"/>
        <w:contextualSpacing/>
        <w:rPr>
          <w:rFonts w:eastAsia="Calibri" w:cs="Arial"/>
          <w:b/>
          <w:bCs/>
          <w:kern w:val="2"/>
          <w:lang w:val="en-ZA" w:eastAsia="en-ZA"/>
          <w14:ligatures w14:val="standardContextual"/>
        </w:rPr>
      </w:pPr>
      <w:r w:rsidRPr="00895DF0">
        <w:rPr>
          <w:rFonts w:eastAsia="Calibri" w:cs="Arial"/>
          <w:b/>
          <w:kern w:val="2"/>
          <w:lang w:val="en-ZA" w:eastAsia="en-ZA"/>
          <w14:ligatures w14:val="standardContextual"/>
        </w:rPr>
        <w:t>2.</w:t>
      </w:r>
      <w:r w:rsidR="002169A2" w:rsidRPr="00895DF0">
        <w:rPr>
          <w:rFonts w:eastAsia="Calibri" w:cs="Arial"/>
          <w:b/>
          <w:kern w:val="2"/>
          <w:lang w:val="en-ZA" w:eastAsia="en-ZA"/>
          <w14:ligatures w14:val="standardContextual"/>
        </w:rPr>
        <w:t>1.</w:t>
      </w:r>
      <w:r w:rsidR="009A7D08" w:rsidRPr="00895DF0">
        <w:rPr>
          <w:rFonts w:eastAsia="Calibri" w:cs="Arial"/>
          <w:b/>
          <w:kern w:val="2"/>
          <w:lang w:val="en-ZA" w:eastAsia="en-ZA"/>
          <w14:ligatures w14:val="standardContextual"/>
        </w:rPr>
        <w:t>3</w:t>
      </w:r>
      <w:r w:rsidR="009C293A" w:rsidRPr="00895DF0">
        <w:rPr>
          <w:rFonts w:eastAsia="Calibri" w:cs="Arial"/>
          <w:b/>
          <w:kern w:val="2"/>
          <w:lang w:val="en-ZA" w:eastAsia="en-ZA"/>
          <w14:ligatures w14:val="standardContextual"/>
        </w:rPr>
        <w:t>.</w:t>
      </w:r>
      <w:r w:rsidR="00B65A74" w:rsidRPr="00895DF0">
        <w:rPr>
          <w:rFonts w:eastAsia="Calibri" w:cs="Arial"/>
          <w:b/>
          <w:kern w:val="2"/>
          <w:lang w:val="en-ZA" w:eastAsia="en-ZA"/>
          <w14:ligatures w14:val="standardContextual"/>
        </w:rPr>
        <w:t xml:space="preserve"> </w:t>
      </w:r>
      <w:r w:rsidR="00993F17" w:rsidRPr="00895DF0">
        <w:rPr>
          <w:rFonts w:eastAsia="Calibri" w:cs="Arial"/>
          <w:bCs/>
          <w:kern w:val="2"/>
          <w:lang w:val="en-ZA" w:eastAsia="en-ZA"/>
          <w14:ligatures w14:val="standardContextual"/>
        </w:rPr>
        <w:t>Answer all questions by selecting the most correct option (A–E). Marks are awarded for accuracy and correctness of your responses.</w:t>
      </w:r>
      <w:r w:rsidR="006679C2" w:rsidRPr="00895DF0">
        <w:rPr>
          <w:rFonts w:eastAsia="Calibri" w:cs="Arial"/>
          <w:b/>
          <w:kern w:val="2"/>
          <w:lang w:eastAsia="en-ZA"/>
          <w14:ligatures w14:val="standardContextual"/>
        </w:rPr>
        <w:t xml:space="preserve">            </w:t>
      </w:r>
      <w:r w:rsidR="006B7FC9" w:rsidRPr="00895DF0">
        <w:rPr>
          <w:rFonts w:eastAsia="Calibri" w:cs="Arial"/>
          <w:b/>
          <w:kern w:val="2"/>
          <w:lang w:eastAsia="en-ZA"/>
          <w14:ligatures w14:val="standardContextual"/>
        </w:rPr>
        <w:t xml:space="preserve">         </w:t>
      </w:r>
      <w:proofErr w:type="gramStart"/>
      <w:r w:rsidR="00576908" w:rsidRPr="00895DF0">
        <w:rPr>
          <w:rFonts w:eastAsia="Calibri" w:cs="Arial"/>
          <w:b/>
          <w:bCs/>
          <w:kern w:val="2"/>
          <w:lang w:val="en-ZA" w:eastAsia="en-ZA"/>
          <w14:ligatures w14:val="standardContextual"/>
        </w:rPr>
        <w:t>( 5</w:t>
      </w:r>
      <w:proofErr w:type="gramEnd"/>
      <w:r w:rsidR="00576908" w:rsidRPr="00895DF0">
        <w:rPr>
          <w:rFonts w:eastAsia="Calibri" w:cs="Arial"/>
          <w:b/>
          <w:bCs/>
          <w:kern w:val="2"/>
          <w:lang w:val="en-ZA" w:eastAsia="en-ZA"/>
          <w14:ligatures w14:val="standardContextual"/>
        </w:rPr>
        <w:t xml:space="preserve"> marks)</w:t>
      </w:r>
    </w:p>
    <w:p w14:paraId="01E606CA" w14:textId="77777777" w:rsidR="006B7FC9" w:rsidRPr="00895DF0" w:rsidRDefault="006B7FC9" w:rsidP="006679C2">
      <w:pPr>
        <w:tabs>
          <w:tab w:val="left" w:pos="8505"/>
        </w:tabs>
        <w:spacing w:after="120"/>
        <w:ind w:left="-142" w:right="96" w:hanging="567"/>
        <w:contextualSpacing/>
        <w:rPr>
          <w:rFonts w:eastAsia="Calibri" w:cs="Arial"/>
          <w:b/>
          <w:kern w:val="2"/>
          <w:lang w:eastAsia="en-ZA"/>
          <w14:ligatures w14:val="standardContextual"/>
        </w:rPr>
      </w:pPr>
    </w:p>
    <w:p w14:paraId="429BB8F8" w14:textId="77777777" w:rsidR="00640C45" w:rsidRPr="00895DF0" w:rsidRDefault="00576908" w:rsidP="00640C45">
      <w:pPr>
        <w:numPr>
          <w:ilvl w:val="0"/>
          <w:numId w:val="20"/>
        </w:numPr>
        <w:tabs>
          <w:tab w:val="left" w:pos="-142"/>
          <w:tab w:val="left" w:pos="8505"/>
        </w:tabs>
        <w:spacing w:after="120"/>
        <w:ind w:left="-142" w:right="96" w:hanging="284"/>
        <w:contextualSpacing/>
        <w:jc w:val="both"/>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t xml:space="preserve">When a discrepancy is identified during reconciliation, who must be </w:t>
      </w:r>
      <w:r w:rsidR="003424D8" w:rsidRPr="00895DF0">
        <w:rPr>
          <w:rFonts w:eastAsia="Calibri" w:cs="Arial"/>
          <w:bCs/>
          <w:kern w:val="2"/>
          <w:lang w:val="en-ZA" w:eastAsia="en-ZA"/>
          <w14:ligatures w14:val="standardContextual"/>
        </w:rPr>
        <w:t>Thandi notify</w:t>
      </w:r>
      <w:r w:rsidRPr="00895DF0">
        <w:rPr>
          <w:rFonts w:eastAsia="Calibri" w:cs="Arial"/>
          <w:bCs/>
          <w:kern w:val="2"/>
          <w:lang w:val="en-ZA" w:eastAsia="en-ZA"/>
          <w14:ligatures w14:val="standardContextual"/>
        </w:rPr>
        <w:t xml:space="preserve"> first?</w:t>
      </w:r>
      <w:r w:rsidR="00640C45" w:rsidRPr="00895DF0">
        <w:rPr>
          <w:rFonts w:eastAsia="Calibri" w:cs="Arial"/>
          <w:bCs/>
          <w:kern w:val="2"/>
          <w:lang w:val="en-ZA" w:eastAsia="en-ZA"/>
          <w14:ligatures w14:val="standardContextual"/>
        </w:rPr>
        <w:t xml:space="preserve"> [1 mark]</w:t>
      </w:r>
    </w:p>
    <w:p w14:paraId="624D5168" w14:textId="6B13DDBB" w:rsidR="00FE3684" w:rsidRPr="00895DF0" w:rsidRDefault="00576908" w:rsidP="00640C45">
      <w:pPr>
        <w:tabs>
          <w:tab w:val="left" w:pos="-142"/>
          <w:tab w:val="left" w:pos="8505"/>
        </w:tabs>
        <w:spacing w:after="120"/>
        <w:ind w:left="-142" w:right="96"/>
        <w:contextualSpacing/>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t>A. Security officer</w:t>
      </w:r>
      <w:r w:rsidRPr="00895DF0">
        <w:rPr>
          <w:rFonts w:eastAsia="Calibri" w:cs="Arial"/>
          <w:bCs/>
          <w:kern w:val="2"/>
          <w:lang w:val="en-ZA" w:eastAsia="en-ZA"/>
          <w14:ligatures w14:val="standardContextual"/>
        </w:rPr>
        <w:br/>
        <w:t>B. Supervisor or authorised checker</w:t>
      </w:r>
      <w:r w:rsidRPr="00895DF0">
        <w:rPr>
          <w:rFonts w:eastAsia="Calibri" w:cs="Arial"/>
          <w:bCs/>
          <w:kern w:val="2"/>
          <w:lang w:val="en-ZA" w:eastAsia="en-ZA"/>
          <w14:ligatures w14:val="standardContextual"/>
        </w:rPr>
        <w:br/>
      </w:r>
      <w:r w:rsidRPr="00895DF0">
        <w:rPr>
          <w:rFonts w:eastAsia="Calibri" w:cs="Arial"/>
          <w:bCs/>
          <w:kern w:val="2"/>
          <w:lang w:val="en-ZA" w:eastAsia="en-ZA"/>
          <w14:ligatures w14:val="standardContextual"/>
        </w:rPr>
        <w:lastRenderedPageBreak/>
        <w:t>C. Fellow operator</w:t>
      </w:r>
      <w:r w:rsidRPr="00895DF0">
        <w:rPr>
          <w:rFonts w:eastAsia="Calibri" w:cs="Arial"/>
          <w:bCs/>
          <w:kern w:val="2"/>
          <w:lang w:val="en-ZA" w:eastAsia="en-ZA"/>
          <w14:ligatures w14:val="standardContextual"/>
        </w:rPr>
        <w:br/>
        <w:t>D. Client representative</w:t>
      </w:r>
      <w:r w:rsidRPr="00895DF0">
        <w:rPr>
          <w:rFonts w:eastAsia="Calibri" w:cs="Arial"/>
          <w:bCs/>
          <w:kern w:val="2"/>
          <w:lang w:val="en-ZA" w:eastAsia="en-ZA"/>
          <w14:ligatures w14:val="standardContextual"/>
        </w:rPr>
        <w:br/>
        <w:t>E. Treasury driver</w:t>
      </w:r>
      <w:r w:rsidRPr="00895DF0">
        <w:rPr>
          <w:rFonts w:eastAsia="Calibri" w:cs="Arial"/>
          <w:bCs/>
          <w:kern w:val="2"/>
          <w:lang w:val="en-ZA" w:eastAsia="en-ZA"/>
          <w14:ligatures w14:val="standardContextual"/>
        </w:rPr>
        <w:br/>
      </w:r>
    </w:p>
    <w:p w14:paraId="6F4089D7" w14:textId="54AB7EBD" w:rsidR="00FE3684" w:rsidRPr="00895DF0" w:rsidRDefault="00576908" w:rsidP="00F44E0B">
      <w:pPr>
        <w:numPr>
          <w:ilvl w:val="0"/>
          <w:numId w:val="20"/>
        </w:numPr>
        <w:tabs>
          <w:tab w:val="left" w:pos="-142"/>
          <w:tab w:val="left" w:pos="8505"/>
        </w:tabs>
        <w:spacing w:after="120"/>
        <w:ind w:left="-142" w:right="96" w:hanging="284"/>
        <w:contextualSpacing/>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t xml:space="preserve">Which detail is </w:t>
      </w:r>
      <w:r w:rsidRPr="00895DF0">
        <w:rPr>
          <w:rFonts w:eastAsia="Calibri" w:cs="Arial"/>
          <w:kern w:val="2"/>
          <w:lang w:val="en-ZA" w:eastAsia="en-ZA"/>
          <w14:ligatures w14:val="standardContextual"/>
        </w:rPr>
        <w:t>not required</w:t>
      </w:r>
      <w:r w:rsidRPr="00895DF0">
        <w:rPr>
          <w:rFonts w:eastAsia="Calibri" w:cs="Arial"/>
          <w:bCs/>
          <w:kern w:val="2"/>
          <w:lang w:val="en-ZA" w:eastAsia="en-ZA"/>
          <w14:ligatures w14:val="standardContextual"/>
        </w:rPr>
        <w:t xml:space="preserve"> when reporting a discrepancy involving a counterfeit or foreign note?</w:t>
      </w:r>
      <w:r w:rsidR="00640C45" w:rsidRPr="00895DF0">
        <w:rPr>
          <w:rFonts w:eastAsia="Calibri" w:cs="Arial"/>
          <w:bCs/>
          <w:kern w:val="2"/>
          <w:lang w:val="en-ZA" w:eastAsia="en-ZA"/>
          <w14:ligatures w14:val="standardContextual"/>
        </w:rPr>
        <w:t xml:space="preserve">                                                                                                   [1 mark]</w:t>
      </w:r>
      <w:r w:rsidRPr="00895DF0">
        <w:rPr>
          <w:rFonts w:eastAsia="Calibri" w:cs="Arial"/>
          <w:bCs/>
          <w:kern w:val="2"/>
          <w:lang w:val="en-ZA" w:eastAsia="en-ZA"/>
          <w14:ligatures w14:val="standardContextual"/>
        </w:rPr>
        <w:br/>
        <w:t>A. Seal or container number</w:t>
      </w:r>
      <w:r w:rsidRPr="00895DF0">
        <w:rPr>
          <w:rFonts w:eastAsia="Calibri" w:cs="Arial"/>
          <w:bCs/>
          <w:kern w:val="2"/>
          <w:lang w:val="en-ZA" w:eastAsia="en-ZA"/>
          <w14:ligatures w14:val="standardContextual"/>
        </w:rPr>
        <w:br/>
        <w:t>B. Date and time of detection</w:t>
      </w:r>
      <w:r w:rsidRPr="00895DF0">
        <w:rPr>
          <w:rFonts w:eastAsia="Calibri" w:cs="Arial"/>
          <w:bCs/>
          <w:kern w:val="2"/>
          <w:lang w:val="en-ZA" w:eastAsia="en-ZA"/>
          <w14:ligatures w14:val="standardContextual"/>
        </w:rPr>
        <w:br/>
        <w:t>C. Operator identification number</w:t>
      </w:r>
      <w:r w:rsidRPr="00895DF0">
        <w:rPr>
          <w:rFonts w:eastAsia="Calibri" w:cs="Arial"/>
          <w:bCs/>
          <w:kern w:val="2"/>
          <w:lang w:val="en-ZA" w:eastAsia="en-ZA"/>
          <w14:ligatures w14:val="standardContextual"/>
        </w:rPr>
        <w:br/>
        <w:t>D. Job profile name used on the machine</w:t>
      </w:r>
      <w:r w:rsidRPr="00895DF0">
        <w:rPr>
          <w:rFonts w:eastAsia="Calibri" w:cs="Arial"/>
          <w:bCs/>
          <w:kern w:val="2"/>
          <w:lang w:val="en-ZA" w:eastAsia="en-ZA"/>
          <w14:ligatures w14:val="standardContextual"/>
        </w:rPr>
        <w:br/>
        <w:t>E. Denomination and type of exception</w:t>
      </w:r>
      <w:r w:rsidRPr="00895DF0">
        <w:rPr>
          <w:rFonts w:eastAsia="Calibri" w:cs="Arial"/>
          <w:bCs/>
          <w:kern w:val="2"/>
          <w:lang w:val="en-ZA" w:eastAsia="en-ZA"/>
          <w14:ligatures w14:val="standardContextual"/>
        </w:rPr>
        <w:br/>
      </w:r>
    </w:p>
    <w:p w14:paraId="14F0DB08" w14:textId="218983DD" w:rsidR="00FE3684" w:rsidRPr="00895DF0" w:rsidRDefault="008158B0" w:rsidP="00845E55">
      <w:pPr>
        <w:numPr>
          <w:ilvl w:val="0"/>
          <w:numId w:val="20"/>
        </w:numPr>
        <w:tabs>
          <w:tab w:val="left" w:pos="-142"/>
          <w:tab w:val="left" w:pos="8505"/>
        </w:tabs>
        <w:spacing w:after="120"/>
        <w:ind w:left="-142" w:right="96" w:hanging="284"/>
        <w:contextualSpacing/>
        <w:rPr>
          <w:rFonts w:eastAsia="Calibri" w:cs="Arial"/>
          <w:bCs/>
          <w:kern w:val="2"/>
          <w:lang w:val="en-ZA" w:eastAsia="en-ZA"/>
          <w14:ligatures w14:val="standardContextual"/>
        </w:rPr>
      </w:pPr>
      <w:r w:rsidRPr="00895DF0">
        <w:rPr>
          <w:rFonts w:eastAsia="Calibri" w:cs="Arial"/>
          <w:bCs/>
          <w:kern w:val="2"/>
          <w:lang w:eastAsia="en-ZA"/>
          <w14:ligatures w14:val="standardContextual"/>
        </w:rPr>
        <w:t>Why must reporting be completed under dual control (Thandi &amp; Nomsa)</w:t>
      </w:r>
      <w:r w:rsidR="00576908" w:rsidRPr="00895DF0">
        <w:rPr>
          <w:rFonts w:eastAsia="Calibri" w:cs="Arial"/>
          <w:bCs/>
          <w:kern w:val="2"/>
          <w:lang w:val="en-ZA" w:eastAsia="en-ZA"/>
          <w14:ligatures w14:val="standardContextual"/>
        </w:rPr>
        <w:t>?</w:t>
      </w:r>
      <w:r w:rsidR="00640C45" w:rsidRPr="00895DF0">
        <w:rPr>
          <w:rFonts w:eastAsia="Calibri" w:cs="Arial"/>
          <w:bCs/>
          <w:kern w:val="2"/>
          <w:lang w:val="en-ZA" w:eastAsia="en-ZA"/>
          <w14:ligatures w14:val="standardContextual"/>
        </w:rPr>
        <w:t xml:space="preserve">             [1 mark]</w:t>
      </w:r>
      <w:r w:rsidR="00576908" w:rsidRPr="00895DF0">
        <w:rPr>
          <w:rFonts w:eastAsia="Calibri" w:cs="Arial"/>
          <w:bCs/>
          <w:kern w:val="2"/>
          <w:lang w:val="en-ZA" w:eastAsia="en-ZA"/>
          <w14:ligatures w14:val="standardContextual"/>
        </w:rPr>
        <w:br/>
        <w:t>A. To speed up production</w:t>
      </w:r>
      <w:r w:rsidR="00576908" w:rsidRPr="00895DF0">
        <w:rPr>
          <w:rFonts w:eastAsia="Calibri" w:cs="Arial"/>
          <w:bCs/>
          <w:kern w:val="2"/>
          <w:lang w:val="en-ZA" w:eastAsia="en-ZA"/>
          <w14:ligatures w14:val="standardContextual"/>
        </w:rPr>
        <w:br/>
        <w:t>B. To ensure accountability and prevent tampering</w:t>
      </w:r>
      <w:r w:rsidR="00576908" w:rsidRPr="00895DF0">
        <w:rPr>
          <w:rFonts w:eastAsia="Calibri" w:cs="Arial"/>
          <w:bCs/>
          <w:kern w:val="2"/>
          <w:lang w:val="en-ZA" w:eastAsia="en-ZA"/>
          <w14:ligatures w14:val="standardContextual"/>
        </w:rPr>
        <w:br/>
        <w:t>C. To reduce label usage</w:t>
      </w:r>
      <w:r w:rsidR="00576908" w:rsidRPr="00895DF0">
        <w:rPr>
          <w:rFonts w:eastAsia="Calibri" w:cs="Arial"/>
          <w:bCs/>
          <w:kern w:val="2"/>
          <w:lang w:val="en-ZA" w:eastAsia="en-ZA"/>
          <w14:ligatures w14:val="standardContextual"/>
        </w:rPr>
        <w:br/>
        <w:t>D. To avoid recalibration of the machine</w:t>
      </w:r>
      <w:r w:rsidR="00576908" w:rsidRPr="00895DF0">
        <w:rPr>
          <w:rFonts w:eastAsia="Calibri" w:cs="Arial"/>
          <w:bCs/>
          <w:kern w:val="2"/>
          <w:lang w:val="en-ZA" w:eastAsia="en-ZA"/>
          <w14:ligatures w14:val="standardContextual"/>
        </w:rPr>
        <w:br/>
        <w:t>E. To balance staff workloads</w:t>
      </w:r>
      <w:r w:rsidR="00576908" w:rsidRPr="00895DF0">
        <w:rPr>
          <w:rFonts w:eastAsia="Calibri" w:cs="Arial"/>
          <w:bCs/>
          <w:kern w:val="2"/>
          <w:lang w:val="en-ZA" w:eastAsia="en-ZA"/>
          <w14:ligatures w14:val="standardContextual"/>
        </w:rPr>
        <w:br/>
      </w:r>
    </w:p>
    <w:p w14:paraId="56432E24" w14:textId="27D35126" w:rsidR="001A1639" w:rsidRPr="00895DF0" w:rsidRDefault="00576908" w:rsidP="004F72BF">
      <w:pPr>
        <w:numPr>
          <w:ilvl w:val="0"/>
          <w:numId w:val="20"/>
        </w:numPr>
        <w:tabs>
          <w:tab w:val="left" w:pos="-142"/>
          <w:tab w:val="left" w:pos="8505"/>
        </w:tabs>
        <w:spacing w:after="120"/>
        <w:ind w:left="-142" w:right="96" w:hanging="284"/>
        <w:contextualSpacing/>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t>Which record must be completed to document discrepancies and special items (counterfeit, foreign, dye-stained)?</w:t>
      </w:r>
      <w:r w:rsidR="00640C45" w:rsidRPr="00895DF0">
        <w:rPr>
          <w:rFonts w:eastAsia="Calibri" w:cs="Arial"/>
          <w:bCs/>
          <w:kern w:val="2"/>
          <w:lang w:val="en-ZA" w:eastAsia="en-ZA"/>
          <w14:ligatures w14:val="standardContextual"/>
        </w:rPr>
        <w:t xml:space="preserve">                                                                          [1 mark]</w:t>
      </w:r>
      <w:r w:rsidRPr="00895DF0">
        <w:rPr>
          <w:rFonts w:eastAsia="Calibri" w:cs="Arial"/>
          <w:bCs/>
          <w:kern w:val="2"/>
          <w:lang w:val="en-ZA" w:eastAsia="en-ZA"/>
          <w14:ligatures w14:val="standardContextual"/>
        </w:rPr>
        <w:br/>
        <w:t>A. Cleaning log</w:t>
      </w:r>
      <w:r w:rsidRPr="00895DF0">
        <w:rPr>
          <w:rFonts w:eastAsia="Calibri" w:cs="Arial"/>
          <w:bCs/>
          <w:kern w:val="2"/>
          <w:lang w:val="en-ZA" w:eastAsia="en-ZA"/>
          <w14:ligatures w14:val="standardContextual"/>
        </w:rPr>
        <w:br/>
        <w:t xml:space="preserve">B. Container removal </w:t>
      </w:r>
      <w:proofErr w:type="gramStart"/>
      <w:r w:rsidRPr="00895DF0">
        <w:rPr>
          <w:rFonts w:eastAsia="Calibri" w:cs="Arial"/>
          <w:bCs/>
          <w:kern w:val="2"/>
          <w:lang w:val="en-ZA" w:eastAsia="en-ZA"/>
          <w14:ligatures w14:val="standardContextual"/>
        </w:rPr>
        <w:t>register</w:t>
      </w:r>
      <w:proofErr w:type="gramEnd"/>
      <w:r w:rsidRPr="00895DF0">
        <w:rPr>
          <w:rFonts w:eastAsia="Calibri" w:cs="Arial"/>
          <w:bCs/>
          <w:kern w:val="2"/>
          <w:lang w:val="en-ZA" w:eastAsia="en-ZA"/>
          <w14:ligatures w14:val="standardContextual"/>
        </w:rPr>
        <w:br/>
        <w:t>C. Discrepancy or incident register</w:t>
      </w:r>
      <w:r w:rsidRPr="00895DF0">
        <w:rPr>
          <w:rFonts w:eastAsia="Calibri" w:cs="Arial"/>
          <w:bCs/>
          <w:kern w:val="2"/>
          <w:lang w:val="en-ZA" w:eastAsia="en-ZA"/>
          <w14:ligatures w14:val="standardContextual"/>
        </w:rPr>
        <w:br/>
        <w:t>D. Training attendance register</w:t>
      </w:r>
      <w:r w:rsidRPr="00895DF0">
        <w:rPr>
          <w:rFonts w:eastAsia="Calibri" w:cs="Arial"/>
          <w:bCs/>
          <w:kern w:val="2"/>
          <w:lang w:val="en-ZA" w:eastAsia="en-ZA"/>
          <w14:ligatures w14:val="standardContextual"/>
        </w:rPr>
        <w:br/>
        <w:t>E. Treasury handover sheet</w:t>
      </w:r>
      <w:r w:rsidRPr="00895DF0">
        <w:rPr>
          <w:rFonts w:eastAsia="Calibri" w:cs="Arial"/>
          <w:bCs/>
          <w:kern w:val="2"/>
          <w:lang w:val="en-ZA" w:eastAsia="en-ZA"/>
          <w14:ligatures w14:val="standardContextual"/>
        </w:rPr>
        <w:br/>
      </w:r>
    </w:p>
    <w:p w14:paraId="3B8D8F21" w14:textId="1EF14382" w:rsidR="001137EF" w:rsidRPr="00895DF0" w:rsidRDefault="00576908" w:rsidP="001137EF">
      <w:pPr>
        <w:numPr>
          <w:ilvl w:val="0"/>
          <w:numId w:val="20"/>
        </w:numPr>
        <w:tabs>
          <w:tab w:val="left" w:pos="-142"/>
          <w:tab w:val="left" w:pos="8505"/>
        </w:tabs>
        <w:spacing w:after="120"/>
        <w:ind w:left="-142" w:right="96" w:hanging="284"/>
        <w:contextualSpacing/>
        <w:jc w:val="both"/>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t>Which statement best explains why accurate communication of discrepancies is critical?</w:t>
      </w:r>
      <w:r w:rsidR="001137EF" w:rsidRPr="00895DF0">
        <w:rPr>
          <w:rFonts w:eastAsia="Calibri" w:cs="Arial"/>
          <w:bCs/>
          <w:kern w:val="2"/>
          <w:lang w:val="en-ZA" w:eastAsia="en-ZA"/>
          <w14:ligatures w14:val="standardContextual"/>
        </w:rPr>
        <w:t xml:space="preserve">           [ 1</w:t>
      </w:r>
      <w:r w:rsidR="00640C45" w:rsidRPr="00895DF0">
        <w:rPr>
          <w:rFonts w:eastAsia="Calibri" w:cs="Arial"/>
          <w:bCs/>
          <w:kern w:val="2"/>
          <w:lang w:val="en-ZA" w:eastAsia="en-ZA"/>
          <w14:ligatures w14:val="standardContextual"/>
        </w:rPr>
        <w:t xml:space="preserve"> mark]</w:t>
      </w:r>
    </w:p>
    <w:p w14:paraId="4E3D995C" w14:textId="19F18CA9" w:rsidR="00576908" w:rsidRPr="00895DF0" w:rsidRDefault="00576908" w:rsidP="001137EF">
      <w:pPr>
        <w:tabs>
          <w:tab w:val="left" w:pos="-142"/>
          <w:tab w:val="left" w:pos="8505"/>
        </w:tabs>
        <w:spacing w:after="120"/>
        <w:ind w:left="-142" w:right="96"/>
        <w:contextualSpacing/>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t>A. It reduces the number of machine jams.</w:t>
      </w:r>
      <w:r w:rsidRPr="00895DF0">
        <w:rPr>
          <w:rFonts w:eastAsia="Calibri" w:cs="Arial"/>
          <w:bCs/>
          <w:kern w:val="2"/>
          <w:lang w:val="en-ZA" w:eastAsia="en-ZA"/>
          <w14:ligatures w14:val="standardContextual"/>
        </w:rPr>
        <w:br/>
        <w:t>B. It improves staff morale.</w:t>
      </w:r>
      <w:r w:rsidRPr="00895DF0">
        <w:rPr>
          <w:rFonts w:eastAsia="Calibri" w:cs="Arial"/>
          <w:bCs/>
          <w:kern w:val="2"/>
          <w:lang w:val="en-ZA" w:eastAsia="en-ZA"/>
          <w14:ligatures w14:val="standardContextual"/>
        </w:rPr>
        <w:br/>
        <w:t>C. It maintains the audit trail, supports compliance, and prevents financial loss.</w:t>
      </w:r>
      <w:r w:rsidRPr="00895DF0">
        <w:rPr>
          <w:rFonts w:eastAsia="Calibri" w:cs="Arial"/>
          <w:bCs/>
          <w:kern w:val="2"/>
          <w:lang w:val="en-ZA" w:eastAsia="en-ZA"/>
          <w14:ligatures w14:val="standardContextual"/>
        </w:rPr>
        <w:br/>
        <w:t>D. It allows shifts to close earlier.</w:t>
      </w:r>
      <w:r w:rsidRPr="00895DF0">
        <w:rPr>
          <w:rFonts w:eastAsia="Calibri" w:cs="Arial"/>
          <w:bCs/>
          <w:kern w:val="2"/>
          <w:lang w:val="en-ZA" w:eastAsia="en-ZA"/>
          <w14:ligatures w14:val="standardContextual"/>
        </w:rPr>
        <w:br/>
      </w:r>
      <w:r w:rsidRPr="00895DF0">
        <w:rPr>
          <w:rFonts w:eastAsia="Calibri" w:cs="Arial"/>
          <w:bCs/>
          <w:kern w:val="2"/>
          <w:lang w:val="en-ZA" w:eastAsia="en-ZA"/>
          <w14:ligatures w14:val="standardContextual"/>
        </w:rPr>
        <w:lastRenderedPageBreak/>
        <w:t>E. It reduces the need for supervision.</w:t>
      </w:r>
      <w:r w:rsidRPr="00895DF0">
        <w:rPr>
          <w:rFonts w:eastAsia="Calibri" w:cs="Arial"/>
          <w:bCs/>
          <w:kern w:val="2"/>
          <w:lang w:val="en-ZA" w:eastAsia="en-ZA"/>
          <w14:ligatures w14:val="standardContextual"/>
        </w:rPr>
        <w:br/>
      </w:r>
    </w:p>
    <w:p w14:paraId="7A6AA7E4" w14:textId="77777777" w:rsidR="00576908" w:rsidRPr="00895DF0" w:rsidRDefault="00576908" w:rsidP="00EC1416">
      <w:pPr>
        <w:tabs>
          <w:tab w:val="left" w:pos="8505"/>
        </w:tabs>
        <w:spacing w:after="120"/>
        <w:ind w:right="96" w:hanging="284"/>
        <w:contextualSpacing/>
        <w:rPr>
          <w:rFonts w:eastAsia="Calibri" w:cs="Arial"/>
          <w:bCs/>
          <w:kern w:val="2"/>
          <w:lang w:val="en-ZA" w:eastAsia="en-ZA"/>
          <w14:ligatures w14:val="standardContextual"/>
        </w:rPr>
      </w:pPr>
    </w:p>
    <w:p w14:paraId="789BBB0A" w14:textId="77777777" w:rsidR="00FC4A35" w:rsidRPr="00895DF0" w:rsidRDefault="005E1668" w:rsidP="00FC4A35">
      <w:pPr>
        <w:ind w:right="96"/>
        <w:jc w:val="center"/>
        <w:rPr>
          <w:rFonts w:eastAsia="Calibri" w:cs="Arial"/>
          <w:bCs/>
          <w:kern w:val="2"/>
          <w:u w:val="single"/>
          <w:lang w:val="en-ZA" w:eastAsia="en-ZA"/>
          <w14:ligatures w14:val="standardContextual"/>
        </w:rPr>
      </w:pPr>
      <w:r w:rsidRPr="00895DF0">
        <w:rPr>
          <w:rFonts w:eastAsia="Calibri" w:cs="Arial"/>
          <w:bCs/>
          <w:kern w:val="2"/>
          <w:lang w:val="en-ZA" w:eastAsia="en-ZA"/>
          <w14:ligatures w14:val="standardContextual"/>
        </w:rPr>
        <w:t>______________________________________________________________________</w:t>
      </w:r>
      <w:r w:rsidR="006C2B49" w:rsidRPr="00895DF0">
        <w:rPr>
          <w:rFonts w:eastAsia="Calibri" w:cs="Arial"/>
          <w:b/>
          <w:kern w:val="2"/>
          <w:u w:val="single"/>
          <w:lang w:val="en-ZA" w:eastAsia="en-ZA"/>
          <w14:ligatures w14:val="standardContextual"/>
        </w:rPr>
        <w:t>2.</w:t>
      </w:r>
      <w:r w:rsidR="00DB5670" w:rsidRPr="00895DF0">
        <w:rPr>
          <w:rFonts w:eastAsia="Calibri" w:cs="Arial"/>
          <w:b/>
          <w:kern w:val="2"/>
          <w:u w:val="single"/>
          <w:lang w:val="en-ZA" w:eastAsia="en-ZA"/>
          <w14:ligatures w14:val="standardContextual"/>
        </w:rPr>
        <w:t>1.</w:t>
      </w:r>
      <w:r w:rsidR="00576908" w:rsidRPr="00895DF0">
        <w:rPr>
          <w:rFonts w:eastAsia="Calibri" w:cs="Arial"/>
          <w:b/>
          <w:kern w:val="2"/>
          <w:u w:val="single"/>
          <w:lang w:val="en-ZA" w:eastAsia="en-ZA"/>
          <w14:ligatures w14:val="standardContextual"/>
        </w:rPr>
        <w:t>3</w:t>
      </w:r>
      <w:r w:rsidRPr="00895DF0">
        <w:rPr>
          <w:rFonts w:eastAsia="Calibri" w:cs="Arial"/>
          <w:bCs/>
          <w:kern w:val="2"/>
          <w:u w:val="single"/>
          <w:lang w:val="en-ZA" w:eastAsia="en-ZA"/>
          <w14:ligatures w14:val="standardContextual"/>
        </w:rPr>
        <w:t>__________________________________________________________________</w:t>
      </w:r>
      <w:r w:rsidR="009D1D96" w:rsidRPr="00895DF0">
        <w:rPr>
          <w:rFonts w:eastAsia="Calibri" w:cs="Arial"/>
          <w:bCs/>
          <w:kern w:val="2"/>
          <w:u w:val="single"/>
          <w:lang w:val="en-ZA" w:eastAsia="en-ZA"/>
          <w14:ligatures w14:val="standardContextual"/>
        </w:rPr>
        <w:t>a.</w:t>
      </w:r>
      <w:r w:rsidRPr="00895DF0">
        <w:rPr>
          <w:rFonts w:eastAsia="Calibri" w:cs="Arial"/>
          <w:bCs/>
          <w:kern w:val="2"/>
          <w:u w:val="single"/>
          <w:lang w:val="en-ZA" w:eastAsia="en-ZA"/>
          <w14:ligatures w14:val="standardContextual"/>
        </w:rPr>
        <w:t>____________________________________________________________________</w:t>
      </w:r>
      <w:r w:rsidR="001A1639" w:rsidRPr="00895DF0">
        <w:rPr>
          <w:rFonts w:eastAsia="Calibri" w:cs="Arial"/>
          <w:bCs/>
          <w:kern w:val="2"/>
          <w:u w:val="single"/>
          <w:lang w:val="en-ZA" w:eastAsia="en-ZA"/>
          <w14:ligatures w14:val="standardContextual"/>
        </w:rPr>
        <w:t>b.</w:t>
      </w:r>
      <w:r w:rsidRPr="00895DF0">
        <w:rPr>
          <w:rFonts w:eastAsia="Calibri" w:cs="Arial"/>
          <w:bCs/>
          <w:kern w:val="2"/>
          <w:u w:val="single"/>
          <w:lang w:val="en-ZA" w:eastAsia="en-ZA"/>
          <w14:ligatures w14:val="standardContextual"/>
        </w:rPr>
        <w:t>____________________________________________________________________</w:t>
      </w:r>
      <w:r w:rsidR="00FC4A35" w:rsidRPr="00895DF0">
        <w:rPr>
          <w:rFonts w:eastAsia="Calibri" w:cs="Arial"/>
          <w:bCs/>
          <w:kern w:val="2"/>
          <w:u w:val="single"/>
          <w:lang w:val="en-ZA" w:eastAsia="en-ZA"/>
          <w14:ligatures w14:val="standardContextual"/>
        </w:rPr>
        <w:t>c.</w:t>
      </w:r>
      <w:r w:rsidRPr="00895DF0">
        <w:rPr>
          <w:rFonts w:eastAsia="Calibri" w:cs="Arial"/>
          <w:bCs/>
          <w:kern w:val="2"/>
          <w:u w:val="single"/>
          <w:lang w:val="en-ZA" w:eastAsia="en-ZA"/>
          <w14:ligatures w14:val="standardContextual"/>
        </w:rPr>
        <w:t>____________________________________________________________________</w:t>
      </w:r>
      <w:r w:rsidR="00FC4A35" w:rsidRPr="00895DF0">
        <w:rPr>
          <w:rFonts w:eastAsia="Calibri" w:cs="Arial"/>
          <w:bCs/>
          <w:kern w:val="2"/>
          <w:u w:val="single"/>
          <w:lang w:val="en-ZA" w:eastAsia="en-ZA"/>
          <w14:ligatures w14:val="standardContextual"/>
        </w:rPr>
        <w:t>d.</w:t>
      </w:r>
      <w:r w:rsidRPr="00895DF0">
        <w:rPr>
          <w:rFonts w:eastAsia="Calibri" w:cs="Arial"/>
          <w:bCs/>
          <w:kern w:val="2"/>
          <w:u w:val="single"/>
          <w:lang w:val="en-ZA" w:eastAsia="en-ZA"/>
          <w14:ligatures w14:val="standardContextual"/>
        </w:rPr>
        <w:t>____________________________________________________________________</w:t>
      </w:r>
      <w:r w:rsidR="00FC4A35" w:rsidRPr="00895DF0">
        <w:rPr>
          <w:rFonts w:eastAsia="Calibri" w:cs="Arial"/>
          <w:bCs/>
          <w:kern w:val="2"/>
          <w:u w:val="single"/>
          <w:lang w:val="en-ZA" w:eastAsia="en-ZA"/>
          <w14:ligatures w14:val="standardContextual"/>
        </w:rPr>
        <w:t>e.</w:t>
      </w:r>
      <w:r w:rsidRPr="00895DF0">
        <w:rPr>
          <w:rFonts w:eastAsia="Calibri" w:cs="Arial"/>
          <w:bCs/>
          <w:kern w:val="2"/>
          <w:u w:val="single"/>
          <w:lang w:val="en-ZA" w:eastAsia="en-ZA"/>
          <w14:ligatures w14:val="standardContextual"/>
        </w:rPr>
        <w:t>___________________________________________________________________________________________________________________________________________________________________________________________________________</w:t>
      </w:r>
    </w:p>
    <w:p w14:paraId="47AE0D55" w14:textId="77777777" w:rsidR="00FC4A35" w:rsidRPr="00895DF0" w:rsidRDefault="00FC4A35" w:rsidP="00FC4A35">
      <w:pPr>
        <w:ind w:right="96"/>
        <w:jc w:val="center"/>
        <w:rPr>
          <w:rFonts w:eastAsia="Calibri" w:cs="Arial"/>
          <w:bCs/>
          <w:kern w:val="2"/>
          <w:u w:val="single"/>
          <w:lang w:val="en-ZA" w:eastAsia="en-ZA"/>
          <w14:ligatures w14:val="standardContextual"/>
        </w:rPr>
      </w:pPr>
    </w:p>
    <w:p w14:paraId="165CE8F6" w14:textId="0C4F8430" w:rsidR="00313989" w:rsidRPr="00895DF0" w:rsidRDefault="00182F8A" w:rsidP="00E74EEE">
      <w:pPr>
        <w:ind w:right="96" w:hanging="567"/>
        <w:rPr>
          <w:rFonts w:eastAsia="Calibri" w:cs="Arial"/>
          <w:kern w:val="2"/>
          <w:lang w:eastAsia="en-ZA"/>
          <w14:ligatures w14:val="standardContextual"/>
        </w:rPr>
      </w:pPr>
      <w:r w:rsidRPr="00895DF0">
        <w:rPr>
          <w:rFonts w:eastAsia="Calibri" w:cs="Arial"/>
          <w:b/>
          <w:kern w:val="2"/>
          <w:lang w:eastAsia="en-ZA"/>
          <w14:ligatures w14:val="standardContextual"/>
        </w:rPr>
        <w:t>2.</w:t>
      </w:r>
      <w:r w:rsidR="00941A0A" w:rsidRPr="00895DF0">
        <w:rPr>
          <w:rFonts w:eastAsia="Calibri" w:cs="Arial"/>
          <w:b/>
          <w:kern w:val="2"/>
          <w:lang w:eastAsia="en-ZA"/>
          <w14:ligatures w14:val="standardContextual"/>
        </w:rPr>
        <w:t>1.</w:t>
      </w:r>
      <w:r w:rsidR="00A109C3" w:rsidRPr="00895DF0">
        <w:rPr>
          <w:rFonts w:eastAsia="Calibri" w:cs="Arial"/>
          <w:b/>
          <w:kern w:val="2"/>
          <w:lang w:eastAsia="en-ZA"/>
          <w14:ligatures w14:val="standardContextual"/>
        </w:rPr>
        <w:t>4</w:t>
      </w:r>
      <w:r w:rsidR="00255D9F" w:rsidRPr="00895DF0">
        <w:rPr>
          <w:rFonts w:eastAsia="Calibri" w:cs="Arial"/>
          <w:b/>
          <w:bCs/>
          <w:kern w:val="2"/>
          <w:lang w:val="en-ZA" w:eastAsia="en-ZA"/>
          <w14:ligatures w14:val="standardContextual"/>
        </w:rPr>
        <w:t xml:space="preserve"> </w:t>
      </w:r>
      <w:r w:rsidR="00313989" w:rsidRPr="00895DF0">
        <w:rPr>
          <w:rFonts w:eastAsia="Calibri" w:cs="Arial"/>
          <w:kern w:val="2"/>
          <w:lang w:val="en-ZA" w:eastAsia="en-ZA"/>
          <w14:ligatures w14:val="standardContextual"/>
        </w:rPr>
        <w:t xml:space="preserve">Answer all parts of this question in full sentences. </w:t>
      </w:r>
      <w:r w:rsidR="001841A3" w:rsidRPr="00895DF0">
        <w:rPr>
          <w:rFonts w:eastAsia="Calibri" w:cs="Arial"/>
          <w:kern w:val="2"/>
          <w:lang w:eastAsia="en-ZA"/>
          <w14:ligatures w14:val="standardContextual"/>
        </w:rPr>
        <w:t>Refer to Thandi’s run and answer the following questions</w:t>
      </w:r>
      <w:r w:rsidR="001841A3" w:rsidRPr="00895DF0">
        <w:rPr>
          <w:rFonts w:eastAsia="Calibri" w:cs="Arial"/>
          <w:b/>
          <w:bCs/>
          <w:kern w:val="2"/>
          <w:lang w:eastAsia="en-ZA"/>
          <w14:ligatures w14:val="standardContextual"/>
        </w:rPr>
        <w:t>.</w:t>
      </w:r>
    </w:p>
    <w:p w14:paraId="11AB0B65" w14:textId="77777777" w:rsidR="00255D9F" w:rsidRPr="00895DF0" w:rsidRDefault="00255D9F" w:rsidP="00313989">
      <w:pPr>
        <w:ind w:right="96"/>
        <w:rPr>
          <w:rFonts w:eastAsia="Calibri" w:cs="Arial"/>
          <w:kern w:val="2"/>
          <w:lang w:val="en-ZA" w:eastAsia="en-ZA"/>
          <w14:ligatures w14:val="standardContextual"/>
        </w:rPr>
      </w:pPr>
    </w:p>
    <w:p w14:paraId="6D0941A0" w14:textId="7B72E7F4" w:rsidR="00313989" w:rsidRPr="00895DF0" w:rsidRDefault="00313989" w:rsidP="00895469">
      <w:pPr>
        <w:ind w:right="96" w:hanging="284"/>
        <w:rPr>
          <w:rFonts w:eastAsia="Calibri" w:cs="Arial"/>
          <w:kern w:val="2"/>
          <w:lang w:val="en-ZA" w:eastAsia="en-ZA"/>
          <w14:ligatures w14:val="standardContextual"/>
        </w:rPr>
      </w:pPr>
      <w:r w:rsidRPr="00895DF0">
        <w:rPr>
          <w:rFonts w:eastAsia="Calibri" w:cs="Arial"/>
          <w:kern w:val="2"/>
          <w:lang w:val="en-ZA" w:eastAsia="en-ZA"/>
          <w14:ligatures w14:val="standardContextual"/>
        </w:rPr>
        <w:t>a</w:t>
      </w:r>
      <w:r w:rsidR="00E474FB" w:rsidRPr="00895DF0">
        <w:rPr>
          <w:rFonts w:eastAsia="Calibri" w:cs="Arial"/>
          <w:b/>
          <w:bCs/>
          <w:kern w:val="2"/>
          <w:lang w:val="en-ZA" w:eastAsia="en-ZA"/>
          <w14:ligatures w14:val="standardContextual"/>
        </w:rPr>
        <w:t>.</w:t>
      </w:r>
      <w:r w:rsidRPr="00895DF0">
        <w:rPr>
          <w:rFonts w:eastAsia="Calibri" w:cs="Arial"/>
          <w:b/>
          <w:bCs/>
          <w:kern w:val="2"/>
          <w:lang w:val="en-ZA" w:eastAsia="en-ZA"/>
          <w14:ligatures w14:val="standardContextual"/>
        </w:rPr>
        <w:t xml:space="preserve"> </w:t>
      </w:r>
      <w:r w:rsidRPr="00895DF0">
        <w:rPr>
          <w:rFonts w:eastAsia="Calibri" w:cs="Arial"/>
          <w:kern w:val="2"/>
          <w:lang w:val="en-ZA" w:eastAsia="en-ZA"/>
          <w14:ligatures w14:val="standardContextual"/>
        </w:rPr>
        <w:t>State one essential reference that must appear when capturing manually inspected banknotes on the electronic system.</w:t>
      </w:r>
      <w:r w:rsidR="00E474FB" w:rsidRPr="00895DF0">
        <w:rPr>
          <w:rFonts w:eastAsia="Calibri" w:cs="Arial"/>
          <w:kern w:val="2"/>
          <w:lang w:val="en-ZA" w:eastAsia="en-ZA"/>
          <w14:ligatures w14:val="standardContextual"/>
        </w:rPr>
        <w:t xml:space="preserve"> </w:t>
      </w:r>
      <w:r w:rsidR="00421A17" w:rsidRPr="00895DF0">
        <w:rPr>
          <w:rFonts w:eastAsia="Calibri" w:cs="Arial"/>
          <w:kern w:val="2"/>
          <w:lang w:val="en-ZA" w:eastAsia="en-ZA"/>
          <w14:ligatures w14:val="standardContextual"/>
        </w:rPr>
        <w:t xml:space="preserve">                                                                    </w:t>
      </w:r>
      <w:r w:rsidR="00E474FB" w:rsidRPr="00895DF0">
        <w:rPr>
          <w:rFonts w:eastAsia="Calibri" w:cs="Arial"/>
          <w:kern w:val="2"/>
          <w:lang w:val="en-ZA" w:eastAsia="en-ZA"/>
          <w14:ligatures w14:val="standardContextual"/>
        </w:rPr>
        <w:t xml:space="preserve">[1 </w:t>
      </w:r>
      <w:r w:rsidR="008B2D5C" w:rsidRPr="00895DF0">
        <w:rPr>
          <w:rFonts w:eastAsia="Calibri" w:cs="Arial"/>
          <w:kern w:val="2"/>
          <w:lang w:val="en-ZA" w:eastAsia="en-ZA"/>
          <w14:ligatures w14:val="standardContextual"/>
        </w:rPr>
        <w:t>mark]</w:t>
      </w:r>
      <w:r w:rsidRPr="00895DF0">
        <w:rPr>
          <w:rFonts w:eastAsia="Calibri" w:cs="Arial"/>
          <w:kern w:val="2"/>
          <w:lang w:val="en-ZA" w:eastAsia="en-ZA"/>
          <w14:ligatures w14:val="standardContextual"/>
        </w:rPr>
        <w:br/>
      </w:r>
    </w:p>
    <w:p w14:paraId="4BC5627D" w14:textId="718D6802" w:rsidR="00313989" w:rsidRPr="00895DF0" w:rsidRDefault="00313989" w:rsidP="00895469">
      <w:pPr>
        <w:ind w:right="96" w:hanging="284"/>
        <w:rPr>
          <w:rFonts w:eastAsia="Calibri" w:cs="Arial"/>
          <w:kern w:val="2"/>
          <w:lang w:val="en-ZA" w:eastAsia="en-ZA"/>
          <w14:ligatures w14:val="standardContextual"/>
        </w:rPr>
      </w:pPr>
      <w:r w:rsidRPr="00895DF0">
        <w:rPr>
          <w:rFonts w:eastAsia="Calibri" w:cs="Arial"/>
          <w:kern w:val="2"/>
          <w:lang w:val="en-ZA" w:eastAsia="en-ZA"/>
          <w14:ligatures w14:val="standardContextual"/>
        </w:rPr>
        <w:t>b</w:t>
      </w:r>
      <w:r w:rsidR="00717EBA" w:rsidRPr="00895DF0">
        <w:rPr>
          <w:rFonts w:eastAsia="Calibri" w:cs="Arial"/>
          <w:kern w:val="2"/>
          <w:lang w:val="en-ZA" w:eastAsia="en-ZA"/>
          <w14:ligatures w14:val="standardContextual"/>
        </w:rPr>
        <w:t>.</w:t>
      </w:r>
      <w:r w:rsidRPr="00895DF0">
        <w:rPr>
          <w:rFonts w:eastAsia="Calibri" w:cs="Arial"/>
          <w:b/>
          <w:bCs/>
          <w:kern w:val="2"/>
          <w:lang w:val="en-ZA" w:eastAsia="en-ZA"/>
          <w14:ligatures w14:val="standardContextual"/>
        </w:rPr>
        <w:t xml:space="preserve"> </w:t>
      </w:r>
      <w:r w:rsidRPr="00895DF0">
        <w:rPr>
          <w:rFonts w:eastAsia="Calibri" w:cs="Arial"/>
          <w:kern w:val="2"/>
          <w:lang w:val="en-ZA" w:eastAsia="en-ZA"/>
          <w14:ligatures w14:val="standardContextual"/>
        </w:rPr>
        <w:t>List two other data fields that must be recorded on the electronic system for manually inspected banknotes.</w:t>
      </w:r>
      <w:r w:rsidR="003971A6" w:rsidRPr="00895DF0">
        <w:rPr>
          <w:rFonts w:eastAsia="Calibri" w:cs="Arial"/>
          <w:kern w:val="2"/>
          <w:lang w:val="en-ZA" w:eastAsia="en-ZA"/>
          <w14:ligatures w14:val="standardContextual"/>
        </w:rPr>
        <w:t xml:space="preserve"> </w:t>
      </w:r>
      <w:r w:rsidR="00421A17" w:rsidRPr="00895DF0">
        <w:rPr>
          <w:rFonts w:eastAsia="Calibri" w:cs="Arial"/>
          <w:kern w:val="2"/>
          <w:lang w:val="en-ZA" w:eastAsia="en-ZA"/>
          <w14:ligatures w14:val="standardContextual"/>
        </w:rPr>
        <w:t xml:space="preserve">                                                                                         </w:t>
      </w:r>
      <w:r w:rsidR="003971A6" w:rsidRPr="00895DF0">
        <w:rPr>
          <w:rFonts w:eastAsia="Calibri" w:cs="Arial"/>
          <w:kern w:val="2"/>
          <w:lang w:val="en-ZA" w:eastAsia="en-ZA"/>
          <w14:ligatures w14:val="standardContextual"/>
        </w:rPr>
        <w:t>[2 marks]</w:t>
      </w:r>
      <w:r w:rsidRPr="00895DF0">
        <w:rPr>
          <w:rFonts w:eastAsia="Calibri" w:cs="Arial"/>
          <w:kern w:val="2"/>
          <w:lang w:val="en-ZA" w:eastAsia="en-ZA"/>
          <w14:ligatures w14:val="standardContextual"/>
        </w:rPr>
        <w:br/>
      </w:r>
    </w:p>
    <w:p w14:paraId="2A9C1734" w14:textId="77777777" w:rsidR="00825958" w:rsidRPr="00895DF0" w:rsidRDefault="00313989" w:rsidP="00D64F12">
      <w:pPr>
        <w:ind w:right="96" w:hanging="142"/>
        <w:rPr>
          <w:rFonts w:eastAsia="Calibri" w:cs="Arial"/>
          <w:kern w:val="2"/>
          <w:lang w:val="en-ZA" w:eastAsia="en-ZA"/>
          <w14:ligatures w14:val="standardContextual"/>
        </w:rPr>
      </w:pPr>
      <w:proofErr w:type="spellStart"/>
      <w:r w:rsidRPr="00895DF0">
        <w:rPr>
          <w:rFonts w:eastAsia="Calibri" w:cs="Arial"/>
          <w:kern w:val="2"/>
          <w:lang w:val="en-ZA" w:eastAsia="en-ZA"/>
          <w14:ligatures w14:val="standardContextual"/>
        </w:rPr>
        <w:t>c</w:t>
      </w:r>
      <w:r w:rsidR="003971A6" w:rsidRPr="00895DF0">
        <w:rPr>
          <w:rFonts w:eastAsia="Calibri" w:cs="Arial"/>
          <w:kern w:val="2"/>
          <w:lang w:val="en-ZA" w:eastAsia="en-ZA"/>
          <w14:ligatures w14:val="standardContextual"/>
        </w:rPr>
        <w:t>.</w:t>
      </w:r>
      <w:r w:rsidRPr="00895DF0">
        <w:rPr>
          <w:rFonts w:eastAsia="Calibri" w:cs="Arial"/>
          <w:kern w:val="2"/>
          <w:lang w:val="en-ZA" w:eastAsia="en-ZA"/>
          <w14:ligatures w14:val="standardContextual"/>
        </w:rPr>
        <w:t>Describe</w:t>
      </w:r>
      <w:proofErr w:type="spellEnd"/>
      <w:r w:rsidRPr="00895DF0">
        <w:rPr>
          <w:rFonts w:eastAsia="Calibri" w:cs="Arial"/>
          <w:kern w:val="2"/>
          <w:lang w:val="en-ZA" w:eastAsia="en-ZA"/>
          <w14:ligatures w14:val="standardContextual"/>
        </w:rPr>
        <w:t>, in the correct sequence, the full procedure to prepare rejected banknotes for manual shredding after manual inspection, from separation to handover for destruction.</w:t>
      </w:r>
      <w:r w:rsidR="00D64F12" w:rsidRPr="00895DF0">
        <w:rPr>
          <w:rFonts w:eastAsia="Calibri" w:cs="Arial"/>
          <w:b/>
          <w:bCs/>
          <w:kern w:val="2"/>
          <w:lang w:val="en-ZA" w:eastAsia="en-ZA"/>
          <w14:ligatures w14:val="standardContextual"/>
        </w:rPr>
        <w:tab/>
      </w:r>
      <w:r w:rsidR="00D64F12" w:rsidRPr="00895DF0">
        <w:rPr>
          <w:rFonts w:eastAsia="Calibri" w:cs="Arial"/>
          <w:b/>
          <w:bCs/>
          <w:kern w:val="2"/>
          <w:lang w:val="en-ZA" w:eastAsia="en-ZA"/>
          <w14:ligatures w14:val="standardContextual"/>
        </w:rPr>
        <w:tab/>
      </w:r>
      <w:r w:rsidR="00D64F12" w:rsidRPr="00895DF0">
        <w:rPr>
          <w:rFonts w:eastAsia="Calibri" w:cs="Arial"/>
          <w:b/>
          <w:bCs/>
          <w:kern w:val="2"/>
          <w:lang w:val="en-ZA" w:eastAsia="en-ZA"/>
          <w14:ligatures w14:val="standardContextual"/>
        </w:rPr>
        <w:tab/>
      </w:r>
      <w:r w:rsidR="00D64F12" w:rsidRPr="00895DF0">
        <w:rPr>
          <w:rFonts w:eastAsia="Calibri" w:cs="Arial"/>
          <w:b/>
          <w:bCs/>
          <w:kern w:val="2"/>
          <w:lang w:val="en-ZA" w:eastAsia="en-ZA"/>
          <w14:ligatures w14:val="standardContextual"/>
        </w:rPr>
        <w:tab/>
      </w:r>
      <w:r w:rsidR="00D64F12" w:rsidRPr="00895DF0">
        <w:rPr>
          <w:rFonts w:eastAsia="Calibri" w:cs="Arial"/>
          <w:b/>
          <w:bCs/>
          <w:kern w:val="2"/>
          <w:lang w:val="en-ZA" w:eastAsia="en-ZA"/>
          <w14:ligatures w14:val="standardContextual"/>
        </w:rPr>
        <w:tab/>
      </w:r>
      <w:r w:rsidR="00D64F12" w:rsidRPr="00895DF0">
        <w:rPr>
          <w:rFonts w:eastAsia="Calibri" w:cs="Arial"/>
          <w:b/>
          <w:bCs/>
          <w:kern w:val="2"/>
          <w:lang w:val="en-ZA" w:eastAsia="en-ZA"/>
          <w14:ligatures w14:val="standardContextual"/>
        </w:rPr>
        <w:tab/>
      </w:r>
      <w:r w:rsidR="00D64F12" w:rsidRPr="00895DF0">
        <w:rPr>
          <w:rFonts w:eastAsia="Calibri" w:cs="Arial"/>
          <w:b/>
          <w:bCs/>
          <w:kern w:val="2"/>
          <w:lang w:val="en-ZA" w:eastAsia="en-ZA"/>
          <w14:ligatures w14:val="standardContextual"/>
        </w:rPr>
        <w:tab/>
      </w:r>
      <w:r w:rsidR="00D64F12" w:rsidRPr="00895DF0">
        <w:rPr>
          <w:rFonts w:eastAsia="Calibri" w:cs="Arial"/>
          <w:b/>
          <w:bCs/>
          <w:kern w:val="2"/>
          <w:lang w:val="en-ZA" w:eastAsia="en-ZA"/>
          <w14:ligatures w14:val="standardContextual"/>
        </w:rPr>
        <w:tab/>
      </w:r>
      <w:r w:rsidR="00D64F12" w:rsidRPr="00895DF0">
        <w:rPr>
          <w:rFonts w:eastAsia="Calibri" w:cs="Arial"/>
          <w:b/>
          <w:bCs/>
          <w:kern w:val="2"/>
          <w:lang w:val="en-ZA" w:eastAsia="en-ZA"/>
          <w14:ligatures w14:val="standardContextual"/>
        </w:rPr>
        <w:tab/>
      </w:r>
      <w:r w:rsidR="00D64F12" w:rsidRPr="00895DF0">
        <w:rPr>
          <w:rFonts w:eastAsia="Calibri" w:cs="Arial"/>
          <w:b/>
          <w:bCs/>
          <w:kern w:val="2"/>
          <w:lang w:val="en-ZA" w:eastAsia="en-ZA"/>
          <w14:ligatures w14:val="standardContextual"/>
        </w:rPr>
        <w:tab/>
        <w:t xml:space="preserve">       </w:t>
      </w:r>
      <w:r w:rsidR="003971A6" w:rsidRPr="00895DF0">
        <w:rPr>
          <w:rFonts w:eastAsia="Calibri" w:cs="Arial"/>
          <w:kern w:val="2"/>
          <w:lang w:val="en-ZA" w:eastAsia="en-ZA"/>
          <w14:ligatures w14:val="standardContextual"/>
        </w:rPr>
        <w:t>[7 marks]</w:t>
      </w:r>
    </w:p>
    <w:p w14:paraId="33F1EDE4" w14:textId="58B851E5" w:rsidR="008D1C19" w:rsidRPr="00895DF0" w:rsidRDefault="00825958" w:rsidP="00D64F12">
      <w:pPr>
        <w:ind w:right="96" w:hanging="142"/>
        <w:rPr>
          <w:rFonts w:eastAsia="Calibri" w:cs="Arial"/>
          <w:b/>
          <w:kern w:val="2"/>
          <w:lang w:val="en-ZA" w:eastAsia="en-ZA"/>
          <w14:ligatures w14:val="standardContextual"/>
        </w:rPr>
      </w:pPr>
      <w:r w:rsidRPr="00895DF0">
        <w:rPr>
          <w:rFonts w:eastAsia="Calibri" w:cs="Arial"/>
          <w:b/>
          <w:bCs/>
          <w:kern w:val="2"/>
          <w:lang w:val="en-ZA" w:eastAsia="en-ZA"/>
          <w14:ligatures w14:val="standardContextual"/>
        </w:rPr>
        <w:t xml:space="preserve">                                                                                                                  Total (10 marks)</w:t>
      </w:r>
      <w:r w:rsidR="00313989" w:rsidRPr="00895DF0">
        <w:rPr>
          <w:rFonts w:eastAsia="Calibri" w:cs="Arial"/>
          <w:b/>
          <w:bCs/>
          <w:kern w:val="2"/>
          <w:lang w:val="en-ZA" w:eastAsia="en-ZA"/>
          <w14:ligatures w14:val="standardContextual"/>
        </w:rPr>
        <w:br/>
      </w:r>
      <w:r w:rsidR="008D1C19" w:rsidRPr="00895DF0">
        <w:rPr>
          <w:rFonts w:eastAsia="Calibri" w:cs="Arial"/>
          <w:b/>
          <w:kern w:val="2"/>
          <w:lang w:val="en-ZA" w:eastAsia="en-ZA"/>
          <w14:ligatures w14:val="standardContextual"/>
        </w:rPr>
        <w:t>2.1.</w:t>
      </w:r>
      <w:r w:rsidR="003971A6" w:rsidRPr="00895DF0">
        <w:rPr>
          <w:rFonts w:eastAsia="Calibri" w:cs="Arial"/>
          <w:b/>
          <w:kern w:val="2"/>
          <w:lang w:val="en-ZA" w:eastAsia="en-ZA"/>
          <w14:ligatures w14:val="standardContextual"/>
        </w:rPr>
        <w:t>4</w:t>
      </w:r>
    </w:p>
    <w:p w14:paraId="0282FF84" w14:textId="42128D76" w:rsidR="005E1668" w:rsidRPr="00895DF0" w:rsidRDefault="005E1668" w:rsidP="007F64CC">
      <w:pPr>
        <w:ind w:right="96"/>
        <w:jc w:val="both"/>
        <w:rPr>
          <w:rFonts w:eastAsia="Calibri" w:cs="Arial"/>
          <w:bCs/>
          <w:kern w:val="2"/>
          <w:u w:val="single"/>
          <w:lang w:val="en-ZA" w:eastAsia="en-ZA"/>
          <w14:ligatures w14:val="standardContextual"/>
        </w:rPr>
      </w:pPr>
      <w:r w:rsidRPr="00895DF0">
        <w:rPr>
          <w:rFonts w:eastAsia="Calibri" w:cs="Arial"/>
          <w:bCs/>
          <w:kern w:val="2"/>
          <w:lang w:val="en-ZA" w:eastAsia="en-ZA"/>
          <w14:ligatures w14:val="standardContextual"/>
        </w:rPr>
        <w:t>_</w:t>
      </w:r>
      <w:r w:rsidR="008D1C19" w:rsidRPr="00895DF0">
        <w:rPr>
          <w:rFonts w:eastAsia="Calibri" w:cs="Arial"/>
          <w:bCs/>
          <w:kern w:val="2"/>
          <w:u w:val="single"/>
          <w:lang w:val="en-ZA" w:eastAsia="en-ZA"/>
          <w14:ligatures w14:val="standardContextual"/>
        </w:rPr>
        <w:t>a.</w:t>
      </w:r>
      <w:r w:rsidRPr="00895DF0">
        <w:rPr>
          <w:rFonts w:eastAsia="Calibri" w:cs="Arial"/>
          <w:bCs/>
          <w:kern w:val="2"/>
          <w:u w:val="single"/>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w:t>
      </w:r>
      <w:r w:rsidR="00C7002D" w:rsidRPr="00895DF0">
        <w:rPr>
          <w:rFonts w:eastAsia="Calibri" w:cs="Arial"/>
          <w:bCs/>
          <w:kern w:val="2"/>
          <w:u w:val="single"/>
          <w:lang w:val="en-ZA" w:eastAsia="en-ZA"/>
          <w14:ligatures w14:val="standardContextual"/>
        </w:rPr>
        <w:t>b.</w:t>
      </w:r>
      <w:r w:rsidRPr="00895DF0">
        <w:rPr>
          <w:rFonts w:eastAsia="Calibri" w:cs="Arial"/>
          <w:bCs/>
          <w:kern w:val="2"/>
          <w:u w:val="single"/>
          <w:lang w:val="en-ZA" w:eastAsia="en-ZA"/>
          <w14:ligatures w14:val="standardContextual"/>
        </w:rPr>
        <w:t>________________________________________________________________________________________________________________________________________</w:t>
      </w:r>
      <w:r w:rsidR="00C0289B" w:rsidRPr="00895DF0">
        <w:rPr>
          <w:rFonts w:eastAsia="Calibri" w:cs="Arial"/>
          <w:bCs/>
          <w:kern w:val="2"/>
          <w:u w:val="single"/>
          <w:lang w:val="en-ZA" w:eastAsia="en-ZA"/>
          <w14:ligatures w14:val="standardContextual"/>
        </w:rPr>
        <w:t>___</w:t>
      </w:r>
      <w:r w:rsidR="007F64CC" w:rsidRPr="00895DF0">
        <w:rPr>
          <w:rFonts w:eastAsia="Calibri" w:cs="Arial"/>
          <w:bCs/>
          <w:kern w:val="2"/>
          <w:u w:val="single"/>
          <w:lang w:val="en-ZA" w:eastAsia="en-ZA"/>
          <w14:ligatures w14:val="standardContextual"/>
        </w:rPr>
        <w:t>_______________________________________________________________________________________________________________________________________</w:t>
      </w:r>
      <w:r w:rsidR="007F64CC" w:rsidRPr="00895DF0">
        <w:rPr>
          <w:rFonts w:eastAsia="Calibri" w:cs="Arial"/>
          <w:bCs/>
          <w:kern w:val="2"/>
          <w:u w:val="single"/>
          <w:lang w:val="en-ZA" w:eastAsia="en-ZA"/>
          <w14:ligatures w14:val="standardContextual"/>
        </w:rPr>
        <w:lastRenderedPageBreak/>
        <w:t>________________________________________________________________________________________________________________________________________________________________________________________________________________</w:t>
      </w:r>
      <w:r w:rsidR="00C7002D" w:rsidRPr="00895DF0">
        <w:rPr>
          <w:rFonts w:eastAsia="Calibri" w:cs="Arial"/>
          <w:bCs/>
          <w:kern w:val="2"/>
          <w:u w:val="single"/>
          <w:lang w:val="en-ZA" w:eastAsia="en-ZA"/>
          <w14:ligatures w14:val="standardContextual"/>
        </w:rPr>
        <w:t>c.</w:t>
      </w:r>
      <w:r w:rsidR="007F64CC" w:rsidRPr="00895DF0">
        <w:rPr>
          <w:rFonts w:eastAsia="Calibri" w:cs="Arial"/>
          <w:bCs/>
          <w:kern w:val="2"/>
          <w:u w:val="single"/>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C7002D" w:rsidRPr="00895DF0">
        <w:rPr>
          <w:rFonts w:eastAsia="Calibri" w:cs="Arial"/>
          <w:bCs/>
          <w:kern w:val="2"/>
          <w:u w:val="single"/>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D8A2831" w14:textId="77777777" w:rsidR="00C7002D" w:rsidRPr="00895DF0" w:rsidRDefault="00C7002D" w:rsidP="007F64CC">
      <w:pPr>
        <w:ind w:right="96"/>
        <w:jc w:val="both"/>
        <w:rPr>
          <w:rFonts w:eastAsia="Calibri" w:cs="Arial"/>
          <w:bCs/>
          <w:kern w:val="2"/>
          <w:u w:val="single"/>
          <w:lang w:val="en-ZA" w:eastAsia="en-ZA"/>
          <w14:ligatures w14:val="standardContextual"/>
        </w:rPr>
      </w:pPr>
    </w:p>
    <w:p w14:paraId="490359B7" w14:textId="2575D245" w:rsidR="002F61FD" w:rsidRPr="00895DF0" w:rsidRDefault="00C7002D" w:rsidP="001141D6">
      <w:pPr>
        <w:ind w:right="96" w:hanging="567"/>
        <w:jc w:val="both"/>
        <w:rPr>
          <w:rFonts w:eastAsia="Calibri" w:cs="Arial"/>
          <w:b/>
          <w:kern w:val="2"/>
          <w:lang w:eastAsia="en-ZA"/>
          <w14:ligatures w14:val="standardContextual"/>
        </w:rPr>
      </w:pPr>
      <w:r w:rsidRPr="00895DF0">
        <w:rPr>
          <w:rFonts w:eastAsia="Calibri" w:cs="Arial"/>
          <w:b/>
          <w:kern w:val="2"/>
          <w:lang w:val="en-ZA" w:eastAsia="en-ZA"/>
          <w14:ligatures w14:val="standardContextual"/>
        </w:rPr>
        <w:t xml:space="preserve">2.1.5 </w:t>
      </w:r>
      <w:r w:rsidR="002F61FD" w:rsidRPr="00895DF0">
        <w:rPr>
          <w:rFonts w:eastAsia="Calibri" w:cs="Arial"/>
          <w:kern w:val="2"/>
          <w:lang w:val="en-ZA" w:eastAsia="en-ZA"/>
          <w14:ligatures w14:val="standardContextual"/>
        </w:rPr>
        <w:t xml:space="preserve">Answer all questions by writing True if the statement is correct or False if the statement is incorrect. </w:t>
      </w:r>
      <w:r w:rsidR="00C5629F" w:rsidRPr="00895DF0">
        <w:rPr>
          <w:rFonts w:eastAsia="Calibri" w:cs="Arial"/>
          <w:kern w:val="2"/>
          <w:lang w:eastAsia="en-ZA"/>
          <w14:ligatures w14:val="standardContextual"/>
        </w:rPr>
        <w:t>Use the scenario (Thandi = Reconciler; Nomsa = Checker)</w:t>
      </w:r>
      <w:r w:rsidR="002F61FD" w:rsidRPr="00895DF0">
        <w:rPr>
          <w:rFonts w:eastAsia="Calibri" w:cs="Arial"/>
          <w:b/>
          <w:bCs/>
          <w:kern w:val="2"/>
          <w:lang w:val="en-ZA" w:eastAsia="en-ZA"/>
          <w14:ligatures w14:val="standardContextual"/>
        </w:rPr>
        <w:t>.</w:t>
      </w:r>
    </w:p>
    <w:p w14:paraId="75A2C080" w14:textId="77777777" w:rsidR="00251630" w:rsidRPr="00895DF0" w:rsidRDefault="00251630" w:rsidP="002F61FD">
      <w:pPr>
        <w:ind w:right="96"/>
        <w:jc w:val="both"/>
        <w:rPr>
          <w:rFonts w:eastAsia="Calibri" w:cs="Arial"/>
          <w:b/>
          <w:bCs/>
          <w:kern w:val="2"/>
          <w:lang w:val="en-ZA" w:eastAsia="en-ZA"/>
          <w14:ligatures w14:val="standardContextual"/>
        </w:rPr>
      </w:pPr>
    </w:p>
    <w:p w14:paraId="235530ED" w14:textId="6511DCD6" w:rsidR="00555956" w:rsidRPr="00895DF0" w:rsidRDefault="00555956" w:rsidP="00555956">
      <w:pPr>
        <w:ind w:right="96"/>
        <w:jc w:val="both"/>
        <w:rPr>
          <w:rFonts w:eastAsia="Calibri" w:cs="Arial"/>
          <w:b/>
          <w:bCs/>
          <w:kern w:val="2"/>
          <w:lang w:val="en-ZA" w:eastAsia="en-ZA"/>
          <w14:ligatures w14:val="standardContextual"/>
        </w:rPr>
      </w:pPr>
      <w:r w:rsidRPr="00895DF0">
        <w:rPr>
          <w:rFonts w:eastAsia="Calibri" w:cs="Arial"/>
          <w:b/>
          <w:bCs/>
          <w:kern w:val="2"/>
          <w:lang w:val="en-ZA" w:eastAsia="en-ZA"/>
          <w14:ligatures w14:val="standardContextual"/>
        </w:rPr>
        <w:t xml:space="preserve">True/False Questions </w:t>
      </w:r>
      <w:r w:rsidR="00825958" w:rsidRPr="00895DF0">
        <w:rPr>
          <w:rFonts w:eastAsia="Calibri" w:cs="Arial"/>
          <w:b/>
          <w:bCs/>
          <w:kern w:val="2"/>
          <w:lang w:val="en-ZA" w:eastAsia="en-ZA"/>
          <w14:ligatures w14:val="standardContextual"/>
        </w:rPr>
        <w:t xml:space="preserve">                                                                                    </w:t>
      </w:r>
      <w:proofErr w:type="gramStart"/>
      <w:r w:rsidR="00825958" w:rsidRPr="00895DF0">
        <w:rPr>
          <w:rFonts w:eastAsia="Calibri" w:cs="Arial"/>
          <w:b/>
          <w:bCs/>
          <w:kern w:val="2"/>
          <w:lang w:val="en-ZA" w:eastAsia="en-ZA"/>
          <w14:ligatures w14:val="standardContextual"/>
        </w:rPr>
        <w:t xml:space="preserve">   </w:t>
      </w:r>
      <w:r w:rsidRPr="00895DF0">
        <w:rPr>
          <w:rFonts w:eastAsia="Calibri" w:cs="Arial"/>
          <w:b/>
          <w:bCs/>
          <w:kern w:val="2"/>
          <w:lang w:val="en-ZA" w:eastAsia="en-ZA"/>
          <w14:ligatures w14:val="standardContextual"/>
        </w:rPr>
        <w:t>(</w:t>
      </w:r>
      <w:proofErr w:type="gramEnd"/>
      <w:r w:rsidRPr="00895DF0">
        <w:rPr>
          <w:rFonts w:eastAsia="Calibri" w:cs="Arial"/>
          <w:b/>
          <w:bCs/>
          <w:kern w:val="2"/>
          <w:lang w:val="en-ZA" w:eastAsia="en-ZA"/>
          <w14:ligatures w14:val="standardContextual"/>
        </w:rPr>
        <w:t>5 marks)</w:t>
      </w:r>
    </w:p>
    <w:p w14:paraId="1642B0F1" w14:textId="716D6122" w:rsidR="00555956" w:rsidRPr="00895DF0" w:rsidRDefault="00555956" w:rsidP="00CC34DE">
      <w:pPr>
        <w:numPr>
          <w:ilvl w:val="0"/>
          <w:numId w:val="23"/>
        </w:numPr>
        <w:ind w:right="96"/>
        <w:rPr>
          <w:rFonts w:eastAsia="Calibri" w:cs="Arial"/>
          <w:kern w:val="2"/>
          <w:lang w:val="en-ZA" w:eastAsia="en-ZA"/>
          <w14:ligatures w14:val="standardContextual"/>
        </w:rPr>
      </w:pPr>
      <w:r w:rsidRPr="00895DF0">
        <w:rPr>
          <w:rFonts w:eastAsia="Calibri" w:cs="Arial"/>
          <w:kern w:val="2"/>
          <w:lang w:val="en-ZA" w:eastAsia="en-ZA"/>
          <w14:ligatures w14:val="standardContextual"/>
        </w:rPr>
        <w:t>All results from manual inspection of banknotes must be captured on the electronic system, even if the totals match the treasury register.</w:t>
      </w:r>
      <w:r w:rsidR="00825958" w:rsidRPr="00895DF0">
        <w:rPr>
          <w:rFonts w:eastAsia="Calibri" w:cs="Arial"/>
          <w:kern w:val="2"/>
          <w:lang w:val="en-ZA" w:eastAsia="en-ZA"/>
          <w14:ligatures w14:val="standardContextual"/>
        </w:rPr>
        <w:t xml:space="preserve">              [1 mark]</w:t>
      </w:r>
      <w:r w:rsidRPr="00895DF0">
        <w:rPr>
          <w:rFonts w:eastAsia="Calibri" w:cs="Arial"/>
          <w:kern w:val="2"/>
          <w:lang w:val="en-ZA" w:eastAsia="en-ZA"/>
          <w14:ligatures w14:val="standardContextual"/>
        </w:rPr>
        <w:br/>
      </w:r>
    </w:p>
    <w:p w14:paraId="663BB7A7" w14:textId="77777777" w:rsidR="00555956" w:rsidRPr="00895DF0" w:rsidRDefault="00555956" w:rsidP="00555956">
      <w:pPr>
        <w:ind w:left="720" w:right="96"/>
        <w:jc w:val="both"/>
        <w:rPr>
          <w:rFonts w:eastAsia="Calibri" w:cs="Arial"/>
          <w:kern w:val="2"/>
          <w:lang w:val="en-ZA" w:eastAsia="en-ZA"/>
          <w14:ligatures w14:val="standardContextual"/>
        </w:rPr>
      </w:pPr>
    </w:p>
    <w:p w14:paraId="178AD3E9" w14:textId="6E0FDBBA" w:rsidR="00555956" w:rsidRPr="00895DF0" w:rsidRDefault="00555956" w:rsidP="009A2D27">
      <w:pPr>
        <w:numPr>
          <w:ilvl w:val="0"/>
          <w:numId w:val="23"/>
        </w:numPr>
        <w:ind w:right="96"/>
        <w:jc w:val="both"/>
        <w:rPr>
          <w:rFonts w:eastAsia="Calibri" w:cs="Arial"/>
          <w:kern w:val="2"/>
          <w:lang w:val="en-ZA" w:eastAsia="en-ZA"/>
          <w14:ligatures w14:val="standardContextual"/>
        </w:rPr>
      </w:pPr>
      <w:r w:rsidRPr="00895DF0">
        <w:rPr>
          <w:rFonts w:eastAsia="Calibri" w:cs="Arial"/>
          <w:kern w:val="2"/>
          <w:lang w:val="en-ZA" w:eastAsia="en-ZA"/>
          <w14:ligatures w14:val="standardContextual"/>
        </w:rPr>
        <w:t>When logging manual inspection results, it is acceptable to omit the operator identification number if the notes are balanced.</w:t>
      </w:r>
      <w:r w:rsidR="00825958" w:rsidRPr="00895DF0">
        <w:rPr>
          <w:rFonts w:eastAsia="Calibri" w:cs="Arial"/>
          <w:kern w:val="2"/>
          <w:lang w:val="en-ZA" w:eastAsia="en-ZA"/>
          <w14:ligatures w14:val="standardContextual"/>
        </w:rPr>
        <w:t xml:space="preserve"> </w:t>
      </w:r>
      <w:r w:rsidR="009A2D27" w:rsidRPr="00895DF0">
        <w:rPr>
          <w:rFonts w:eastAsia="Calibri" w:cs="Arial"/>
          <w:kern w:val="2"/>
          <w:lang w:val="en-ZA" w:eastAsia="en-ZA"/>
          <w14:ligatures w14:val="standardContextual"/>
        </w:rPr>
        <w:t>True/ False</w:t>
      </w:r>
      <w:r w:rsidR="000E3189" w:rsidRPr="00895DF0">
        <w:rPr>
          <w:rFonts w:eastAsia="Calibri" w:cs="Arial"/>
          <w:kern w:val="2"/>
          <w:lang w:val="en-ZA" w:eastAsia="en-ZA"/>
          <w14:ligatures w14:val="standardContextual"/>
        </w:rPr>
        <w:t xml:space="preserve">          </w:t>
      </w:r>
      <w:proofErr w:type="gramStart"/>
      <w:r w:rsidR="000E3189" w:rsidRPr="00895DF0">
        <w:rPr>
          <w:rFonts w:eastAsia="Calibri" w:cs="Arial"/>
          <w:kern w:val="2"/>
          <w:lang w:val="en-ZA" w:eastAsia="en-ZA"/>
          <w14:ligatures w14:val="standardContextual"/>
        </w:rPr>
        <w:t xml:space="preserve">   </w:t>
      </w:r>
      <w:r w:rsidR="00825958" w:rsidRPr="00895DF0">
        <w:rPr>
          <w:rFonts w:eastAsia="Calibri" w:cs="Arial"/>
          <w:kern w:val="2"/>
          <w:lang w:val="en-ZA" w:eastAsia="en-ZA"/>
          <w14:ligatures w14:val="standardContextual"/>
        </w:rPr>
        <w:t>[</w:t>
      </w:r>
      <w:proofErr w:type="gramEnd"/>
      <w:r w:rsidR="00825958" w:rsidRPr="00895DF0">
        <w:rPr>
          <w:rFonts w:eastAsia="Calibri" w:cs="Arial"/>
          <w:kern w:val="2"/>
          <w:lang w:val="en-ZA" w:eastAsia="en-ZA"/>
          <w14:ligatures w14:val="standardContextual"/>
        </w:rPr>
        <w:t>1 mark]</w:t>
      </w:r>
      <w:r w:rsidRPr="00895DF0">
        <w:rPr>
          <w:rFonts w:eastAsia="Calibri" w:cs="Arial"/>
          <w:kern w:val="2"/>
          <w:lang w:val="en-ZA" w:eastAsia="en-ZA"/>
          <w14:ligatures w14:val="standardContextual"/>
        </w:rPr>
        <w:br/>
      </w:r>
    </w:p>
    <w:p w14:paraId="002774F8" w14:textId="77777777" w:rsidR="00555956" w:rsidRPr="00895DF0" w:rsidRDefault="00555956" w:rsidP="00555956">
      <w:pPr>
        <w:pStyle w:val="ListParagraph"/>
        <w:rPr>
          <w:rFonts w:eastAsia="Calibri" w:cs="Arial"/>
          <w:kern w:val="2"/>
          <w:lang w:val="en-ZA" w:eastAsia="en-ZA"/>
          <w14:ligatures w14:val="standardContextual"/>
        </w:rPr>
      </w:pPr>
    </w:p>
    <w:p w14:paraId="43F05AA0" w14:textId="5F3A0BFB" w:rsidR="00555956" w:rsidRPr="00895DF0" w:rsidRDefault="00555956" w:rsidP="00DE44C0">
      <w:pPr>
        <w:numPr>
          <w:ilvl w:val="0"/>
          <w:numId w:val="23"/>
        </w:numPr>
        <w:ind w:right="96"/>
        <w:jc w:val="both"/>
        <w:rPr>
          <w:rFonts w:eastAsia="Calibri" w:cs="Arial"/>
          <w:kern w:val="2"/>
          <w:lang w:val="en-ZA" w:eastAsia="en-ZA"/>
          <w14:ligatures w14:val="standardContextual"/>
        </w:rPr>
      </w:pPr>
      <w:r w:rsidRPr="00895DF0">
        <w:rPr>
          <w:rFonts w:eastAsia="Calibri" w:cs="Arial"/>
          <w:kern w:val="2"/>
          <w:lang w:val="en-ZA" w:eastAsia="en-ZA"/>
          <w14:ligatures w14:val="standardContextual"/>
        </w:rPr>
        <w:t>The reason code for rejecting banknotes (e.g., torn, contaminated, burnt) must always be included when capturing results.</w:t>
      </w:r>
      <w:r w:rsidR="00DE44C0" w:rsidRPr="00895DF0">
        <w:rPr>
          <w:rFonts w:eastAsia="Calibri" w:cs="Arial"/>
          <w:kern w:val="2"/>
          <w:lang w:val="en-ZA" w:eastAsia="en-ZA"/>
          <w14:ligatures w14:val="standardContextual"/>
        </w:rPr>
        <w:t xml:space="preserve"> True / False</w:t>
      </w:r>
      <w:r w:rsidR="000E3189" w:rsidRPr="00895DF0">
        <w:rPr>
          <w:rFonts w:eastAsia="Calibri" w:cs="Arial"/>
          <w:kern w:val="2"/>
          <w:lang w:val="en-ZA" w:eastAsia="en-ZA"/>
          <w14:ligatures w14:val="standardContextual"/>
        </w:rPr>
        <w:t xml:space="preserve">        </w:t>
      </w:r>
      <w:r w:rsidR="00DE44C0" w:rsidRPr="00895DF0">
        <w:rPr>
          <w:rFonts w:eastAsia="Calibri" w:cs="Arial"/>
          <w:kern w:val="2"/>
          <w:lang w:val="en-ZA" w:eastAsia="en-ZA"/>
          <w14:ligatures w14:val="standardContextual"/>
        </w:rPr>
        <w:t xml:space="preserve">         </w:t>
      </w:r>
      <w:r w:rsidR="000E3189" w:rsidRPr="00895DF0">
        <w:rPr>
          <w:rFonts w:eastAsia="Calibri" w:cs="Arial"/>
          <w:kern w:val="2"/>
          <w:lang w:val="en-ZA" w:eastAsia="en-ZA"/>
          <w14:ligatures w14:val="standardContextual"/>
        </w:rPr>
        <w:t xml:space="preserve">         </w:t>
      </w:r>
      <w:proofErr w:type="gramStart"/>
      <w:r w:rsidR="000E3189" w:rsidRPr="00895DF0">
        <w:rPr>
          <w:rFonts w:eastAsia="Calibri" w:cs="Arial"/>
          <w:kern w:val="2"/>
          <w:lang w:val="en-ZA" w:eastAsia="en-ZA"/>
          <w14:ligatures w14:val="standardContextual"/>
        </w:rPr>
        <w:t xml:space="preserve">   [</w:t>
      </w:r>
      <w:proofErr w:type="gramEnd"/>
      <w:r w:rsidR="000E3189" w:rsidRPr="00895DF0">
        <w:rPr>
          <w:rFonts w:eastAsia="Calibri" w:cs="Arial"/>
          <w:kern w:val="2"/>
          <w:lang w:val="en-ZA" w:eastAsia="en-ZA"/>
          <w14:ligatures w14:val="standardContextual"/>
        </w:rPr>
        <w:t>1 mark]</w:t>
      </w:r>
      <w:r w:rsidRPr="00895DF0">
        <w:rPr>
          <w:rFonts w:eastAsia="Calibri" w:cs="Arial"/>
          <w:kern w:val="2"/>
          <w:lang w:val="en-ZA" w:eastAsia="en-ZA"/>
          <w14:ligatures w14:val="standardContextual"/>
        </w:rPr>
        <w:br/>
      </w:r>
    </w:p>
    <w:p w14:paraId="2209ECFE" w14:textId="77777777" w:rsidR="00555956" w:rsidRPr="00895DF0" w:rsidRDefault="00555956" w:rsidP="00555956">
      <w:pPr>
        <w:pStyle w:val="ListParagraph"/>
        <w:rPr>
          <w:rFonts w:eastAsia="Calibri" w:cs="Arial"/>
          <w:kern w:val="2"/>
          <w:lang w:val="en-ZA" w:eastAsia="en-ZA"/>
          <w14:ligatures w14:val="standardContextual"/>
        </w:rPr>
      </w:pPr>
    </w:p>
    <w:p w14:paraId="4EAD269F" w14:textId="77777777" w:rsidR="00012EAB" w:rsidRPr="00895DF0" w:rsidRDefault="00555956" w:rsidP="000E68C7">
      <w:pPr>
        <w:numPr>
          <w:ilvl w:val="0"/>
          <w:numId w:val="23"/>
        </w:numPr>
        <w:ind w:right="96"/>
        <w:rPr>
          <w:rFonts w:eastAsia="Calibri" w:cs="Arial"/>
          <w:kern w:val="2"/>
          <w:lang w:val="en-ZA" w:eastAsia="en-ZA"/>
          <w14:ligatures w14:val="standardContextual"/>
        </w:rPr>
      </w:pPr>
      <w:r w:rsidRPr="00895DF0">
        <w:rPr>
          <w:rFonts w:eastAsia="Calibri" w:cs="Arial"/>
          <w:kern w:val="2"/>
          <w:lang w:val="en-ZA" w:eastAsia="en-ZA"/>
          <w14:ligatures w14:val="standardContextual"/>
        </w:rPr>
        <w:lastRenderedPageBreak/>
        <w:t xml:space="preserve">If a second checker is not available, the reconciler may complete the logging process alone </w:t>
      </w:r>
      <w:proofErr w:type="gramStart"/>
      <w:r w:rsidRPr="00895DF0">
        <w:rPr>
          <w:rFonts w:eastAsia="Calibri" w:cs="Arial"/>
          <w:kern w:val="2"/>
          <w:lang w:val="en-ZA" w:eastAsia="en-ZA"/>
          <w14:ligatures w14:val="standardContextual"/>
        </w:rPr>
        <w:t>as long as</w:t>
      </w:r>
      <w:proofErr w:type="gramEnd"/>
      <w:r w:rsidRPr="00895DF0">
        <w:rPr>
          <w:rFonts w:eastAsia="Calibri" w:cs="Arial"/>
          <w:kern w:val="2"/>
          <w:lang w:val="en-ZA" w:eastAsia="en-ZA"/>
          <w14:ligatures w14:val="standardContextual"/>
        </w:rPr>
        <w:t xml:space="preserve"> totals are correct.</w:t>
      </w:r>
      <w:r w:rsidR="00DE44C0" w:rsidRPr="00895DF0">
        <w:rPr>
          <w:rFonts w:eastAsia="Calibri" w:cs="Arial"/>
          <w:kern w:val="2"/>
          <w:lang w:val="en-ZA" w:eastAsia="en-ZA"/>
          <w14:ligatures w14:val="standardContextual"/>
        </w:rPr>
        <w:t xml:space="preserve"> True/ False</w:t>
      </w:r>
      <w:r w:rsidR="00AD41F1" w:rsidRPr="00895DF0">
        <w:rPr>
          <w:rFonts w:eastAsia="Calibri" w:cs="Arial"/>
          <w:kern w:val="2"/>
          <w:lang w:val="en-ZA" w:eastAsia="en-ZA"/>
          <w14:ligatures w14:val="standardContextual"/>
        </w:rPr>
        <w:t xml:space="preserve">  </w:t>
      </w:r>
      <w:r w:rsidR="004F0173" w:rsidRPr="00895DF0">
        <w:rPr>
          <w:rFonts w:eastAsia="Calibri" w:cs="Arial"/>
          <w:kern w:val="2"/>
          <w:lang w:val="en-ZA" w:eastAsia="en-ZA"/>
          <w14:ligatures w14:val="standardContextual"/>
        </w:rPr>
        <w:t xml:space="preserve">                     </w:t>
      </w:r>
      <w:proofErr w:type="gramStart"/>
      <w:r w:rsidR="004F0173" w:rsidRPr="00895DF0">
        <w:rPr>
          <w:rFonts w:eastAsia="Calibri" w:cs="Arial"/>
          <w:kern w:val="2"/>
          <w:lang w:val="en-ZA" w:eastAsia="en-ZA"/>
          <w14:ligatures w14:val="standardContextual"/>
        </w:rPr>
        <w:t xml:space="preserve">   [</w:t>
      </w:r>
      <w:proofErr w:type="gramEnd"/>
      <w:r w:rsidR="004F0173" w:rsidRPr="00895DF0">
        <w:rPr>
          <w:rFonts w:eastAsia="Calibri" w:cs="Arial"/>
          <w:kern w:val="2"/>
          <w:lang w:val="en-ZA" w:eastAsia="en-ZA"/>
          <w14:ligatures w14:val="standardContextual"/>
        </w:rPr>
        <w:t>1 mark]</w:t>
      </w:r>
      <w:r w:rsidR="00AD41F1" w:rsidRPr="00895DF0">
        <w:rPr>
          <w:rFonts w:eastAsia="Calibri" w:cs="Arial"/>
          <w:kern w:val="2"/>
          <w:lang w:val="en-ZA" w:eastAsia="en-ZA"/>
          <w14:ligatures w14:val="standardContextual"/>
        </w:rPr>
        <w:t xml:space="preserve">      </w:t>
      </w:r>
    </w:p>
    <w:p w14:paraId="63AF8F4E" w14:textId="77777777" w:rsidR="00012EAB" w:rsidRPr="00895DF0" w:rsidRDefault="00012EAB" w:rsidP="00012EAB">
      <w:pPr>
        <w:pStyle w:val="ListParagraph"/>
        <w:rPr>
          <w:rFonts w:eastAsia="Calibri" w:cs="Arial"/>
          <w:kern w:val="2"/>
          <w:lang w:val="en-ZA" w:eastAsia="en-ZA"/>
          <w14:ligatures w14:val="standardContextual"/>
        </w:rPr>
      </w:pPr>
    </w:p>
    <w:p w14:paraId="15F00B2E" w14:textId="376C3EAC" w:rsidR="00555956" w:rsidRPr="00895DF0" w:rsidRDefault="00AD41F1" w:rsidP="00012EAB">
      <w:pPr>
        <w:ind w:left="720" w:right="96"/>
        <w:rPr>
          <w:rFonts w:eastAsia="Calibri" w:cs="Arial"/>
          <w:kern w:val="2"/>
          <w:lang w:val="en-ZA" w:eastAsia="en-ZA"/>
          <w14:ligatures w14:val="standardContextual"/>
        </w:rPr>
      </w:pPr>
      <w:r w:rsidRPr="00895DF0">
        <w:rPr>
          <w:rFonts w:eastAsia="Calibri" w:cs="Arial"/>
          <w:kern w:val="2"/>
          <w:lang w:val="en-ZA" w:eastAsia="en-ZA"/>
          <w14:ligatures w14:val="standardContextual"/>
        </w:rPr>
        <w:t xml:space="preserve">                                   </w:t>
      </w:r>
    </w:p>
    <w:p w14:paraId="5E946BD5" w14:textId="2709DF9A" w:rsidR="00555956" w:rsidRPr="00895DF0" w:rsidRDefault="00555956" w:rsidP="00CC34DE">
      <w:pPr>
        <w:numPr>
          <w:ilvl w:val="0"/>
          <w:numId w:val="23"/>
        </w:numPr>
        <w:ind w:right="96"/>
        <w:jc w:val="both"/>
        <w:rPr>
          <w:rFonts w:eastAsia="Calibri" w:cs="Arial"/>
          <w:kern w:val="2"/>
          <w:lang w:val="en-ZA" w:eastAsia="en-ZA"/>
          <w14:ligatures w14:val="standardContextual"/>
        </w:rPr>
      </w:pPr>
      <w:r w:rsidRPr="00895DF0">
        <w:rPr>
          <w:rFonts w:eastAsia="Calibri" w:cs="Arial"/>
          <w:kern w:val="2"/>
          <w:lang w:val="en-ZA" w:eastAsia="en-ZA"/>
          <w14:ligatures w14:val="standardContextual"/>
        </w:rPr>
        <w:t>Accurate logging of manual inspection results is critical to compliance because it provides a full audit trail and prevents future disputes or fraud.</w:t>
      </w:r>
      <w:r w:rsidR="004F0173" w:rsidRPr="00895DF0">
        <w:rPr>
          <w:rFonts w:eastAsia="Calibri" w:cs="Arial"/>
          <w:kern w:val="2"/>
          <w:lang w:val="en-ZA" w:eastAsia="en-ZA"/>
          <w14:ligatures w14:val="standardContextual"/>
        </w:rPr>
        <w:t xml:space="preserve"> True/ False</w:t>
      </w:r>
      <w:r w:rsidR="000837B3" w:rsidRPr="00895DF0">
        <w:rPr>
          <w:rFonts w:eastAsia="Calibri" w:cs="Arial"/>
          <w:kern w:val="2"/>
          <w:lang w:val="en-ZA" w:eastAsia="en-ZA"/>
          <w14:ligatures w14:val="standardContextual"/>
        </w:rPr>
        <w:t xml:space="preserve"> [1 mark]</w:t>
      </w:r>
      <w:r w:rsidRPr="00895DF0">
        <w:rPr>
          <w:rFonts w:eastAsia="Calibri" w:cs="Arial"/>
          <w:kern w:val="2"/>
          <w:lang w:val="en-ZA" w:eastAsia="en-ZA"/>
          <w14:ligatures w14:val="standardContextual"/>
        </w:rPr>
        <w:br/>
      </w:r>
      <w:r w:rsidR="004F0173" w:rsidRPr="00895DF0">
        <w:rPr>
          <w:rFonts w:eastAsia="Calibri" w:cs="Arial"/>
          <w:b/>
          <w:bCs/>
          <w:kern w:val="2"/>
          <w:lang w:val="en-ZA" w:eastAsia="en-ZA"/>
          <w14:ligatures w14:val="standardContextual"/>
        </w:rPr>
        <w:t xml:space="preserve">                                                                                                       Total (5 marks)</w:t>
      </w:r>
    </w:p>
    <w:p w14:paraId="7DF14D9F" w14:textId="035136F9" w:rsidR="00555956" w:rsidRPr="00895DF0" w:rsidRDefault="00012EAB" w:rsidP="00555956">
      <w:pPr>
        <w:pStyle w:val="ListParagraph"/>
        <w:rPr>
          <w:rFonts w:eastAsia="Calibri" w:cs="Arial"/>
          <w:b/>
          <w:bCs/>
          <w:kern w:val="2"/>
          <w:lang w:val="en-ZA" w:eastAsia="en-ZA"/>
          <w14:ligatures w14:val="standardContextual"/>
        </w:rPr>
      </w:pPr>
      <w:r w:rsidRPr="00895DF0">
        <w:rPr>
          <w:rFonts w:eastAsia="Calibri" w:cs="Arial"/>
          <w:b/>
          <w:bCs/>
          <w:kern w:val="2"/>
          <w:lang w:val="en-ZA" w:eastAsia="en-ZA"/>
          <w14:ligatures w14:val="standardContextual"/>
        </w:rPr>
        <w:t>2.1.5</w:t>
      </w:r>
    </w:p>
    <w:p w14:paraId="2D3BC83F" w14:textId="77777777" w:rsidR="00555956" w:rsidRPr="00895DF0" w:rsidRDefault="00555956" w:rsidP="00555956">
      <w:pPr>
        <w:ind w:right="96" w:firstLine="720"/>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t>____________________________________________________________</w:t>
      </w:r>
    </w:p>
    <w:p w14:paraId="66E3722F" w14:textId="5D9F494C" w:rsidR="005E1668" w:rsidRPr="00895DF0" w:rsidRDefault="00555956" w:rsidP="00E66B1D">
      <w:pPr>
        <w:ind w:left="720" w:right="96"/>
        <w:jc w:val="both"/>
        <w:rPr>
          <w:rFonts w:eastAsia="Calibri" w:cs="Arial"/>
          <w:bCs/>
          <w:kern w:val="2"/>
          <w:u w:val="single"/>
          <w:lang w:val="en-ZA" w:eastAsia="en-ZA"/>
          <w14:ligatures w14:val="standardContextual"/>
        </w:rPr>
      </w:pPr>
      <w:r w:rsidRPr="00895DF0">
        <w:rPr>
          <w:rFonts w:eastAsia="Calibri" w:cs="Arial"/>
          <w:bCs/>
          <w:kern w:val="2"/>
          <w:lang w:val="en-ZA" w:eastAsia="en-ZA"/>
          <w14:ligatures w14:val="standardContextual"/>
        </w:rPr>
        <w:t>_</w:t>
      </w:r>
      <w:r w:rsidRPr="00895DF0">
        <w:rPr>
          <w:rFonts w:eastAsia="Calibri" w:cs="Arial"/>
          <w:bCs/>
          <w:kern w:val="2"/>
          <w:u w:val="single"/>
          <w:lang w:val="en-ZA" w:eastAsia="en-ZA"/>
          <w14:ligatures w14:val="standardContextual"/>
        </w:rPr>
        <w:t>a.______________________________________________________________</w:t>
      </w:r>
      <w:r w:rsidR="00E66B1D" w:rsidRPr="00895DF0">
        <w:rPr>
          <w:rFonts w:eastAsia="Calibri" w:cs="Arial"/>
          <w:bCs/>
          <w:kern w:val="2"/>
          <w:u w:val="single"/>
          <w:lang w:val="en-ZA" w:eastAsia="en-ZA"/>
          <w14:ligatures w14:val="standardContextual"/>
        </w:rPr>
        <w:t>b.</w:t>
      </w:r>
      <w:r w:rsidRPr="00895DF0">
        <w:rPr>
          <w:rFonts w:eastAsia="Calibri" w:cs="Arial"/>
          <w:bCs/>
          <w:kern w:val="2"/>
          <w:u w:val="single"/>
          <w:lang w:val="en-ZA" w:eastAsia="en-ZA"/>
          <w14:ligatures w14:val="standardContextual"/>
        </w:rPr>
        <w:t>______________________________________________________________</w:t>
      </w:r>
      <w:r w:rsidR="00E66B1D" w:rsidRPr="00895DF0">
        <w:rPr>
          <w:rFonts w:eastAsia="Calibri" w:cs="Arial"/>
          <w:bCs/>
          <w:kern w:val="2"/>
          <w:u w:val="single"/>
          <w:lang w:val="en-ZA" w:eastAsia="en-ZA"/>
          <w14:ligatures w14:val="standardContextual"/>
        </w:rPr>
        <w:t>c.</w:t>
      </w:r>
      <w:r w:rsidRPr="00895DF0">
        <w:rPr>
          <w:rFonts w:eastAsia="Calibri" w:cs="Arial"/>
          <w:bCs/>
          <w:kern w:val="2"/>
          <w:u w:val="single"/>
          <w:lang w:val="en-ZA" w:eastAsia="en-ZA"/>
          <w14:ligatures w14:val="standardContextual"/>
        </w:rPr>
        <w:t>______________________________________________________________</w:t>
      </w:r>
      <w:r w:rsidR="00E66B1D" w:rsidRPr="00895DF0">
        <w:rPr>
          <w:rFonts w:eastAsia="Calibri" w:cs="Arial"/>
          <w:bCs/>
          <w:kern w:val="2"/>
          <w:u w:val="single"/>
          <w:lang w:val="en-ZA" w:eastAsia="en-ZA"/>
          <w14:ligatures w14:val="standardContextual"/>
        </w:rPr>
        <w:t>d.</w:t>
      </w:r>
      <w:r w:rsidRPr="00895DF0">
        <w:rPr>
          <w:rFonts w:eastAsia="Calibri" w:cs="Arial"/>
          <w:bCs/>
          <w:kern w:val="2"/>
          <w:u w:val="single"/>
          <w:lang w:val="en-ZA" w:eastAsia="en-ZA"/>
          <w14:ligatures w14:val="standardContextual"/>
        </w:rPr>
        <w:t>______________________________________________________________</w:t>
      </w:r>
      <w:r w:rsidR="00E66B1D" w:rsidRPr="00895DF0">
        <w:rPr>
          <w:rFonts w:eastAsia="Calibri" w:cs="Arial"/>
          <w:bCs/>
          <w:kern w:val="2"/>
          <w:u w:val="single"/>
          <w:lang w:val="en-ZA" w:eastAsia="en-ZA"/>
          <w14:ligatures w14:val="standardContextual"/>
        </w:rPr>
        <w:t>e.</w:t>
      </w:r>
      <w:r w:rsidRPr="00895DF0">
        <w:rPr>
          <w:rFonts w:eastAsia="Calibri" w:cs="Arial"/>
          <w:bCs/>
          <w:kern w:val="2"/>
          <w:u w:val="single"/>
          <w:lang w:val="en-ZA" w:eastAsia="en-ZA"/>
          <w14:ligatures w14:val="standardContextual"/>
        </w:rPr>
        <w:t>___________________________________________________________________________________________________________________________</w:t>
      </w:r>
    </w:p>
    <w:p w14:paraId="17F6ACE2" w14:textId="77777777" w:rsidR="001A27AD" w:rsidRPr="00895DF0" w:rsidRDefault="001A27AD" w:rsidP="00E66B1D">
      <w:pPr>
        <w:ind w:left="720" w:right="96"/>
        <w:jc w:val="both"/>
        <w:rPr>
          <w:rFonts w:eastAsia="Calibri" w:cs="Arial"/>
          <w:bCs/>
          <w:kern w:val="2"/>
          <w:u w:val="single"/>
          <w:lang w:val="en-ZA" w:eastAsia="en-ZA"/>
          <w14:ligatures w14:val="standardContextual"/>
        </w:rPr>
      </w:pPr>
    </w:p>
    <w:p w14:paraId="4EDF367C" w14:textId="3410730A" w:rsidR="0046341E" w:rsidRPr="00895DF0" w:rsidRDefault="00111CE0" w:rsidP="001141D6">
      <w:pPr>
        <w:ind w:left="426" w:right="96" w:hanging="568"/>
        <w:jc w:val="both"/>
        <w:rPr>
          <w:rFonts w:eastAsia="Calibri" w:cs="Arial"/>
          <w:b/>
          <w:bCs/>
          <w:kern w:val="2"/>
          <w:lang w:val="en-ZA" w:eastAsia="en-ZA"/>
          <w14:ligatures w14:val="standardContextual"/>
        </w:rPr>
      </w:pPr>
      <w:r w:rsidRPr="00895DF0">
        <w:rPr>
          <w:rFonts w:eastAsia="Calibri" w:cs="Arial"/>
          <w:b/>
          <w:bCs/>
          <w:kern w:val="2"/>
          <w:lang w:val="en-ZA" w:eastAsia="en-ZA"/>
          <w14:ligatures w14:val="standardContextual"/>
        </w:rPr>
        <w:t xml:space="preserve">2.1.6 </w:t>
      </w:r>
      <w:r w:rsidR="0046341E" w:rsidRPr="00895DF0">
        <w:rPr>
          <w:rFonts w:eastAsia="Calibri" w:cs="Arial"/>
          <w:kern w:val="2"/>
          <w:lang w:val="en-ZA" w:eastAsia="en-ZA"/>
          <w14:ligatures w14:val="standardContextual"/>
        </w:rPr>
        <w:t>Answer all parts of this question in full sentences. Marks are awarded for accuracy, correct sequence, and relevance of your responses.</w:t>
      </w:r>
    </w:p>
    <w:p w14:paraId="6439FFC6" w14:textId="549ED2D6" w:rsidR="0046341E" w:rsidRPr="00895DF0" w:rsidRDefault="0046341E" w:rsidP="00C5629F">
      <w:pPr>
        <w:ind w:left="720" w:right="96"/>
        <w:jc w:val="both"/>
        <w:rPr>
          <w:rFonts w:eastAsia="Calibri" w:cs="Arial"/>
          <w:kern w:val="2"/>
          <w:lang w:val="en-ZA" w:eastAsia="en-ZA"/>
          <w14:ligatures w14:val="standardContextual"/>
        </w:rPr>
      </w:pPr>
    </w:p>
    <w:p w14:paraId="62E19902" w14:textId="463C9523" w:rsidR="00202D30" w:rsidRPr="00895DF0" w:rsidRDefault="0046341E" w:rsidP="004F0173">
      <w:pPr>
        <w:ind w:left="7655" w:right="96" w:hanging="7655"/>
        <w:jc w:val="both"/>
        <w:rPr>
          <w:rFonts w:eastAsia="Calibri" w:cs="Arial"/>
          <w:kern w:val="2"/>
          <w:lang w:val="en-ZA" w:eastAsia="en-ZA"/>
          <w14:ligatures w14:val="standardContextual"/>
        </w:rPr>
      </w:pPr>
      <w:r w:rsidRPr="00895DF0">
        <w:rPr>
          <w:rFonts w:eastAsia="Calibri" w:cs="Arial"/>
          <w:kern w:val="2"/>
          <w:lang w:val="en-ZA" w:eastAsia="en-ZA"/>
          <w14:ligatures w14:val="standardContextual"/>
        </w:rPr>
        <w:t>a. State one basic responsibility of the checker when administering checker operations</w:t>
      </w:r>
      <w:r w:rsidR="0078087B" w:rsidRPr="00895DF0">
        <w:rPr>
          <w:rFonts w:eastAsia="Calibri" w:cs="Arial"/>
          <w:kern w:val="2"/>
          <w:lang w:val="en-ZA" w:eastAsia="en-ZA"/>
          <w14:ligatures w14:val="standardContextual"/>
        </w:rPr>
        <w:t xml:space="preserve"> </w:t>
      </w:r>
      <w:r w:rsidRPr="00895DF0">
        <w:rPr>
          <w:rFonts w:eastAsia="Calibri" w:cs="Arial"/>
          <w:kern w:val="2"/>
          <w:lang w:val="en-ZA" w:eastAsia="en-ZA"/>
          <w14:ligatures w14:val="standardContextual"/>
        </w:rPr>
        <w:t>[1 mark]</w:t>
      </w:r>
    </w:p>
    <w:p w14:paraId="0D26DF3E" w14:textId="180C174D" w:rsidR="0046341E" w:rsidRPr="00895DF0" w:rsidRDefault="0046341E" w:rsidP="00C5629F">
      <w:pPr>
        <w:ind w:left="720" w:right="96"/>
        <w:jc w:val="both"/>
        <w:rPr>
          <w:rFonts w:eastAsia="Calibri" w:cs="Arial"/>
          <w:kern w:val="2"/>
          <w:lang w:val="en-ZA" w:eastAsia="en-ZA"/>
          <w14:ligatures w14:val="standardContextual"/>
        </w:rPr>
      </w:pPr>
    </w:p>
    <w:p w14:paraId="1CD4EF73" w14:textId="4D56FB75" w:rsidR="0046341E" w:rsidRPr="00895DF0" w:rsidRDefault="0046341E" w:rsidP="001141D6">
      <w:pPr>
        <w:ind w:left="284" w:right="96" w:hanging="284"/>
        <w:jc w:val="both"/>
        <w:rPr>
          <w:rFonts w:eastAsia="Calibri" w:cs="Arial"/>
          <w:kern w:val="2"/>
          <w:lang w:val="en-ZA" w:eastAsia="en-ZA"/>
          <w14:ligatures w14:val="standardContextual"/>
        </w:rPr>
      </w:pPr>
      <w:r w:rsidRPr="00895DF0">
        <w:rPr>
          <w:rFonts w:eastAsia="Calibri" w:cs="Arial"/>
          <w:kern w:val="2"/>
          <w:lang w:val="en-ZA" w:eastAsia="en-ZA"/>
          <w14:ligatures w14:val="standardContextual"/>
        </w:rPr>
        <w:t>b</w:t>
      </w:r>
      <w:r w:rsidR="00E02073" w:rsidRPr="00895DF0">
        <w:rPr>
          <w:rFonts w:eastAsia="Calibri" w:cs="Arial"/>
          <w:kern w:val="2"/>
          <w:lang w:val="en-ZA" w:eastAsia="en-ZA"/>
          <w14:ligatures w14:val="standardContextual"/>
        </w:rPr>
        <w:t xml:space="preserve">. </w:t>
      </w:r>
      <w:r w:rsidRPr="00895DF0">
        <w:rPr>
          <w:rFonts w:eastAsia="Calibri" w:cs="Arial"/>
          <w:kern w:val="2"/>
          <w:lang w:val="en-ZA" w:eastAsia="en-ZA"/>
          <w14:ligatures w14:val="standardContextual"/>
        </w:rPr>
        <w:t>Describe one procedural step the checker must perform to apply the organisation’s checking procedure correctly.</w:t>
      </w:r>
      <w:r w:rsidR="00E02073" w:rsidRPr="00895DF0">
        <w:rPr>
          <w:rFonts w:eastAsia="Calibri" w:cs="Arial"/>
          <w:kern w:val="2"/>
          <w:lang w:val="en-ZA" w:eastAsia="en-ZA"/>
          <w14:ligatures w14:val="standardContextual"/>
        </w:rPr>
        <w:t xml:space="preserve"> </w:t>
      </w:r>
      <w:r w:rsidR="004F0173" w:rsidRPr="00895DF0">
        <w:rPr>
          <w:rFonts w:eastAsia="Calibri" w:cs="Arial"/>
          <w:kern w:val="2"/>
          <w:lang w:val="en-ZA" w:eastAsia="en-ZA"/>
          <w14:ligatures w14:val="standardContextual"/>
        </w:rPr>
        <w:t xml:space="preserve">                              </w:t>
      </w:r>
      <w:r w:rsidR="00E02073" w:rsidRPr="00895DF0">
        <w:rPr>
          <w:rFonts w:eastAsia="Calibri" w:cs="Arial"/>
          <w:kern w:val="2"/>
          <w:lang w:val="en-ZA" w:eastAsia="en-ZA"/>
          <w14:ligatures w14:val="standardContextual"/>
        </w:rPr>
        <w:t>[1 mark]</w:t>
      </w:r>
      <w:r w:rsidRPr="00895DF0">
        <w:rPr>
          <w:rFonts w:eastAsia="Calibri" w:cs="Arial"/>
          <w:kern w:val="2"/>
          <w:lang w:val="en-ZA" w:eastAsia="en-ZA"/>
          <w14:ligatures w14:val="standardContextual"/>
        </w:rPr>
        <w:br/>
      </w:r>
    </w:p>
    <w:p w14:paraId="561FF037" w14:textId="33FC1FFC" w:rsidR="009F327C" w:rsidRPr="00895DF0" w:rsidRDefault="0046341E" w:rsidP="001141D6">
      <w:pPr>
        <w:ind w:left="284" w:right="96" w:hanging="284"/>
        <w:jc w:val="both"/>
        <w:rPr>
          <w:rFonts w:eastAsia="Calibri" w:cs="Arial"/>
          <w:kern w:val="2"/>
          <w:lang w:val="en-ZA" w:eastAsia="en-ZA"/>
          <w14:ligatures w14:val="standardContextual"/>
        </w:rPr>
      </w:pPr>
      <w:r w:rsidRPr="00895DF0">
        <w:rPr>
          <w:rFonts w:eastAsia="Calibri" w:cs="Arial"/>
          <w:kern w:val="2"/>
          <w:lang w:val="en-ZA" w:eastAsia="en-ZA"/>
          <w14:ligatures w14:val="standardContextual"/>
        </w:rPr>
        <w:t>c</w:t>
      </w:r>
      <w:r w:rsidR="00925D8D" w:rsidRPr="00895DF0">
        <w:rPr>
          <w:rFonts w:eastAsia="Calibri" w:cs="Arial"/>
          <w:kern w:val="2"/>
          <w:lang w:val="en-ZA" w:eastAsia="en-ZA"/>
          <w14:ligatures w14:val="standardContextual"/>
        </w:rPr>
        <w:t xml:space="preserve">. </w:t>
      </w:r>
      <w:r w:rsidRPr="00895DF0">
        <w:rPr>
          <w:rFonts w:eastAsia="Calibri" w:cs="Arial"/>
          <w:kern w:val="2"/>
          <w:lang w:val="en-ZA" w:eastAsia="en-ZA"/>
          <w14:ligatures w14:val="standardContextual"/>
        </w:rPr>
        <w:t xml:space="preserve">Explain three reasons why </w:t>
      </w:r>
      <w:r w:rsidR="004F0173" w:rsidRPr="00895DF0">
        <w:rPr>
          <w:rFonts w:eastAsia="Calibri" w:cs="Arial"/>
          <w:kern w:val="2"/>
          <w:lang w:val="en-ZA" w:eastAsia="en-ZA"/>
          <w14:ligatures w14:val="standardContextual"/>
        </w:rPr>
        <w:t xml:space="preserve">the </w:t>
      </w:r>
      <w:r w:rsidRPr="00895DF0">
        <w:rPr>
          <w:rFonts w:eastAsia="Calibri" w:cs="Arial"/>
          <w:kern w:val="2"/>
          <w:lang w:val="en-ZA" w:eastAsia="en-ZA"/>
          <w14:ligatures w14:val="standardContextual"/>
        </w:rPr>
        <w:t>correct administration of checker operations is critical for control and compliance.</w:t>
      </w:r>
      <w:r w:rsidR="00925D8D" w:rsidRPr="00895DF0">
        <w:rPr>
          <w:rFonts w:eastAsia="Calibri" w:cs="Arial"/>
          <w:kern w:val="2"/>
          <w:lang w:val="en-ZA" w:eastAsia="en-ZA"/>
          <w14:ligatures w14:val="standardContextual"/>
        </w:rPr>
        <w:t xml:space="preserve"> </w:t>
      </w:r>
      <w:r w:rsidR="004F0173" w:rsidRPr="00895DF0">
        <w:rPr>
          <w:rFonts w:eastAsia="Calibri" w:cs="Arial"/>
          <w:kern w:val="2"/>
          <w:lang w:val="en-ZA" w:eastAsia="en-ZA"/>
          <w14:ligatures w14:val="standardContextual"/>
        </w:rPr>
        <w:t xml:space="preserve">                                                                               </w:t>
      </w:r>
      <w:r w:rsidR="00925D8D" w:rsidRPr="00895DF0">
        <w:rPr>
          <w:rFonts w:eastAsia="Calibri" w:cs="Arial"/>
          <w:kern w:val="2"/>
          <w:lang w:val="en-ZA" w:eastAsia="en-ZA"/>
          <w14:ligatures w14:val="standardContextual"/>
        </w:rPr>
        <w:t>[3 marks</w:t>
      </w:r>
      <w:r w:rsidR="008E040B" w:rsidRPr="00895DF0">
        <w:rPr>
          <w:rFonts w:eastAsia="Calibri" w:cs="Arial"/>
          <w:kern w:val="2"/>
          <w:lang w:val="en-ZA" w:eastAsia="en-ZA"/>
          <w14:ligatures w14:val="standardContextual"/>
        </w:rPr>
        <w:t>]</w:t>
      </w:r>
    </w:p>
    <w:p w14:paraId="60DBDD72" w14:textId="1451D7CB" w:rsidR="002C2144" w:rsidRPr="00895DF0" w:rsidRDefault="00112B75" w:rsidP="002C2144">
      <w:pPr>
        <w:ind w:left="720" w:right="96"/>
        <w:jc w:val="both"/>
        <w:rPr>
          <w:rFonts w:eastAsia="Calibri" w:cs="Arial"/>
          <w:b/>
          <w:bCs/>
          <w:kern w:val="2"/>
          <w:lang w:val="en-ZA" w:eastAsia="en-ZA"/>
          <w14:ligatures w14:val="standardContextual"/>
        </w:rPr>
      </w:pPr>
      <w:r w:rsidRPr="00895DF0">
        <w:rPr>
          <w:rFonts w:eastAsia="Calibri" w:cs="Arial"/>
          <w:b/>
          <w:bCs/>
          <w:kern w:val="2"/>
          <w:lang w:val="en-ZA" w:eastAsia="en-ZA"/>
          <w14:ligatures w14:val="standardContextual"/>
        </w:rPr>
        <w:t xml:space="preserve">                                                                                                       Total (5 marks)</w:t>
      </w:r>
    </w:p>
    <w:p w14:paraId="3C8A6F70" w14:textId="535FE445" w:rsidR="007E22E9" w:rsidRPr="00895DF0" w:rsidRDefault="007E22E9" w:rsidP="007E22E9">
      <w:pPr>
        <w:ind w:left="720" w:right="96"/>
        <w:rPr>
          <w:rFonts w:eastAsia="Calibri" w:cs="Arial"/>
          <w:b/>
          <w:bCs/>
          <w:color w:val="000000" w:themeColor="text1"/>
          <w:kern w:val="2"/>
          <w:lang w:val="en-ZA" w:eastAsia="en-ZA"/>
          <w14:ligatures w14:val="standardContextual"/>
        </w:rPr>
      </w:pPr>
      <w:r w:rsidRPr="00895DF0">
        <w:rPr>
          <w:rFonts w:eastAsia="Calibri" w:cs="Arial"/>
          <w:b/>
          <w:bCs/>
          <w:color w:val="000000" w:themeColor="text1"/>
          <w:kern w:val="2"/>
          <w:lang w:val="en-ZA" w:eastAsia="en-ZA"/>
          <w14:ligatures w14:val="standardContextual"/>
        </w:rPr>
        <w:t>2.1.6</w:t>
      </w:r>
    </w:p>
    <w:p w14:paraId="3938DA59" w14:textId="716CF08C" w:rsidR="00781DD6" w:rsidRPr="00895DF0" w:rsidRDefault="007E22E9" w:rsidP="0046341E">
      <w:pPr>
        <w:ind w:left="720" w:right="96"/>
        <w:rPr>
          <w:rFonts w:eastAsia="Calibri" w:cs="Arial"/>
          <w:kern w:val="2"/>
          <w:lang w:val="en-ZA" w:eastAsia="en-ZA"/>
          <w14:ligatures w14:val="standardContextual"/>
        </w:rPr>
      </w:pPr>
      <w:r w:rsidRPr="00895DF0">
        <w:rPr>
          <w:rFonts w:eastAsia="Calibri" w:cs="Arial"/>
          <w:bCs/>
          <w:kern w:val="2"/>
          <w:u w:val="single"/>
          <w:lang w:val="en-ZA" w:eastAsia="en-ZA"/>
          <w14:ligatures w14:val="standardContextual"/>
        </w:rPr>
        <w:t>_________________________________________________________________a.__________________________________________________________________________________________________________________________</w:t>
      </w:r>
      <w:r w:rsidR="00895469" w:rsidRPr="00895DF0">
        <w:rPr>
          <w:rFonts w:eastAsia="Calibri" w:cs="Arial"/>
          <w:bCs/>
          <w:kern w:val="2"/>
          <w:u w:val="single"/>
          <w:lang w:val="en-ZA" w:eastAsia="en-ZA"/>
          <w14:ligatures w14:val="standardContextual"/>
        </w:rPr>
        <w:t xml:space="preserve"> </w:t>
      </w:r>
      <w:r w:rsidRPr="00895DF0">
        <w:rPr>
          <w:rFonts w:eastAsia="Calibri" w:cs="Arial"/>
          <w:bCs/>
          <w:kern w:val="2"/>
          <w:u w:val="single"/>
          <w:lang w:val="en-ZA" w:eastAsia="en-ZA"/>
          <w14:ligatures w14:val="standardContextual"/>
        </w:rPr>
        <w:t>_______________________________________________________________</w:t>
      </w:r>
      <w:r w:rsidRPr="00895DF0">
        <w:rPr>
          <w:rFonts w:eastAsia="Calibri" w:cs="Arial"/>
          <w:bCs/>
          <w:kern w:val="2"/>
          <w:u w:val="single"/>
          <w:lang w:val="en-ZA" w:eastAsia="en-ZA"/>
          <w14:ligatures w14:val="standardContextual"/>
        </w:rPr>
        <w:lastRenderedPageBreak/>
        <w:t>_______________________________________________________________________________________________________________________________b.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c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06BDE6C" w14:textId="77777777" w:rsidR="00A01800" w:rsidRPr="00895DF0" w:rsidRDefault="00A01800" w:rsidP="00A01800">
      <w:pPr>
        <w:ind w:right="96"/>
        <w:jc w:val="right"/>
        <w:rPr>
          <w:rFonts w:eastAsia="Calibri" w:cs="Arial"/>
          <w:b/>
          <w:bCs/>
          <w:kern w:val="2"/>
          <w:lang w:val="en-ZA" w:eastAsia="en-ZA"/>
          <w14:ligatures w14:val="standardContextual"/>
        </w:rPr>
      </w:pPr>
      <w:r w:rsidRPr="00895DF0">
        <w:rPr>
          <w:rFonts w:eastAsia="Calibri" w:cs="Arial"/>
          <w:b/>
          <w:bCs/>
          <w:kern w:val="2"/>
          <w:lang w:val="en-ZA" w:eastAsia="en-ZA"/>
          <w14:ligatures w14:val="standardContextual"/>
        </w:rPr>
        <w:t>Sub-total: 35 Marks</w:t>
      </w:r>
    </w:p>
    <w:p w14:paraId="52246ED2" w14:textId="77777777" w:rsidR="005E37A8" w:rsidRPr="00895DF0" w:rsidRDefault="005E37A8" w:rsidP="005E1668">
      <w:pPr>
        <w:ind w:right="96"/>
        <w:rPr>
          <w:rFonts w:eastAsia="Calibri" w:cs="Arial"/>
          <w:b/>
          <w:bCs/>
          <w:kern w:val="2"/>
          <w:lang w:val="en-ZA" w:eastAsia="en-ZA"/>
          <w14:ligatures w14:val="standardContextual"/>
        </w:rPr>
      </w:pPr>
    </w:p>
    <w:p w14:paraId="03EE6E40" w14:textId="77777777" w:rsidR="005E37A8" w:rsidRPr="00895DF0" w:rsidRDefault="005E37A8" w:rsidP="005E1668">
      <w:pPr>
        <w:ind w:right="96"/>
        <w:rPr>
          <w:rFonts w:eastAsia="Calibri" w:cs="Arial"/>
          <w:b/>
          <w:bCs/>
          <w:kern w:val="2"/>
          <w:lang w:val="en-ZA" w:eastAsia="en-ZA"/>
          <w14:ligatures w14:val="standardContextual"/>
        </w:rPr>
      </w:pPr>
    </w:p>
    <w:p w14:paraId="2C883996" w14:textId="77777777" w:rsidR="00112B75" w:rsidRPr="00895DF0" w:rsidRDefault="00112B75" w:rsidP="005E1668">
      <w:pPr>
        <w:ind w:right="96"/>
        <w:rPr>
          <w:rFonts w:eastAsia="Calibri" w:cs="Arial"/>
          <w:b/>
          <w:bCs/>
          <w:kern w:val="2"/>
          <w:lang w:val="en-ZA" w:eastAsia="en-ZA"/>
          <w14:ligatures w14:val="standardContextual"/>
        </w:rPr>
      </w:pPr>
    </w:p>
    <w:p w14:paraId="45050867" w14:textId="77777777" w:rsidR="00112B75" w:rsidRPr="00895DF0" w:rsidRDefault="00112B75" w:rsidP="005E1668">
      <w:pPr>
        <w:ind w:right="96"/>
        <w:rPr>
          <w:rFonts w:eastAsia="Calibri" w:cs="Arial"/>
          <w:b/>
          <w:bCs/>
          <w:kern w:val="2"/>
          <w:lang w:val="en-ZA" w:eastAsia="en-ZA"/>
          <w14:ligatures w14:val="standardContextual"/>
        </w:rPr>
      </w:pPr>
    </w:p>
    <w:p w14:paraId="04471E29" w14:textId="77777777" w:rsidR="00112B75" w:rsidRPr="00895DF0" w:rsidRDefault="00112B75" w:rsidP="005E1668">
      <w:pPr>
        <w:ind w:right="96"/>
        <w:rPr>
          <w:rFonts w:eastAsia="Calibri" w:cs="Arial"/>
          <w:b/>
          <w:bCs/>
          <w:kern w:val="2"/>
          <w:lang w:val="en-ZA" w:eastAsia="en-ZA"/>
          <w14:ligatures w14:val="standardContextual"/>
        </w:rPr>
      </w:pPr>
    </w:p>
    <w:p w14:paraId="7EA675A9" w14:textId="77777777" w:rsidR="00112B75" w:rsidRPr="00895DF0" w:rsidRDefault="00112B75" w:rsidP="005E1668">
      <w:pPr>
        <w:ind w:right="96"/>
        <w:rPr>
          <w:rFonts w:eastAsia="Calibri" w:cs="Arial"/>
          <w:b/>
          <w:bCs/>
          <w:kern w:val="2"/>
          <w:lang w:val="en-ZA" w:eastAsia="en-ZA"/>
          <w14:ligatures w14:val="standardContextual"/>
        </w:rPr>
      </w:pPr>
    </w:p>
    <w:p w14:paraId="465E1B62" w14:textId="77777777" w:rsidR="00112B75" w:rsidRPr="00895DF0" w:rsidRDefault="00112B75" w:rsidP="005E1668">
      <w:pPr>
        <w:ind w:right="96"/>
        <w:rPr>
          <w:rFonts w:eastAsia="Calibri" w:cs="Arial"/>
          <w:b/>
          <w:bCs/>
          <w:kern w:val="2"/>
          <w:lang w:val="en-ZA" w:eastAsia="en-ZA"/>
          <w14:ligatures w14:val="standardContextual"/>
        </w:rPr>
      </w:pPr>
    </w:p>
    <w:p w14:paraId="6A240EC3" w14:textId="77777777" w:rsidR="00112B75" w:rsidRPr="00895DF0" w:rsidRDefault="00112B75" w:rsidP="005E1668">
      <w:pPr>
        <w:ind w:right="96"/>
        <w:rPr>
          <w:rFonts w:eastAsia="Calibri" w:cs="Arial"/>
          <w:b/>
          <w:bCs/>
          <w:kern w:val="2"/>
          <w:lang w:val="en-ZA" w:eastAsia="en-ZA"/>
          <w14:ligatures w14:val="standardContextual"/>
        </w:rPr>
      </w:pPr>
    </w:p>
    <w:p w14:paraId="22DF5D6C" w14:textId="77777777" w:rsidR="00112B75" w:rsidRPr="00895DF0" w:rsidRDefault="00112B75" w:rsidP="005E1668">
      <w:pPr>
        <w:ind w:right="96"/>
        <w:rPr>
          <w:rFonts w:eastAsia="Calibri" w:cs="Arial"/>
          <w:b/>
          <w:bCs/>
          <w:kern w:val="2"/>
          <w:lang w:val="en-ZA" w:eastAsia="en-ZA"/>
          <w14:ligatures w14:val="standardContextual"/>
        </w:rPr>
      </w:pPr>
    </w:p>
    <w:p w14:paraId="6D79F169" w14:textId="77777777" w:rsidR="00112B75" w:rsidRPr="00895DF0" w:rsidRDefault="00112B75" w:rsidP="005E1668">
      <w:pPr>
        <w:ind w:right="96"/>
        <w:rPr>
          <w:rFonts w:eastAsia="Calibri" w:cs="Arial"/>
          <w:b/>
          <w:bCs/>
          <w:kern w:val="2"/>
          <w:lang w:val="en-ZA" w:eastAsia="en-ZA"/>
          <w14:ligatures w14:val="standardContextual"/>
        </w:rPr>
      </w:pPr>
    </w:p>
    <w:p w14:paraId="02CD30B4" w14:textId="77777777" w:rsidR="00112B75" w:rsidRPr="00895DF0" w:rsidRDefault="00112B75" w:rsidP="005E1668">
      <w:pPr>
        <w:ind w:right="96"/>
        <w:rPr>
          <w:rFonts w:eastAsia="Calibri" w:cs="Arial"/>
          <w:b/>
          <w:bCs/>
          <w:kern w:val="2"/>
          <w:lang w:val="en-ZA" w:eastAsia="en-ZA"/>
          <w14:ligatures w14:val="standardContextual"/>
        </w:rPr>
      </w:pPr>
    </w:p>
    <w:p w14:paraId="5CB2B66C" w14:textId="77777777" w:rsidR="00112B75" w:rsidRPr="00895DF0" w:rsidRDefault="00112B75" w:rsidP="005E1668">
      <w:pPr>
        <w:ind w:right="96"/>
        <w:rPr>
          <w:rFonts w:eastAsia="Calibri" w:cs="Arial"/>
          <w:b/>
          <w:bCs/>
          <w:kern w:val="2"/>
          <w:lang w:val="en-ZA" w:eastAsia="en-ZA"/>
          <w14:ligatures w14:val="standardContextual"/>
        </w:rPr>
      </w:pPr>
    </w:p>
    <w:p w14:paraId="4AAE86E3" w14:textId="77777777" w:rsidR="00112B75" w:rsidRPr="00895DF0" w:rsidRDefault="00112B75" w:rsidP="005E1668">
      <w:pPr>
        <w:ind w:right="96"/>
        <w:rPr>
          <w:rFonts w:eastAsia="Calibri" w:cs="Arial"/>
          <w:b/>
          <w:bCs/>
          <w:kern w:val="2"/>
          <w:lang w:val="en-ZA" w:eastAsia="en-ZA"/>
          <w14:ligatures w14:val="standardContextual"/>
        </w:rPr>
      </w:pPr>
    </w:p>
    <w:p w14:paraId="673BF02B" w14:textId="77777777" w:rsidR="00112B75" w:rsidRPr="00895DF0" w:rsidRDefault="00112B75" w:rsidP="005E1668">
      <w:pPr>
        <w:ind w:right="96"/>
        <w:rPr>
          <w:rFonts w:eastAsia="Calibri" w:cs="Arial"/>
          <w:b/>
          <w:bCs/>
          <w:kern w:val="2"/>
          <w:lang w:val="en-ZA" w:eastAsia="en-ZA"/>
          <w14:ligatures w14:val="standardContextual"/>
        </w:rPr>
      </w:pPr>
    </w:p>
    <w:p w14:paraId="2F596ED2" w14:textId="77777777" w:rsidR="00112B75" w:rsidRPr="00895DF0" w:rsidRDefault="00112B75" w:rsidP="005E1668">
      <w:pPr>
        <w:ind w:right="96"/>
        <w:rPr>
          <w:rFonts w:eastAsia="Calibri" w:cs="Arial"/>
          <w:b/>
          <w:bCs/>
          <w:kern w:val="2"/>
          <w:lang w:val="en-ZA" w:eastAsia="en-ZA"/>
          <w14:ligatures w14:val="standardContextual"/>
        </w:rPr>
      </w:pPr>
    </w:p>
    <w:p w14:paraId="52AE23B5" w14:textId="77777777" w:rsidR="00112B75" w:rsidRPr="00895DF0" w:rsidRDefault="00112B75" w:rsidP="005E1668">
      <w:pPr>
        <w:ind w:right="96"/>
        <w:rPr>
          <w:rFonts w:eastAsia="Calibri" w:cs="Arial"/>
          <w:b/>
          <w:bCs/>
          <w:kern w:val="2"/>
          <w:lang w:val="en-ZA" w:eastAsia="en-ZA"/>
          <w14:ligatures w14:val="standardContextual"/>
        </w:rPr>
      </w:pPr>
    </w:p>
    <w:p w14:paraId="7DFA86C1" w14:textId="77777777" w:rsidR="00112B75" w:rsidRPr="00895DF0" w:rsidRDefault="00112B75" w:rsidP="005E1668">
      <w:pPr>
        <w:ind w:right="96"/>
        <w:rPr>
          <w:rFonts w:eastAsia="Calibri" w:cs="Arial"/>
          <w:b/>
          <w:bCs/>
          <w:kern w:val="2"/>
          <w:lang w:val="en-ZA" w:eastAsia="en-ZA"/>
          <w14:ligatures w14:val="standardContextual"/>
        </w:rPr>
      </w:pPr>
    </w:p>
    <w:p w14:paraId="07CC8BE8" w14:textId="77777777" w:rsidR="00112B75" w:rsidRPr="00895DF0" w:rsidRDefault="00112B75" w:rsidP="005E1668">
      <w:pPr>
        <w:ind w:right="96"/>
        <w:rPr>
          <w:rFonts w:eastAsia="Calibri" w:cs="Arial"/>
          <w:b/>
          <w:bCs/>
          <w:kern w:val="2"/>
          <w:lang w:val="en-ZA" w:eastAsia="en-ZA"/>
          <w14:ligatures w14:val="standardContextual"/>
        </w:rPr>
      </w:pPr>
    </w:p>
    <w:p w14:paraId="5C6FF77C" w14:textId="77777777" w:rsidR="00112B75" w:rsidRPr="00895DF0" w:rsidRDefault="00112B75" w:rsidP="005E1668">
      <w:pPr>
        <w:ind w:right="96"/>
        <w:rPr>
          <w:rFonts w:eastAsia="Calibri" w:cs="Arial"/>
          <w:b/>
          <w:bCs/>
          <w:kern w:val="2"/>
          <w:lang w:val="en-ZA" w:eastAsia="en-ZA"/>
          <w14:ligatures w14:val="standardContextual"/>
        </w:rPr>
      </w:pPr>
    </w:p>
    <w:p w14:paraId="2A4AEBEF" w14:textId="77777777" w:rsidR="00112B75" w:rsidRPr="00895DF0" w:rsidRDefault="00112B75" w:rsidP="005E1668">
      <w:pPr>
        <w:ind w:right="96"/>
        <w:rPr>
          <w:rFonts w:eastAsia="Calibri" w:cs="Arial"/>
          <w:b/>
          <w:bCs/>
          <w:kern w:val="2"/>
          <w:lang w:val="en-ZA" w:eastAsia="en-ZA"/>
          <w14:ligatures w14:val="standardContextual"/>
        </w:rPr>
      </w:pPr>
    </w:p>
    <w:p w14:paraId="0D1CBF0C" w14:textId="77777777" w:rsidR="00112B75" w:rsidRPr="00895DF0" w:rsidRDefault="00112B75" w:rsidP="005E1668">
      <w:pPr>
        <w:ind w:right="96"/>
        <w:rPr>
          <w:rFonts w:eastAsia="Calibri" w:cs="Arial"/>
          <w:b/>
          <w:bCs/>
          <w:kern w:val="2"/>
          <w:lang w:val="en-ZA" w:eastAsia="en-ZA"/>
          <w14:ligatures w14:val="standardContextual"/>
        </w:rPr>
      </w:pPr>
    </w:p>
    <w:p w14:paraId="1C9AD503" w14:textId="77777777" w:rsidR="00112B75" w:rsidRPr="00895DF0" w:rsidRDefault="00112B75" w:rsidP="005E1668">
      <w:pPr>
        <w:ind w:right="96"/>
        <w:rPr>
          <w:rFonts w:eastAsia="Calibri" w:cs="Arial"/>
          <w:b/>
          <w:bCs/>
          <w:kern w:val="2"/>
          <w:lang w:val="en-ZA" w:eastAsia="en-ZA"/>
          <w14:ligatures w14:val="standardContextual"/>
        </w:rPr>
      </w:pPr>
    </w:p>
    <w:p w14:paraId="4CC8BD7F" w14:textId="5ABC46A1" w:rsidR="005E1668" w:rsidRPr="00895DF0" w:rsidRDefault="005E1668" w:rsidP="005E1668">
      <w:pPr>
        <w:ind w:right="96"/>
        <w:rPr>
          <w:rFonts w:eastAsia="Calibri" w:cs="Arial"/>
          <w:b/>
          <w:bCs/>
          <w:kern w:val="2"/>
          <w:lang w:val="en-ZA" w:eastAsia="en-ZA"/>
          <w14:ligatures w14:val="standardContextual"/>
        </w:rPr>
      </w:pPr>
      <w:r w:rsidRPr="00895DF0">
        <w:rPr>
          <w:rFonts w:eastAsia="Calibri" w:cs="Arial"/>
          <w:b/>
          <w:bCs/>
          <w:kern w:val="2"/>
          <w:lang w:val="en-ZA" w:eastAsia="en-ZA"/>
          <w14:ligatures w14:val="standardContextual"/>
        </w:rPr>
        <w:t>Question 3</w:t>
      </w:r>
    </w:p>
    <w:p w14:paraId="36170B2A" w14:textId="77777777" w:rsidR="00112B75" w:rsidRPr="00895DF0" w:rsidRDefault="00112B75" w:rsidP="005E1668">
      <w:pPr>
        <w:ind w:right="96"/>
        <w:rPr>
          <w:rFonts w:eastAsia="Calibri" w:cs="Arial"/>
          <w:b/>
          <w:bCs/>
          <w:kern w:val="2"/>
          <w:lang w:val="en-ZA" w:eastAsia="en-ZA"/>
          <w14:ligatures w14:val="standardContextual"/>
        </w:rPr>
      </w:pPr>
    </w:p>
    <w:p w14:paraId="241FF7EC" w14:textId="2C9778BC" w:rsidR="005E1668" w:rsidRPr="00895DF0" w:rsidRDefault="004A6B1E" w:rsidP="005E1668">
      <w:pPr>
        <w:tabs>
          <w:tab w:val="left" w:pos="8222"/>
        </w:tabs>
        <w:ind w:left="709" w:right="96" w:hanging="709"/>
        <w:rPr>
          <w:rFonts w:eastAsia="Calibri" w:cs="Arial"/>
          <w:b/>
          <w:bCs/>
          <w:kern w:val="2"/>
          <w:lang w:val="en-ZA" w:eastAsia="en-ZA"/>
          <w14:ligatures w14:val="standardContextual"/>
        </w:rPr>
      </w:pPr>
      <w:r w:rsidRPr="00895DF0">
        <w:rPr>
          <w:rFonts w:eastAsia="Calibri" w:cs="Arial"/>
          <w:b/>
          <w:bCs/>
          <w:kern w:val="2"/>
          <w:lang w:val="en-ZA" w:eastAsia="en-ZA"/>
          <w14:ligatures w14:val="standardContextual"/>
        </w:rPr>
        <w:t xml:space="preserve">Scenario — Manual Processing and Shrink-Wrapping </w:t>
      </w:r>
    </w:p>
    <w:p w14:paraId="7A1854F9" w14:textId="77777777" w:rsidR="00112B75" w:rsidRPr="00895DF0" w:rsidRDefault="00112B75" w:rsidP="005E1668">
      <w:pPr>
        <w:tabs>
          <w:tab w:val="left" w:pos="8222"/>
        </w:tabs>
        <w:ind w:left="709" w:right="96" w:hanging="709"/>
        <w:rPr>
          <w:rFonts w:eastAsia="Aptos" w:cs="Arial"/>
          <w:b/>
          <w:bCs/>
          <w:kern w:val="2"/>
          <w:lang w:val="en-ZA"/>
          <w14:ligatures w14:val="standardContextual"/>
        </w:rPr>
      </w:pPr>
    </w:p>
    <w:tbl>
      <w:tblPr>
        <w:tblStyle w:val="TableGrid3"/>
        <w:tblW w:w="9351" w:type="dxa"/>
        <w:tblLook w:val="04A0" w:firstRow="1" w:lastRow="0" w:firstColumn="1" w:lastColumn="0" w:noHBand="0" w:noVBand="1"/>
      </w:tblPr>
      <w:tblGrid>
        <w:gridCol w:w="9351"/>
      </w:tblGrid>
      <w:tr w:rsidR="005E1668" w:rsidRPr="00895DF0" w14:paraId="792E5A17" w14:textId="77777777" w:rsidTr="000B3A8F">
        <w:tc>
          <w:tcPr>
            <w:tcW w:w="9351" w:type="dxa"/>
          </w:tcPr>
          <w:p w14:paraId="680CAE04" w14:textId="513E8197" w:rsidR="007B7A70" w:rsidRPr="00895DF0" w:rsidRDefault="007B7A70" w:rsidP="007B7A70">
            <w:pPr>
              <w:spacing w:after="160" w:line="360" w:lineRule="auto"/>
              <w:ind w:right="96"/>
              <w:rPr>
                <w:rFonts w:eastAsia="Calibri" w:cs="Arial"/>
                <w:bCs/>
                <w:lang w:eastAsia="en-ZA"/>
              </w:rPr>
            </w:pPr>
            <w:r w:rsidRPr="00895DF0">
              <w:rPr>
                <w:rFonts w:eastAsia="Calibri" w:cs="Arial"/>
                <w:bCs/>
                <w:i/>
                <w:iCs/>
                <w:lang w:eastAsia="en-ZA"/>
              </w:rPr>
              <w:t>Use this scenario for all questions</w:t>
            </w:r>
            <w:r w:rsidR="00E83D35" w:rsidRPr="00895DF0">
              <w:rPr>
                <w:rFonts w:eastAsia="Calibri" w:cs="Arial"/>
                <w:bCs/>
                <w:i/>
                <w:iCs/>
                <w:lang w:eastAsia="en-ZA"/>
              </w:rPr>
              <w:t xml:space="preserve"> that follow</w:t>
            </w:r>
            <w:r w:rsidRPr="00895DF0">
              <w:rPr>
                <w:rFonts w:eastAsia="Calibri" w:cs="Arial"/>
                <w:bCs/>
                <w:i/>
                <w:iCs/>
                <w:lang w:eastAsia="en-ZA"/>
              </w:rPr>
              <w:t xml:space="preserve">. </w:t>
            </w:r>
          </w:p>
          <w:p w14:paraId="4A6E6A4F" w14:textId="77777777" w:rsidR="00C65AD6" w:rsidRPr="00895DF0" w:rsidRDefault="00C65AD6" w:rsidP="00C65AD6">
            <w:pPr>
              <w:spacing w:after="160" w:line="360" w:lineRule="auto"/>
              <w:ind w:right="96"/>
              <w:rPr>
                <w:rFonts w:eastAsia="Calibri" w:cs="Arial"/>
                <w:b/>
                <w:bCs/>
                <w:lang w:eastAsia="en-ZA"/>
              </w:rPr>
            </w:pPr>
            <w:r w:rsidRPr="00895DF0">
              <w:rPr>
                <w:rFonts w:eastAsia="Calibri" w:cs="Arial"/>
                <w:b/>
                <w:bCs/>
                <w:lang w:eastAsia="en-ZA"/>
              </w:rPr>
              <w:t>Background &amp; controls</w:t>
            </w:r>
          </w:p>
          <w:p w14:paraId="08F12774" w14:textId="77777777" w:rsidR="00C65AD6" w:rsidRPr="00895DF0" w:rsidRDefault="00C65AD6" w:rsidP="00112B75">
            <w:pPr>
              <w:spacing w:after="160" w:line="360" w:lineRule="auto"/>
              <w:ind w:right="96"/>
              <w:jc w:val="both"/>
              <w:rPr>
                <w:rFonts w:eastAsia="Calibri" w:cs="Arial"/>
                <w:bCs/>
                <w:lang w:eastAsia="en-ZA"/>
              </w:rPr>
            </w:pPr>
            <w:r w:rsidRPr="00895DF0">
              <w:rPr>
                <w:rFonts w:eastAsia="Calibri" w:cs="Arial"/>
                <w:bCs/>
                <w:lang w:eastAsia="en-ZA"/>
              </w:rPr>
              <w:t>On 5 October 2025, Sipho Dlamini (Operator A: A-4372) worked the morning shift in the Manual Processing Area with Nomsa M. (Operator B: B-5219). All activities were performed under dual control. The area is access-controlled, monitored by CCTV, and governed by SOP MP-01 (Manual Processing) and SOP SW-03 (Shrink-wrapping). The dispatch window for the run was scheduled for 11:30.</w:t>
            </w:r>
          </w:p>
          <w:p w14:paraId="26833CF2" w14:textId="77777777" w:rsidR="00C65AD6" w:rsidRPr="00895DF0" w:rsidRDefault="00C65AD6" w:rsidP="00C65AD6">
            <w:pPr>
              <w:spacing w:after="160" w:line="360" w:lineRule="auto"/>
              <w:ind w:right="96"/>
              <w:rPr>
                <w:rFonts w:eastAsia="Calibri" w:cs="Arial"/>
                <w:b/>
                <w:bCs/>
                <w:lang w:eastAsia="en-ZA"/>
              </w:rPr>
            </w:pPr>
            <w:r w:rsidRPr="00895DF0">
              <w:rPr>
                <w:rFonts w:eastAsia="Calibri" w:cs="Arial"/>
                <w:b/>
                <w:bCs/>
                <w:lang w:eastAsia="en-ZA"/>
              </w:rPr>
              <w:t>Handover and Expected Contents (10:00)</w:t>
            </w:r>
          </w:p>
          <w:p w14:paraId="13C5E569" w14:textId="77777777" w:rsidR="00C65AD6" w:rsidRPr="00895DF0" w:rsidRDefault="00C65AD6" w:rsidP="00C65AD6">
            <w:pPr>
              <w:spacing w:after="160" w:line="360" w:lineRule="auto"/>
              <w:ind w:right="96"/>
              <w:rPr>
                <w:rFonts w:eastAsia="Calibri" w:cs="Arial"/>
                <w:bCs/>
                <w:lang w:eastAsia="en-ZA"/>
              </w:rPr>
            </w:pPr>
            <w:r w:rsidRPr="00895DF0">
              <w:rPr>
                <w:rFonts w:eastAsia="Calibri" w:cs="Arial"/>
                <w:bCs/>
                <w:lang w:eastAsia="en-ZA"/>
              </w:rPr>
              <w:t>A single sealed container was received from the Feeder section with seal number S784391 and job sheet MP-25-10-001. The declared contents were:</w:t>
            </w:r>
          </w:p>
          <w:p w14:paraId="29FEAA4A" w14:textId="77777777" w:rsidR="00C65AD6" w:rsidRPr="00895DF0" w:rsidRDefault="00C65AD6" w:rsidP="00C65AD6">
            <w:pPr>
              <w:numPr>
                <w:ilvl w:val="0"/>
                <w:numId w:val="44"/>
              </w:numPr>
              <w:spacing w:after="160" w:line="360" w:lineRule="auto"/>
              <w:ind w:right="96"/>
              <w:rPr>
                <w:rFonts w:eastAsia="Calibri" w:cs="Arial"/>
                <w:bCs/>
                <w:lang w:eastAsia="en-ZA"/>
              </w:rPr>
            </w:pPr>
            <w:r w:rsidRPr="00895DF0">
              <w:rPr>
                <w:rFonts w:eastAsia="Calibri" w:cs="Arial"/>
                <w:bCs/>
                <w:lang w:eastAsia="en-ZA"/>
              </w:rPr>
              <w:t>ZAR 50 notes</w:t>
            </w:r>
          </w:p>
          <w:p w14:paraId="29D794C1" w14:textId="77777777" w:rsidR="00C65AD6" w:rsidRPr="00895DF0" w:rsidRDefault="00C65AD6" w:rsidP="00C65AD6">
            <w:pPr>
              <w:numPr>
                <w:ilvl w:val="0"/>
                <w:numId w:val="44"/>
              </w:numPr>
              <w:spacing w:after="160" w:line="360" w:lineRule="auto"/>
              <w:ind w:right="96"/>
              <w:rPr>
                <w:rFonts w:eastAsia="Calibri" w:cs="Arial"/>
                <w:bCs/>
                <w:lang w:eastAsia="en-ZA"/>
              </w:rPr>
            </w:pPr>
            <w:r w:rsidRPr="00895DF0">
              <w:rPr>
                <w:rFonts w:eastAsia="Calibri" w:cs="Arial"/>
                <w:bCs/>
                <w:lang w:eastAsia="en-ZA"/>
              </w:rPr>
              <w:t>ZAR 100 notes</w:t>
            </w:r>
          </w:p>
          <w:p w14:paraId="4E72689C" w14:textId="77777777" w:rsidR="00C65AD6" w:rsidRPr="00895DF0" w:rsidRDefault="00C65AD6" w:rsidP="00C65AD6">
            <w:pPr>
              <w:numPr>
                <w:ilvl w:val="0"/>
                <w:numId w:val="44"/>
              </w:numPr>
              <w:spacing w:after="160" w:line="360" w:lineRule="auto"/>
              <w:ind w:right="96"/>
              <w:rPr>
                <w:rFonts w:eastAsia="Calibri" w:cs="Arial"/>
                <w:bCs/>
                <w:lang w:eastAsia="en-ZA"/>
              </w:rPr>
            </w:pPr>
            <w:r w:rsidRPr="00895DF0">
              <w:rPr>
                <w:rFonts w:eastAsia="Calibri" w:cs="Arial"/>
                <w:bCs/>
                <w:lang w:eastAsia="en-ZA"/>
              </w:rPr>
              <w:t>Expected 50 bundles × 100 notes per denomination (10 000 notes each)</w:t>
            </w:r>
          </w:p>
          <w:p w14:paraId="162400DE" w14:textId="77777777" w:rsidR="00C65AD6" w:rsidRPr="00895DF0" w:rsidRDefault="00C65AD6" w:rsidP="00C65AD6">
            <w:pPr>
              <w:spacing w:after="160" w:line="360" w:lineRule="auto"/>
              <w:ind w:right="96"/>
              <w:rPr>
                <w:rFonts w:eastAsia="Calibri" w:cs="Arial"/>
                <w:bCs/>
                <w:lang w:eastAsia="en-ZA"/>
              </w:rPr>
            </w:pPr>
            <w:r w:rsidRPr="00895DF0">
              <w:rPr>
                <w:rFonts w:eastAsia="Calibri" w:cs="Arial"/>
                <w:bCs/>
                <w:lang w:eastAsia="en-ZA"/>
              </w:rPr>
              <w:t>The brick plan on the job sheet required 10 bricks per denomination, each brick consisting of 1 000 notes = 10 bundles.</w:t>
            </w:r>
          </w:p>
          <w:p w14:paraId="7E41F01A" w14:textId="77777777" w:rsidR="00C65AD6" w:rsidRPr="00895DF0" w:rsidRDefault="00C65AD6" w:rsidP="00C65AD6">
            <w:pPr>
              <w:spacing w:after="160" w:line="360" w:lineRule="auto"/>
              <w:ind w:right="96"/>
              <w:rPr>
                <w:rFonts w:eastAsia="Calibri" w:cs="Arial"/>
                <w:b/>
                <w:bCs/>
                <w:lang w:eastAsia="en-ZA"/>
              </w:rPr>
            </w:pPr>
            <w:r w:rsidRPr="00895DF0">
              <w:rPr>
                <w:rFonts w:eastAsia="Calibri" w:cs="Arial"/>
                <w:b/>
                <w:bCs/>
                <w:lang w:eastAsia="en-ZA"/>
              </w:rPr>
              <w:t>Preparation and Quality Findings</w:t>
            </w:r>
          </w:p>
          <w:p w14:paraId="42A52323" w14:textId="77777777" w:rsidR="00C65AD6" w:rsidRPr="00895DF0" w:rsidRDefault="00C65AD6" w:rsidP="00112B75">
            <w:pPr>
              <w:spacing w:after="160" w:line="360" w:lineRule="auto"/>
              <w:ind w:right="96"/>
              <w:jc w:val="both"/>
              <w:rPr>
                <w:rFonts w:eastAsia="Calibri" w:cs="Arial"/>
                <w:bCs/>
                <w:lang w:eastAsia="en-ZA"/>
              </w:rPr>
            </w:pPr>
            <w:r w:rsidRPr="00895DF0">
              <w:rPr>
                <w:rFonts w:eastAsia="Calibri" w:cs="Arial"/>
                <w:bCs/>
                <w:lang w:eastAsia="en-ZA"/>
              </w:rPr>
              <w:t>At 10:05, Sipho and Nomsa opened the container and sorted the notes by denomination. Note orientation was standardised, and all bundles were re-made to 100 notes using cross-straps.</w:t>
            </w:r>
          </w:p>
          <w:p w14:paraId="5441BBC6" w14:textId="77777777" w:rsidR="00C65AD6" w:rsidRPr="00895DF0" w:rsidRDefault="00C65AD6" w:rsidP="00112B75">
            <w:pPr>
              <w:spacing w:after="160" w:line="360" w:lineRule="auto"/>
              <w:ind w:right="96"/>
              <w:jc w:val="both"/>
              <w:rPr>
                <w:rFonts w:eastAsia="Calibri" w:cs="Arial"/>
                <w:bCs/>
                <w:lang w:eastAsia="en-ZA"/>
              </w:rPr>
            </w:pPr>
            <w:r w:rsidRPr="00895DF0">
              <w:rPr>
                <w:rFonts w:eastAsia="Calibri" w:cs="Arial"/>
                <w:bCs/>
                <w:lang w:eastAsia="en-ZA"/>
              </w:rPr>
              <w:t>During preparation, two mutilated R50 notes were identified. The affected bundles were corrected using verified surplus notes under dual control, and the details were recorded for later capture in the system.</w:t>
            </w:r>
          </w:p>
          <w:p w14:paraId="78CD6E66" w14:textId="77777777" w:rsidR="00C65AD6" w:rsidRPr="00895DF0" w:rsidRDefault="00C65AD6" w:rsidP="00C65AD6">
            <w:pPr>
              <w:spacing w:after="160" w:line="360" w:lineRule="auto"/>
              <w:ind w:right="96"/>
              <w:rPr>
                <w:rFonts w:eastAsia="Calibri" w:cs="Arial"/>
                <w:b/>
                <w:bCs/>
                <w:lang w:eastAsia="en-ZA"/>
              </w:rPr>
            </w:pPr>
            <w:r w:rsidRPr="00895DF0">
              <w:rPr>
                <w:rFonts w:eastAsia="Calibri" w:cs="Arial"/>
                <w:b/>
                <w:bCs/>
                <w:lang w:eastAsia="en-ZA"/>
              </w:rPr>
              <w:t>Reconciliation of the Draft Output Report</w:t>
            </w:r>
          </w:p>
          <w:p w14:paraId="7C11263A" w14:textId="77777777" w:rsidR="00C65AD6" w:rsidRPr="00895DF0" w:rsidRDefault="00C65AD6" w:rsidP="00C65AD6">
            <w:pPr>
              <w:spacing w:after="160" w:line="360" w:lineRule="auto"/>
              <w:ind w:right="96"/>
              <w:rPr>
                <w:rFonts w:eastAsia="Calibri" w:cs="Arial"/>
                <w:bCs/>
                <w:lang w:eastAsia="en-ZA"/>
              </w:rPr>
            </w:pPr>
            <w:r w:rsidRPr="00895DF0">
              <w:rPr>
                <w:rFonts w:eastAsia="Calibri" w:cs="Arial"/>
                <w:bCs/>
                <w:lang w:eastAsia="en-ZA"/>
              </w:rPr>
              <w:lastRenderedPageBreak/>
              <w:t>By 10:25, the draft output report was produced and compared to physical counts and the Feeder handover. At 10:32, a variance was detected:</w:t>
            </w:r>
          </w:p>
          <w:p w14:paraId="38F483EB" w14:textId="77777777" w:rsidR="00C65AD6" w:rsidRPr="00895DF0" w:rsidRDefault="00C65AD6" w:rsidP="00C65AD6">
            <w:pPr>
              <w:numPr>
                <w:ilvl w:val="0"/>
                <w:numId w:val="45"/>
              </w:numPr>
              <w:spacing w:after="160" w:line="360" w:lineRule="auto"/>
              <w:ind w:right="96"/>
              <w:rPr>
                <w:rFonts w:eastAsia="Calibri" w:cs="Arial"/>
                <w:bCs/>
                <w:lang w:eastAsia="en-ZA"/>
              </w:rPr>
            </w:pPr>
            <w:r w:rsidRPr="00895DF0">
              <w:rPr>
                <w:rFonts w:eastAsia="Calibri" w:cs="Arial"/>
                <w:bCs/>
                <w:lang w:eastAsia="en-ZA"/>
              </w:rPr>
              <w:t>R100 report total = 9 900 notes</w:t>
            </w:r>
          </w:p>
          <w:p w14:paraId="1775AA29" w14:textId="77777777" w:rsidR="00C65AD6" w:rsidRPr="00895DF0" w:rsidRDefault="00C65AD6" w:rsidP="00C65AD6">
            <w:pPr>
              <w:numPr>
                <w:ilvl w:val="0"/>
                <w:numId w:val="45"/>
              </w:numPr>
              <w:spacing w:after="160" w:line="360" w:lineRule="auto"/>
              <w:ind w:right="96"/>
              <w:rPr>
                <w:rFonts w:eastAsia="Calibri" w:cs="Arial"/>
                <w:bCs/>
                <w:lang w:eastAsia="en-ZA"/>
              </w:rPr>
            </w:pPr>
            <w:r w:rsidRPr="00895DF0">
              <w:rPr>
                <w:rFonts w:eastAsia="Calibri" w:cs="Arial"/>
                <w:bCs/>
                <w:lang w:eastAsia="en-ZA"/>
              </w:rPr>
              <w:t>Expected = 10 000 notes</w:t>
            </w:r>
          </w:p>
          <w:p w14:paraId="180DADEE" w14:textId="77777777" w:rsidR="00C65AD6" w:rsidRPr="00895DF0" w:rsidRDefault="00C65AD6" w:rsidP="00112B75">
            <w:pPr>
              <w:spacing w:after="160" w:line="360" w:lineRule="auto"/>
              <w:ind w:right="96"/>
              <w:contextualSpacing/>
              <w:rPr>
                <w:rFonts w:eastAsia="Calibri" w:cs="Arial"/>
                <w:bCs/>
                <w:lang w:eastAsia="en-ZA"/>
              </w:rPr>
            </w:pPr>
            <w:r w:rsidRPr="00895DF0">
              <w:rPr>
                <w:rFonts w:eastAsia="Calibri" w:cs="Arial"/>
                <w:bCs/>
                <w:lang w:eastAsia="en-ZA"/>
              </w:rPr>
              <w:t>A dual-control recount and inspection of the job sheet and bundle composition identified a mis-sorted bundle. Once corrected, the R100 total realigned to 10 000.</w:t>
            </w:r>
          </w:p>
          <w:p w14:paraId="5FD63E6E" w14:textId="77777777" w:rsidR="00C65AD6" w:rsidRPr="00895DF0" w:rsidRDefault="00C65AD6" w:rsidP="00112B75">
            <w:pPr>
              <w:spacing w:after="160" w:line="360" w:lineRule="auto"/>
              <w:ind w:right="96"/>
              <w:contextualSpacing/>
              <w:rPr>
                <w:rFonts w:eastAsia="Calibri" w:cs="Arial"/>
                <w:b/>
                <w:bCs/>
                <w:lang w:eastAsia="en-ZA"/>
              </w:rPr>
            </w:pPr>
          </w:p>
          <w:p w14:paraId="3925D9ED" w14:textId="77777777" w:rsidR="00C65AD6" w:rsidRPr="00895DF0" w:rsidRDefault="00C65AD6" w:rsidP="00112B75">
            <w:pPr>
              <w:spacing w:after="160" w:line="360" w:lineRule="auto"/>
              <w:ind w:right="96"/>
              <w:contextualSpacing/>
              <w:rPr>
                <w:rFonts w:eastAsia="Calibri" w:cs="Arial"/>
                <w:b/>
                <w:bCs/>
                <w:lang w:eastAsia="en-ZA"/>
              </w:rPr>
            </w:pPr>
            <w:r w:rsidRPr="00895DF0">
              <w:rPr>
                <w:rFonts w:eastAsia="Calibri" w:cs="Arial"/>
                <w:b/>
                <w:bCs/>
                <w:lang w:eastAsia="en-ZA"/>
              </w:rPr>
              <w:t>System Capture and Traceability (from 10:45)</w:t>
            </w:r>
          </w:p>
          <w:p w14:paraId="7C263C60" w14:textId="77777777" w:rsidR="00C65AD6" w:rsidRPr="00895DF0" w:rsidRDefault="00C65AD6" w:rsidP="00112B75">
            <w:pPr>
              <w:spacing w:after="160" w:line="360" w:lineRule="auto"/>
              <w:ind w:right="96"/>
              <w:contextualSpacing/>
              <w:rPr>
                <w:rFonts w:eastAsia="Calibri" w:cs="Arial"/>
                <w:bCs/>
                <w:lang w:eastAsia="en-ZA"/>
              </w:rPr>
            </w:pPr>
            <w:r w:rsidRPr="00895DF0">
              <w:rPr>
                <w:rFonts w:eastAsia="Calibri" w:cs="Arial"/>
                <w:bCs/>
                <w:lang w:eastAsia="en-ZA"/>
              </w:rPr>
              <w:t>Sipho captured all results on the electronic system. Required fields included:</w:t>
            </w:r>
          </w:p>
          <w:p w14:paraId="61E72290" w14:textId="77777777" w:rsidR="00C65AD6" w:rsidRPr="00895DF0" w:rsidRDefault="00C65AD6" w:rsidP="00C65AD6">
            <w:pPr>
              <w:numPr>
                <w:ilvl w:val="0"/>
                <w:numId w:val="46"/>
              </w:numPr>
              <w:spacing w:after="160" w:line="360" w:lineRule="auto"/>
              <w:ind w:right="96"/>
              <w:rPr>
                <w:rFonts w:eastAsia="Calibri" w:cs="Arial"/>
                <w:bCs/>
                <w:lang w:eastAsia="en-ZA"/>
              </w:rPr>
            </w:pPr>
            <w:r w:rsidRPr="00895DF0">
              <w:rPr>
                <w:rFonts w:eastAsia="Calibri" w:cs="Arial"/>
                <w:bCs/>
                <w:lang w:eastAsia="en-ZA"/>
              </w:rPr>
              <w:t>Denomination</w:t>
            </w:r>
          </w:p>
          <w:p w14:paraId="7B25D988" w14:textId="77777777" w:rsidR="00C65AD6" w:rsidRPr="00895DF0" w:rsidRDefault="00C65AD6" w:rsidP="00C65AD6">
            <w:pPr>
              <w:numPr>
                <w:ilvl w:val="0"/>
                <w:numId w:val="46"/>
              </w:numPr>
              <w:spacing w:after="160" w:line="360" w:lineRule="auto"/>
              <w:ind w:right="96"/>
              <w:rPr>
                <w:rFonts w:eastAsia="Calibri" w:cs="Arial"/>
                <w:bCs/>
                <w:lang w:eastAsia="en-ZA"/>
              </w:rPr>
            </w:pPr>
            <w:r w:rsidRPr="00895DF0">
              <w:rPr>
                <w:rFonts w:eastAsia="Calibri" w:cs="Arial"/>
                <w:bCs/>
                <w:lang w:eastAsia="en-ZA"/>
              </w:rPr>
              <w:t>Quantity</w:t>
            </w:r>
          </w:p>
          <w:p w14:paraId="761733D5" w14:textId="77777777" w:rsidR="00C65AD6" w:rsidRPr="00895DF0" w:rsidRDefault="00C65AD6" w:rsidP="00C65AD6">
            <w:pPr>
              <w:numPr>
                <w:ilvl w:val="0"/>
                <w:numId w:val="46"/>
              </w:numPr>
              <w:spacing w:after="160" w:line="360" w:lineRule="auto"/>
              <w:ind w:right="96"/>
              <w:rPr>
                <w:rFonts w:eastAsia="Calibri" w:cs="Arial"/>
                <w:bCs/>
                <w:lang w:eastAsia="en-ZA"/>
              </w:rPr>
            </w:pPr>
            <w:r w:rsidRPr="00895DF0">
              <w:rPr>
                <w:rFonts w:eastAsia="Calibri" w:cs="Arial"/>
                <w:bCs/>
                <w:lang w:eastAsia="en-ZA"/>
              </w:rPr>
              <w:t>Adjustment reason</w:t>
            </w:r>
          </w:p>
          <w:p w14:paraId="732C7547" w14:textId="77777777" w:rsidR="00C65AD6" w:rsidRPr="00895DF0" w:rsidRDefault="00C65AD6" w:rsidP="00C65AD6">
            <w:pPr>
              <w:numPr>
                <w:ilvl w:val="0"/>
                <w:numId w:val="46"/>
              </w:numPr>
              <w:spacing w:after="160" w:line="360" w:lineRule="auto"/>
              <w:ind w:right="96"/>
              <w:rPr>
                <w:rFonts w:eastAsia="Calibri" w:cs="Arial"/>
                <w:bCs/>
                <w:lang w:eastAsia="en-ZA"/>
              </w:rPr>
            </w:pPr>
            <w:r w:rsidRPr="00895DF0">
              <w:rPr>
                <w:rFonts w:eastAsia="Calibri" w:cs="Arial"/>
                <w:bCs/>
                <w:lang w:eastAsia="en-ZA"/>
              </w:rPr>
              <w:t>Container seal</w:t>
            </w:r>
          </w:p>
          <w:p w14:paraId="0B9C0B39" w14:textId="77777777" w:rsidR="00C65AD6" w:rsidRPr="00895DF0" w:rsidRDefault="00C65AD6" w:rsidP="00C65AD6">
            <w:pPr>
              <w:numPr>
                <w:ilvl w:val="0"/>
                <w:numId w:val="46"/>
              </w:numPr>
              <w:spacing w:after="160" w:line="360" w:lineRule="auto"/>
              <w:ind w:right="96"/>
              <w:rPr>
                <w:rFonts w:eastAsia="Calibri" w:cs="Arial"/>
                <w:bCs/>
                <w:lang w:eastAsia="en-ZA"/>
              </w:rPr>
            </w:pPr>
            <w:r w:rsidRPr="00895DF0">
              <w:rPr>
                <w:rFonts w:eastAsia="Calibri" w:cs="Arial"/>
                <w:bCs/>
                <w:lang w:eastAsia="en-ZA"/>
              </w:rPr>
              <w:t>Job number</w:t>
            </w:r>
          </w:p>
          <w:p w14:paraId="7C6748DE" w14:textId="77777777" w:rsidR="00C65AD6" w:rsidRPr="00895DF0" w:rsidRDefault="00C65AD6" w:rsidP="00C65AD6">
            <w:pPr>
              <w:numPr>
                <w:ilvl w:val="0"/>
                <w:numId w:val="46"/>
              </w:numPr>
              <w:spacing w:after="160" w:line="360" w:lineRule="auto"/>
              <w:ind w:right="96"/>
              <w:rPr>
                <w:rFonts w:eastAsia="Calibri" w:cs="Arial"/>
                <w:bCs/>
                <w:lang w:eastAsia="en-ZA"/>
              </w:rPr>
            </w:pPr>
            <w:r w:rsidRPr="00895DF0">
              <w:rPr>
                <w:rFonts w:eastAsia="Calibri" w:cs="Arial"/>
                <w:bCs/>
                <w:lang w:eastAsia="en-ZA"/>
              </w:rPr>
              <w:t>Brick number</w:t>
            </w:r>
          </w:p>
          <w:p w14:paraId="21637193" w14:textId="77777777" w:rsidR="00C65AD6" w:rsidRPr="00895DF0" w:rsidRDefault="00C65AD6" w:rsidP="00C65AD6">
            <w:pPr>
              <w:numPr>
                <w:ilvl w:val="0"/>
                <w:numId w:val="46"/>
              </w:numPr>
              <w:spacing w:after="160" w:line="360" w:lineRule="auto"/>
              <w:ind w:right="96"/>
              <w:rPr>
                <w:rFonts w:eastAsia="Calibri" w:cs="Arial"/>
                <w:bCs/>
                <w:lang w:eastAsia="en-ZA"/>
              </w:rPr>
            </w:pPr>
            <w:r w:rsidRPr="00895DF0">
              <w:rPr>
                <w:rFonts w:eastAsia="Calibri" w:cs="Arial"/>
                <w:bCs/>
                <w:lang w:eastAsia="en-ZA"/>
              </w:rPr>
              <w:t>Date and time</w:t>
            </w:r>
          </w:p>
          <w:p w14:paraId="7F08D0DE" w14:textId="77777777" w:rsidR="00C65AD6" w:rsidRPr="00895DF0" w:rsidRDefault="00C65AD6" w:rsidP="00C65AD6">
            <w:pPr>
              <w:numPr>
                <w:ilvl w:val="0"/>
                <w:numId w:val="46"/>
              </w:numPr>
              <w:spacing w:after="160" w:line="360" w:lineRule="auto"/>
              <w:ind w:right="96"/>
              <w:rPr>
                <w:rFonts w:eastAsia="Calibri" w:cs="Arial"/>
                <w:bCs/>
                <w:lang w:eastAsia="en-ZA"/>
              </w:rPr>
            </w:pPr>
            <w:r w:rsidRPr="00895DF0">
              <w:rPr>
                <w:rFonts w:eastAsia="Calibri" w:cs="Arial"/>
                <w:bCs/>
                <w:lang w:eastAsia="en-ZA"/>
              </w:rPr>
              <w:t>Operator IDs</w:t>
            </w:r>
          </w:p>
          <w:p w14:paraId="1041C4E5" w14:textId="77777777" w:rsidR="00C65AD6" w:rsidRPr="00895DF0" w:rsidRDefault="00C65AD6" w:rsidP="00C65AD6">
            <w:pPr>
              <w:spacing w:after="160" w:line="360" w:lineRule="auto"/>
              <w:ind w:right="96"/>
              <w:rPr>
                <w:rFonts w:eastAsia="Calibri" w:cs="Arial"/>
                <w:bCs/>
                <w:lang w:eastAsia="en-ZA"/>
              </w:rPr>
            </w:pPr>
            <w:r w:rsidRPr="00895DF0">
              <w:rPr>
                <w:rFonts w:eastAsia="Calibri" w:cs="Arial"/>
                <w:bCs/>
                <w:lang w:eastAsia="en-ZA"/>
              </w:rPr>
              <w:t>Bricks were numbered as:</w:t>
            </w:r>
          </w:p>
          <w:p w14:paraId="462B3C90" w14:textId="77777777" w:rsidR="00C65AD6" w:rsidRPr="00895DF0" w:rsidRDefault="00C65AD6" w:rsidP="00C65AD6">
            <w:pPr>
              <w:numPr>
                <w:ilvl w:val="0"/>
                <w:numId w:val="47"/>
              </w:numPr>
              <w:spacing w:after="160" w:line="360" w:lineRule="auto"/>
              <w:ind w:right="96"/>
              <w:rPr>
                <w:rFonts w:eastAsia="Calibri" w:cs="Arial"/>
                <w:bCs/>
                <w:lang w:eastAsia="en-ZA"/>
              </w:rPr>
            </w:pPr>
            <w:r w:rsidRPr="00895DF0">
              <w:rPr>
                <w:rFonts w:eastAsia="Calibri" w:cs="Arial"/>
                <w:bCs/>
                <w:lang w:eastAsia="en-ZA"/>
              </w:rPr>
              <w:t>R50-01 … R50-10</w:t>
            </w:r>
          </w:p>
          <w:p w14:paraId="03BF4312" w14:textId="77777777" w:rsidR="00C65AD6" w:rsidRPr="00895DF0" w:rsidRDefault="00C65AD6" w:rsidP="00C65AD6">
            <w:pPr>
              <w:numPr>
                <w:ilvl w:val="0"/>
                <w:numId w:val="47"/>
              </w:numPr>
              <w:spacing w:after="160" w:line="360" w:lineRule="auto"/>
              <w:ind w:right="96"/>
              <w:rPr>
                <w:rFonts w:eastAsia="Calibri" w:cs="Arial"/>
                <w:bCs/>
                <w:lang w:eastAsia="en-ZA"/>
              </w:rPr>
            </w:pPr>
            <w:r w:rsidRPr="00895DF0">
              <w:rPr>
                <w:rFonts w:eastAsia="Calibri" w:cs="Arial"/>
                <w:bCs/>
                <w:lang w:eastAsia="en-ZA"/>
              </w:rPr>
              <w:t>R100-01 … R100-10</w:t>
            </w:r>
          </w:p>
          <w:p w14:paraId="5B7CCC73" w14:textId="77777777" w:rsidR="00C65AD6" w:rsidRPr="00895DF0" w:rsidRDefault="00C65AD6" w:rsidP="00C65AD6">
            <w:pPr>
              <w:spacing w:after="160" w:line="360" w:lineRule="auto"/>
              <w:ind w:right="96"/>
              <w:rPr>
                <w:rFonts w:eastAsia="Calibri" w:cs="Arial"/>
                <w:bCs/>
                <w:lang w:eastAsia="en-ZA"/>
              </w:rPr>
            </w:pPr>
            <w:r w:rsidRPr="00895DF0">
              <w:rPr>
                <w:rFonts w:eastAsia="Calibri" w:cs="Arial"/>
                <w:bCs/>
                <w:lang w:eastAsia="en-ZA"/>
              </w:rPr>
              <w:t>Any replacements or adjustments were recorded to ensure a complete audit trail.</w:t>
            </w:r>
          </w:p>
          <w:p w14:paraId="5DBC397B" w14:textId="77777777" w:rsidR="00C65AD6" w:rsidRPr="00895DF0" w:rsidRDefault="00C65AD6" w:rsidP="00C65AD6">
            <w:pPr>
              <w:spacing w:after="160" w:line="360" w:lineRule="auto"/>
              <w:ind w:right="96"/>
              <w:rPr>
                <w:rFonts w:eastAsia="Calibri" w:cs="Arial"/>
                <w:b/>
                <w:bCs/>
                <w:lang w:eastAsia="en-ZA"/>
              </w:rPr>
            </w:pPr>
            <w:r w:rsidRPr="00895DF0">
              <w:rPr>
                <w:rFonts w:eastAsia="Calibri" w:cs="Arial"/>
                <w:b/>
                <w:bCs/>
                <w:lang w:eastAsia="en-ZA"/>
              </w:rPr>
              <w:t>Shrink-Wrapping and Labelling</w:t>
            </w:r>
          </w:p>
          <w:p w14:paraId="18F61E7E" w14:textId="77777777" w:rsidR="00C65AD6" w:rsidRPr="00895DF0" w:rsidRDefault="00C65AD6" w:rsidP="00C65AD6">
            <w:pPr>
              <w:spacing w:after="160" w:line="360" w:lineRule="auto"/>
              <w:ind w:right="96"/>
              <w:rPr>
                <w:rFonts w:eastAsia="Calibri" w:cs="Arial"/>
                <w:bCs/>
                <w:lang w:eastAsia="en-ZA"/>
              </w:rPr>
            </w:pPr>
            <w:r w:rsidRPr="00895DF0">
              <w:rPr>
                <w:rFonts w:eastAsia="Calibri" w:cs="Arial"/>
                <w:bCs/>
                <w:lang w:eastAsia="en-ZA"/>
              </w:rPr>
              <w:t>At 10:50, all verified bundles were shrink-wrapped into bricks under dual control. Each brick label displayed:</w:t>
            </w:r>
          </w:p>
          <w:p w14:paraId="34FC9673" w14:textId="77777777" w:rsidR="00C65AD6" w:rsidRPr="00895DF0" w:rsidRDefault="00C65AD6" w:rsidP="00C65AD6">
            <w:pPr>
              <w:numPr>
                <w:ilvl w:val="0"/>
                <w:numId w:val="48"/>
              </w:numPr>
              <w:spacing w:after="160" w:line="360" w:lineRule="auto"/>
              <w:ind w:right="96"/>
              <w:rPr>
                <w:rFonts w:eastAsia="Calibri" w:cs="Arial"/>
                <w:bCs/>
                <w:lang w:eastAsia="en-ZA"/>
              </w:rPr>
            </w:pPr>
            <w:r w:rsidRPr="00895DF0">
              <w:rPr>
                <w:rFonts w:eastAsia="Calibri" w:cs="Arial"/>
                <w:bCs/>
                <w:lang w:eastAsia="en-ZA"/>
              </w:rPr>
              <w:t>Date and time</w:t>
            </w:r>
          </w:p>
          <w:p w14:paraId="592488FA" w14:textId="77777777" w:rsidR="00C65AD6" w:rsidRPr="00895DF0" w:rsidRDefault="00C65AD6" w:rsidP="00C65AD6">
            <w:pPr>
              <w:numPr>
                <w:ilvl w:val="0"/>
                <w:numId w:val="48"/>
              </w:numPr>
              <w:spacing w:after="160" w:line="360" w:lineRule="auto"/>
              <w:ind w:right="96"/>
              <w:rPr>
                <w:rFonts w:eastAsia="Calibri" w:cs="Arial"/>
                <w:bCs/>
                <w:lang w:eastAsia="en-ZA"/>
              </w:rPr>
            </w:pPr>
            <w:r w:rsidRPr="00895DF0">
              <w:rPr>
                <w:rFonts w:eastAsia="Calibri" w:cs="Arial"/>
                <w:bCs/>
                <w:lang w:eastAsia="en-ZA"/>
              </w:rPr>
              <w:t>Denomination</w:t>
            </w:r>
          </w:p>
          <w:p w14:paraId="69A7B86F" w14:textId="77777777" w:rsidR="00C65AD6" w:rsidRPr="00895DF0" w:rsidRDefault="00C65AD6" w:rsidP="00C65AD6">
            <w:pPr>
              <w:numPr>
                <w:ilvl w:val="0"/>
                <w:numId w:val="48"/>
              </w:numPr>
              <w:spacing w:after="160" w:line="360" w:lineRule="auto"/>
              <w:ind w:right="96"/>
              <w:rPr>
                <w:rFonts w:eastAsia="Calibri" w:cs="Arial"/>
                <w:bCs/>
                <w:lang w:eastAsia="en-ZA"/>
              </w:rPr>
            </w:pPr>
            <w:r w:rsidRPr="00895DF0">
              <w:rPr>
                <w:rFonts w:eastAsia="Calibri" w:cs="Arial"/>
                <w:bCs/>
                <w:lang w:eastAsia="en-ZA"/>
              </w:rPr>
              <w:lastRenderedPageBreak/>
              <w:t>Quantity</w:t>
            </w:r>
          </w:p>
          <w:p w14:paraId="625B5D74" w14:textId="77777777" w:rsidR="00C65AD6" w:rsidRPr="00895DF0" w:rsidRDefault="00C65AD6" w:rsidP="00C65AD6">
            <w:pPr>
              <w:numPr>
                <w:ilvl w:val="0"/>
                <w:numId w:val="48"/>
              </w:numPr>
              <w:spacing w:after="160" w:line="360" w:lineRule="auto"/>
              <w:ind w:right="96"/>
              <w:rPr>
                <w:rFonts w:eastAsia="Calibri" w:cs="Arial"/>
                <w:bCs/>
                <w:lang w:eastAsia="en-ZA"/>
              </w:rPr>
            </w:pPr>
            <w:r w:rsidRPr="00895DF0">
              <w:rPr>
                <w:rFonts w:eastAsia="Calibri" w:cs="Arial"/>
                <w:bCs/>
                <w:lang w:eastAsia="en-ZA"/>
              </w:rPr>
              <w:t>Job reference</w:t>
            </w:r>
          </w:p>
          <w:p w14:paraId="661D10E4" w14:textId="77777777" w:rsidR="00C65AD6" w:rsidRPr="00895DF0" w:rsidRDefault="00C65AD6" w:rsidP="00C65AD6">
            <w:pPr>
              <w:numPr>
                <w:ilvl w:val="0"/>
                <w:numId w:val="48"/>
              </w:numPr>
              <w:spacing w:after="160" w:line="360" w:lineRule="auto"/>
              <w:ind w:right="96"/>
              <w:rPr>
                <w:rFonts w:eastAsia="Calibri" w:cs="Arial"/>
                <w:bCs/>
                <w:lang w:eastAsia="en-ZA"/>
              </w:rPr>
            </w:pPr>
            <w:r w:rsidRPr="00895DF0">
              <w:rPr>
                <w:rFonts w:eastAsia="Calibri" w:cs="Arial"/>
                <w:bCs/>
                <w:lang w:eastAsia="en-ZA"/>
              </w:rPr>
              <w:t>Brick number</w:t>
            </w:r>
          </w:p>
          <w:p w14:paraId="041DEE4C" w14:textId="77777777" w:rsidR="00C65AD6" w:rsidRPr="00895DF0" w:rsidRDefault="00C65AD6" w:rsidP="00C65AD6">
            <w:pPr>
              <w:numPr>
                <w:ilvl w:val="0"/>
                <w:numId w:val="48"/>
              </w:numPr>
              <w:spacing w:after="160" w:line="360" w:lineRule="auto"/>
              <w:ind w:right="96"/>
              <w:rPr>
                <w:rFonts w:eastAsia="Calibri" w:cs="Arial"/>
                <w:bCs/>
                <w:lang w:eastAsia="en-ZA"/>
              </w:rPr>
            </w:pPr>
            <w:r w:rsidRPr="00895DF0">
              <w:rPr>
                <w:rFonts w:eastAsia="Calibri" w:cs="Arial"/>
                <w:bCs/>
                <w:lang w:eastAsia="en-ZA"/>
              </w:rPr>
              <w:t>Operator IDs</w:t>
            </w:r>
          </w:p>
          <w:p w14:paraId="0B4B8991" w14:textId="77777777" w:rsidR="00C65AD6" w:rsidRPr="00895DF0" w:rsidRDefault="00C65AD6" w:rsidP="00C65AD6">
            <w:pPr>
              <w:spacing w:after="160" w:line="360" w:lineRule="auto"/>
              <w:ind w:right="96"/>
              <w:rPr>
                <w:rFonts w:eastAsia="Calibri" w:cs="Arial"/>
                <w:bCs/>
                <w:lang w:eastAsia="en-ZA"/>
              </w:rPr>
            </w:pPr>
            <w:r w:rsidRPr="00895DF0">
              <w:rPr>
                <w:rFonts w:eastAsia="Calibri" w:cs="Arial"/>
                <w:bCs/>
                <w:lang w:eastAsia="en-ZA"/>
              </w:rPr>
              <w:t>Bricks were placed into secure interim storage, grouped by denomination until dispatch.</w:t>
            </w:r>
          </w:p>
          <w:p w14:paraId="6BE93CBD" w14:textId="77777777" w:rsidR="00C65AD6" w:rsidRPr="00895DF0" w:rsidRDefault="00C65AD6" w:rsidP="00C65AD6">
            <w:pPr>
              <w:spacing w:after="160" w:line="360" w:lineRule="auto"/>
              <w:ind w:right="96"/>
              <w:rPr>
                <w:rFonts w:eastAsia="Calibri" w:cs="Arial"/>
                <w:b/>
                <w:bCs/>
                <w:lang w:eastAsia="en-ZA"/>
              </w:rPr>
            </w:pPr>
            <w:r w:rsidRPr="00895DF0">
              <w:rPr>
                <w:rFonts w:eastAsia="Calibri" w:cs="Arial"/>
                <w:b/>
                <w:bCs/>
                <w:lang w:eastAsia="en-ZA"/>
              </w:rPr>
              <w:t>Exception Events During the Run</w:t>
            </w:r>
          </w:p>
          <w:p w14:paraId="6DCC2049" w14:textId="77777777" w:rsidR="00C65AD6" w:rsidRPr="00895DF0" w:rsidRDefault="00C65AD6" w:rsidP="00C65AD6">
            <w:pPr>
              <w:spacing w:after="160" w:line="360" w:lineRule="auto"/>
              <w:ind w:right="96"/>
              <w:rPr>
                <w:rFonts w:eastAsia="Calibri" w:cs="Arial"/>
                <w:b/>
                <w:bCs/>
                <w:lang w:eastAsia="en-ZA"/>
              </w:rPr>
            </w:pPr>
            <w:r w:rsidRPr="00895DF0">
              <w:rPr>
                <w:rFonts w:eastAsia="Calibri" w:cs="Arial"/>
                <w:b/>
                <w:bCs/>
                <w:lang w:eastAsia="en-ZA"/>
              </w:rPr>
              <w:t>Event A – Torn wrap (10:58)</w:t>
            </w:r>
          </w:p>
          <w:p w14:paraId="4AFF73A6" w14:textId="77777777" w:rsidR="00C65AD6" w:rsidRPr="00895DF0" w:rsidRDefault="00C65AD6" w:rsidP="00C65AD6">
            <w:pPr>
              <w:spacing w:after="160" w:line="360" w:lineRule="auto"/>
              <w:ind w:right="96"/>
              <w:rPr>
                <w:rFonts w:eastAsia="Calibri" w:cs="Arial"/>
                <w:bCs/>
                <w:lang w:eastAsia="en-ZA"/>
              </w:rPr>
            </w:pPr>
            <w:r w:rsidRPr="00895DF0">
              <w:rPr>
                <w:rFonts w:eastAsia="Calibri" w:cs="Arial"/>
                <w:bCs/>
                <w:lang w:eastAsia="en-ZA"/>
              </w:rPr>
              <w:t>While sealing Brick R50-07, the shrink-wrap film tore. The brick was removed from the line, and a Manual-Intervention (MI) Log entry was initiated. Full traceability to the job and brick number was maintained.</w:t>
            </w:r>
          </w:p>
          <w:p w14:paraId="45048D22" w14:textId="77777777" w:rsidR="00C65AD6" w:rsidRPr="00895DF0" w:rsidRDefault="00C65AD6" w:rsidP="00C65AD6">
            <w:pPr>
              <w:spacing w:after="160" w:line="360" w:lineRule="auto"/>
              <w:ind w:right="96"/>
              <w:rPr>
                <w:rFonts w:eastAsia="Calibri" w:cs="Arial"/>
                <w:b/>
                <w:bCs/>
                <w:lang w:eastAsia="en-ZA"/>
              </w:rPr>
            </w:pPr>
            <w:r w:rsidRPr="00895DF0">
              <w:rPr>
                <w:rFonts w:eastAsia="Calibri" w:cs="Arial"/>
                <w:b/>
                <w:bCs/>
                <w:lang w:eastAsia="en-ZA"/>
              </w:rPr>
              <w:t>Event B – Dye-stained notes (11:07)</w:t>
            </w:r>
          </w:p>
          <w:p w14:paraId="5AA7256B" w14:textId="77777777" w:rsidR="00C65AD6" w:rsidRPr="00895DF0" w:rsidRDefault="00C65AD6" w:rsidP="00C65AD6">
            <w:pPr>
              <w:spacing w:after="160" w:line="360" w:lineRule="auto"/>
              <w:ind w:right="96"/>
              <w:rPr>
                <w:rFonts w:eastAsia="Calibri" w:cs="Arial"/>
                <w:bCs/>
                <w:lang w:eastAsia="en-ZA"/>
              </w:rPr>
            </w:pPr>
            <w:r w:rsidRPr="00895DF0">
              <w:rPr>
                <w:rFonts w:eastAsia="Calibri" w:cs="Arial"/>
                <w:bCs/>
                <w:lang w:eastAsia="en-ZA"/>
              </w:rPr>
              <w:t>After wrapping, Brick R100-09 displayed visible pink dye-staining through the film. The brick was isolated, and an Exception Register entry was opened, in line with policy that dye-stained notes are classified as not for release to circulation.</w:t>
            </w:r>
          </w:p>
          <w:p w14:paraId="5953726E" w14:textId="77777777" w:rsidR="00C65AD6" w:rsidRPr="00895DF0" w:rsidRDefault="00C65AD6" w:rsidP="00C65AD6">
            <w:pPr>
              <w:spacing w:after="160" w:line="360" w:lineRule="auto"/>
              <w:ind w:right="96"/>
              <w:rPr>
                <w:rFonts w:eastAsia="Calibri" w:cs="Arial"/>
                <w:b/>
                <w:bCs/>
                <w:lang w:eastAsia="en-ZA"/>
              </w:rPr>
            </w:pPr>
            <w:r w:rsidRPr="00895DF0">
              <w:rPr>
                <w:rFonts w:eastAsia="Calibri" w:cs="Arial"/>
                <w:b/>
                <w:bCs/>
                <w:lang w:eastAsia="en-ZA"/>
              </w:rPr>
              <w:t>Status at Dispatch Window (11:30)</w:t>
            </w:r>
          </w:p>
          <w:p w14:paraId="7159C9C3" w14:textId="77777777" w:rsidR="00C65AD6" w:rsidRPr="00895DF0" w:rsidRDefault="00C65AD6" w:rsidP="00C65AD6">
            <w:pPr>
              <w:spacing w:after="160" w:line="360" w:lineRule="auto"/>
              <w:ind w:right="96"/>
              <w:rPr>
                <w:rFonts w:eastAsia="Calibri" w:cs="Arial"/>
                <w:bCs/>
                <w:lang w:eastAsia="en-ZA"/>
              </w:rPr>
            </w:pPr>
            <w:r w:rsidRPr="00895DF0">
              <w:rPr>
                <w:rFonts w:eastAsia="Calibri" w:cs="Arial"/>
                <w:bCs/>
                <w:lang w:eastAsia="en-ZA"/>
              </w:rPr>
              <w:t xml:space="preserve">After corrections were completed, </w:t>
            </w:r>
            <w:r w:rsidRPr="00895DF0">
              <w:rPr>
                <w:rFonts w:eastAsia="Calibri" w:cs="Arial"/>
                <w:lang w:eastAsia="en-ZA"/>
              </w:rPr>
              <w:t>physical totals and system totals matched for both denominations. System entries, labels and documentation</w:t>
            </w:r>
            <w:r w:rsidRPr="00895DF0">
              <w:rPr>
                <w:rFonts w:eastAsia="Calibri" w:cs="Arial"/>
                <w:bCs/>
                <w:lang w:eastAsia="en-ZA"/>
              </w:rPr>
              <w:t xml:space="preserve"> were verified. Outstanding records included:</w:t>
            </w:r>
          </w:p>
          <w:p w14:paraId="1C9E3BF2" w14:textId="77777777" w:rsidR="00C65AD6" w:rsidRPr="00895DF0" w:rsidRDefault="00C65AD6" w:rsidP="00C65AD6">
            <w:pPr>
              <w:numPr>
                <w:ilvl w:val="0"/>
                <w:numId w:val="49"/>
              </w:numPr>
              <w:spacing w:after="160" w:line="360" w:lineRule="auto"/>
              <w:ind w:right="96"/>
              <w:rPr>
                <w:rFonts w:eastAsia="Calibri" w:cs="Arial"/>
                <w:bCs/>
                <w:lang w:eastAsia="en-ZA"/>
              </w:rPr>
            </w:pPr>
            <w:r w:rsidRPr="00895DF0">
              <w:rPr>
                <w:rFonts w:eastAsia="Calibri" w:cs="Arial"/>
                <w:bCs/>
                <w:lang w:eastAsia="en-ZA"/>
              </w:rPr>
              <w:t>MI log for R50-07</w:t>
            </w:r>
          </w:p>
          <w:p w14:paraId="7D6E815C" w14:textId="77777777" w:rsidR="00C65AD6" w:rsidRPr="00895DF0" w:rsidRDefault="00C65AD6" w:rsidP="00C65AD6">
            <w:pPr>
              <w:numPr>
                <w:ilvl w:val="0"/>
                <w:numId w:val="49"/>
              </w:numPr>
              <w:spacing w:after="160" w:line="360" w:lineRule="auto"/>
              <w:ind w:right="96"/>
              <w:rPr>
                <w:rFonts w:eastAsia="Calibri" w:cs="Arial"/>
                <w:bCs/>
                <w:lang w:eastAsia="en-ZA"/>
              </w:rPr>
            </w:pPr>
            <w:r w:rsidRPr="00895DF0">
              <w:rPr>
                <w:rFonts w:eastAsia="Calibri" w:cs="Arial"/>
                <w:bCs/>
                <w:lang w:eastAsia="en-ZA"/>
              </w:rPr>
              <w:t>Exception Register entry for R100-09</w:t>
            </w:r>
          </w:p>
          <w:p w14:paraId="1365AD72" w14:textId="77777777" w:rsidR="00C65AD6" w:rsidRPr="00895DF0" w:rsidRDefault="00C65AD6" w:rsidP="00C65AD6">
            <w:pPr>
              <w:spacing w:after="160" w:line="360" w:lineRule="auto"/>
              <w:ind w:right="96"/>
              <w:rPr>
                <w:rFonts w:eastAsia="Calibri" w:cs="Arial"/>
                <w:bCs/>
                <w:lang w:eastAsia="en-ZA"/>
              </w:rPr>
            </w:pPr>
            <w:r w:rsidRPr="00895DF0">
              <w:rPr>
                <w:rFonts w:eastAsia="Calibri" w:cs="Arial"/>
                <w:bCs/>
                <w:lang w:eastAsia="en-ZA"/>
              </w:rPr>
              <w:t>Dual-control sign-off and supervisory review were pending at dispatch preparation.</w:t>
            </w:r>
          </w:p>
          <w:p w14:paraId="5ED053DE" w14:textId="77777777" w:rsidR="005E1668" w:rsidRPr="00895DF0" w:rsidRDefault="005E1668" w:rsidP="000B3A8F">
            <w:pPr>
              <w:spacing w:after="160"/>
              <w:ind w:right="96"/>
              <w:rPr>
                <w:rFonts w:eastAsia="Calibri" w:cs="Arial"/>
                <w:bCs/>
                <w:lang w:eastAsia="en-ZA"/>
              </w:rPr>
            </w:pPr>
          </w:p>
        </w:tc>
      </w:tr>
    </w:tbl>
    <w:p w14:paraId="02431A85" w14:textId="77777777" w:rsidR="005E1668" w:rsidRPr="00895DF0" w:rsidRDefault="005E1668" w:rsidP="005E1668">
      <w:pPr>
        <w:tabs>
          <w:tab w:val="left" w:pos="8222"/>
        </w:tabs>
        <w:ind w:left="709" w:right="96" w:hanging="709"/>
        <w:rPr>
          <w:rFonts w:eastAsia="Aptos" w:cs="Arial"/>
          <w:b/>
          <w:bCs/>
          <w:kern w:val="2"/>
          <w14:ligatures w14:val="standardContextual"/>
        </w:rPr>
      </w:pPr>
    </w:p>
    <w:p w14:paraId="094BA6DC" w14:textId="3A0BD24D" w:rsidR="00592D69" w:rsidRPr="00895DF0" w:rsidRDefault="00592D69" w:rsidP="005E1668">
      <w:pPr>
        <w:tabs>
          <w:tab w:val="left" w:pos="8222"/>
        </w:tabs>
        <w:ind w:left="709" w:right="96" w:hanging="709"/>
        <w:rPr>
          <w:rFonts w:eastAsia="Aptos" w:cs="Arial"/>
          <w:kern w:val="2"/>
          <w14:ligatures w14:val="standardContextual"/>
        </w:rPr>
      </w:pPr>
      <w:r w:rsidRPr="00895DF0">
        <w:rPr>
          <w:rFonts w:eastAsia="Aptos" w:cs="Arial"/>
          <w:kern w:val="2"/>
          <w14:ligatures w14:val="standardContextual"/>
        </w:rPr>
        <w:t>Using the given scenario, answer the following questions</w:t>
      </w:r>
    </w:p>
    <w:p w14:paraId="2D002614" w14:textId="77777777" w:rsidR="00B96AE0" w:rsidRPr="00895DF0" w:rsidRDefault="00B96AE0" w:rsidP="005E1668">
      <w:pPr>
        <w:tabs>
          <w:tab w:val="left" w:pos="8505"/>
        </w:tabs>
        <w:spacing w:after="120"/>
        <w:ind w:right="96"/>
        <w:contextualSpacing/>
        <w:rPr>
          <w:rFonts w:eastAsia="Calibri" w:cs="Arial"/>
          <w:b/>
          <w:color w:val="E36C0A" w:themeColor="accent6" w:themeShade="BF"/>
          <w:kern w:val="2"/>
          <w:lang w:val="en-ZA" w:eastAsia="en-ZA"/>
          <w14:ligatures w14:val="standardContextual"/>
        </w:rPr>
      </w:pPr>
    </w:p>
    <w:p w14:paraId="4404A223" w14:textId="61B8E682" w:rsidR="00ED620F" w:rsidRPr="00895DF0" w:rsidRDefault="00A01800" w:rsidP="006971AB">
      <w:pPr>
        <w:tabs>
          <w:tab w:val="left" w:pos="8505"/>
        </w:tabs>
        <w:spacing w:after="120"/>
        <w:ind w:right="96" w:hanging="426"/>
        <w:contextualSpacing/>
        <w:rPr>
          <w:rFonts w:eastAsia="Calibri" w:cs="Arial"/>
          <w:kern w:val="2"/>
          <w:lang w:eastAsia="en-ZA"/>
          <w14:ligatures w14:val="standardContextual"/>
        </w:rPr>
      </w:pPr>
      <w:r w:rsidRPr="00895DF0">
        <w:rPr>
          <w:rFonts w:eastAsia="Calibri" w:cs="Arial"/>
          <w:b/>
          <w:kern w:val="2"/>
          <w:lang w:val="en-ZA" w:eastAsia="en-ZA"/>
          <w14:ligatures w14:val="standardContextual"/>
        </w:rPr>
        <w:t>3</w:t>
      </w:r>
      <w:r w:rsidR="005E1668" w:rsidRPr="00895DF0">
        <w:rPr>
          <w:rFonts w:eastAsia="Calibri" w:cs="Arial"/>
          <w:b/>
          <w:kern w:val="2"/>
          <w:lang w:val="en-ZA" w:eastAsia="en-ZA"/>
          <w14:ligatures w14:val="standardContextual"/>
        </w:rPr>
        <w:t>.1.</w:t>
      </w:r>
      <w:r w:rsidR="000634CE" w:rsidRPr="00895DF0">
        <w:rPr>
          <w:rFonts w:eastAsia="Calibri" w:cs="Arial"/>
          <w:b/>
          <w:kern w:val="2"/>
          <w:lang w:val="en-ZA" w:eastAsia="en-ZA"/>
          <w14:ligatures w14:val="standardContextual"/>
        </w:rPr>
        <w:t>1</w:t>
      </w:r>
      <w:r w:rsidR="002317F8" w:rsidRPr="00895DF0">
        <w:rPr>
          <w:rFonts w:eastAsia="Calibri" w:cs="Arial"/>
          <w:kern w:val="2"/>
          <w:lang w:eastAsia="en-ZA"/>
          <w14:ligatures w14:val="standardContextual"/>
        </w:rPr>
        <w:t xml:space="preserve"> Select and record the correct response: write “True” or “False</w:t>
      </w:r>
    </w:p>
    <w:p w14:paraId="7821177C" w14:textId="77777777" w:rsidR="004D3520" w:rsidRPr="00895DF0" w:rsidRDefault="004D3520" w:rsidP="00ED620F">
      <w:pPr>
        <w:tabs>
          <w:tab w:val="left" w:pos="8505"/>
        </w:tabs>
        <w:spacing w:after="120"/>
        <w:ind w:right="96"/>
        <w:contextualSpacing/>
        <w:rPr>
          <w:rFonts w:eastAsia="Calibri" w:cs="Arial"/>
          <w:bCs/>
          <w:kern w:val="2"/>
          <w:lang w:val="en-ZA" w:eastAsia="en-ZA"/>
          <w14:ligatures w14:val="standardContextual"/>
        </w:rPr>
      </w:pPr>
    </w:p>
    <w:p w14:paraId="70150E5E" w14:textId="47217876" w:rsidR="004E2689" w:rsidRPr="00895DF0" w:rsidRDefault="004E2689" w:rsidP="006971AB">
      <w:pPr>
        <w:pStyle w:val="ListParagraph"/>
        <w:numPr>
          <w:ilvl w:val="0"/>
          <w:numId w:val="31"/>
        </w:numPr>
        <w:tabs>
          <w:tab w:val="clear" w:pos="720"/>
          <w:tab w:val="num" w:pos="0"/>
          <w:tab w:val="left" w:pos="8505"/>
        </w:tabs>
        <w:spacing w:after="120"/>
        <w:ind w:left="0" w:right="96" w:hanging="284"/>
        <w:jc w:val="both"/>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lastRenderedPageBreak/>
        <w:t>In Sipho and Nomsa’s run at 10:05, mixed bundles were to be split into ZAR 50 and ZAR 100 and checked against the job sheet MP-25-10-001 and seal S784391 before any counting.</w:t>
      </w:r>
      <w:r w:rsidR="00160C19" w:rsidRPr="00895DF0">
        <w:rPr>
          <w:rFonts w:eastAsia="Calibri" w:cs="Arial"/>
          <w:bCs/>
          <w:kern w:val="2"/>
          <w:lang w:val="en-ZA" w:eastAsia="en-ZA"/>
          <w14:ligatures w14:val="standardContextual"/>
        </w:rPr>
        <w:t xml:space="preserve"> True/ </w:t>
      </w:r>
      <w:r w:rsidR="00F460BC" w:rsidRPr="00895DF0">
        <w:rPr>
          <w:rFonts w:eastAsia="Calibri" w:cs="Arial"/>
          <w:bCs/>
          <w:kern w:val="2"/>
          <w:lang w:val="en-ZA" w:eastAsia="en-ZA"/>
          <w14:ligatures w14:val="standardContextual"/>
        </w:rPr>
        <w:t xml:space="preserve">False </w:t>
      </w:r>
      <w:r w:rsidR="00AB2CA3" w:rsidRPr="00895DF0">
        <w:rPr>
          <w:rFonts w:eastAsia="Calibri" w:cs="Arial"/>
          <w:bCs/>
          <w:kern w:val="2"/>
          <w:lang w:val="en-ZA" w:eastAsia="en-ZA"/>
          <w14:ligatures w14:val="standardContextual"/>
        </w:rPr>
        <w:t xml:space="preserve">                                                                                            </w:t>
      </w:r>
      <w:proofErr w:type="gramStart"/>
      <w:r w:rsidR="00AB2CA3" w:rsidRPr="00895DF0">
        <w:rPr>
          <w:rFonts w:eastAsia="Calibri" w:cs="Arial"/>
          <w:bCs/>
          <w:kern w:val="2"/>
          <w:lang w:val="en-ZA" w:eastAsia="en-ZA"/>
          <w14:ligatures w14:val="standardContextual"/>
        </w:rPr>
        <w:t xml:space="preserve">   </w:t>
      </w:r>
      <w:r w:rsidR="00F460BC" w:rsidRPr="00895DF0">
        <w:rPr>
          <w:rFonts w:eastAsia="Calibri" w:cs="Arial"/>
          <w:bCs/>
          <w:kern w:val="2"/>
          <w:lang w:val="en-ZA" w:eastAsia="en-ZA"/>
          <w14:ligatures w14:val="standardContextual"/>
        </w:rPr>
        <w:t>[</w:t>
      </w:r>
      <w:proofErr w:type="gramEnd"/>
      <w:r w:rsidR="00F460BC" w:rsidRPr="00895DF0">
        <w:rPr>
          <w:rFonts w:eastAsia="Calibri" w:cs="Arial"/>
          <w:bCs/>
          <w:kern w:val="2"/>
          <w:lang w:val="en-ZA" w:eastAsia="en-ZA"/>
          <w14:ligatures w14:val="standardContextual"/>
        </w:rPr>
        <w:t>1 mark]</w:t>
      </w:r>
    </w:p>
    <w:p w14:paraId="53C1828C" w14:textId="77777777" w:rsidR="00112B75" w:rsidRPr="00895DF0" w:rsidRDefault="00112B75" w:rsidP="00AB2CA3">
      <w:pPr>
        <w:pStyle w:val="ListParagraph"/>
        <w:tabs>
          <w:tab w:val="left" w:pos="8505"/>
        </w:tabs>
        <w:spacing w:after="120"/>
        <w:ind w:left="0" w:right="96"/>
        <w:jc w:val="both"/>
        <w:rPr>
          <w:rFonts w:eastAsia="Calibri" w:cs="Arial"/>
          <w:bCs/>
          <w:kern w:val="2"/>
          <w:lang w:val="en-ZA" w:eastAsia="en-ZA"/>
          <w14:ligatures w14:val="standardContextual"/>
        </w:rPr>
      </w:pPr>
    </w:p>
    <w:p w14:paraId="72D51220" w14:textId="2CA18FEA" w:rsidR="004E2689" w:rsidRPr="00895DF0" w:rsidRDefault="004E2689" w:rsidP="006971AB">
      <w:pPr>
        <w:pStyle w:val="ListParagraph"/>
        <w:numPr>
          <w:ilvl w:val="0"/>
          <w:numId w:val="31"/>
        </w:numPr>
        <w:tabs>
          <w:tab w:val="clear" w:pos="720"/>
          <w:tab w:val="num" w:pos="0"/>
          <w:tab w:val="left" w:pos="8505"/>
        </w:tabs>
        <w:spacing w:after="120"/>
        <w:ind w:left="0" w:right="96" w:hanging="284"/>
        <w:jc w:val="both"/>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t>Because totals later matched after reconciliation, Sipho could have left note orientation mixed during preparation without breaching procedure.</w:t>
      </w:r>
      <w:r w:rsidR="00F460BC" w:rsidRPr="00895DF0">
        <w:rPr>
          <w:rFonts w:eastAsia="Calibri" w:cs="Arial"/>
          <w:bCs/>
          <w:kern w:val="2"/>
          <w:lang w:val="en-ZA" w:eastAsia="en-ZA"/>
          <w14:ligatures w14:val="standardContextual"/>
        </w:rPr>
        <w:t xml:space="preserve"> True</w:t>
      </w:r>
      <w:r w:rsidR="00762EA3" w:rsidRPr="00895DF0">
        <w:rPr>
          <w:rFonts w:eastAsia="Calibri" w:cs="Arial"/>
          <w:bCs/>
          <w:kern w:val="2"/>
          <w:lang w:val="en-ZA" w:eastAsia="en-ZA"/>
          <w14:ligatures w14:val="standardContextual"/>
        </w:rPr>
        <w:t xml:space="preserve"> / False </w:t>
      </w:r>
      <w:r w:rsidR="00AB2CA3" w:rsidRPr="00895DF0">
        <w:rPr>
          <w:rFonts w:eastAsia="Calibri" w:cs="Arial"/>
          <w:bCs/>
          <w:kern w:val="2"/>
          <w:lang w:val="en-ZA" w:eastAsia="en-ZA"/>
          <w14:ligatures w14:val="standardContextual"/>
        </w:rPr>
        <w:t xml:space="preserve">                  </w:t>
      </w:r>
      <w:proofErr w:type="gramStart"/>
      <w:r w:rsidR="00AB2CA3" w:rsidRPr="00895DF0">
        <w:rPr>
          <w:rFonts w:eastAsia="Calibri" w:cs="Arial"/>
          <w:bCs/>
          <w:kern w:val="2"/>
          <w:lang w:val="en-ZA" w:eastAsia="en-ZA"/>
          <w14:ligatures w14:val="standardContextual"/>
        </w:rPr>
        <w:t xml:space="preserve">   </w:t>
      </w:r>
      <w:r w:rsidR="00762EA3" w:rsidRPr="00895DF0">
        <w:rPr>
          <w:rFonts w:eastAsia="Calibri" w:cs="Arial"/>
          <w:bCs/>
          <w:kern w:val="2"/>
          <w:lang w:val="en-ZA" w:eastAsia="en-ZA"/>
          <w14:ligatures w14:val="standardContextual"/>
        </w:rPr>
        <w:t>[</w:t>
      </w:r>
      <w:proofErr w:type="gramEnd"/>
      <w:r w:rsidR="00762EA3" w:rsidRPr="00895DF0">
        <w:rPr>
          <w:rFonts w:eastAsia="Calibri" w:cs="Arial"/>
          <w:bCs/>
          <w:kern w:val="2"/>
          <w:lang w:val="en-ZA" w:eastAsia="en-ZA"/>
          <w14:ligatures w14:val="standardContextual"/>
        </w:rPr>
        <w:t>1 mark]</w:t>
      </w:r>
    </w:p>
    <w:p w14:paraId="0ABFD470" w14:textId="77777777" w:rsidR="00F460BC" w:rsidRPr="00895DF0" w:rsidRDefault="00F460BC" w:rsidP="006971AB">
      <w:pPr>
        <w:pStyle w:val="ListParagraph"/>
        <w:tabs>
          <w:tab w:val="num" w:pos="0"/>
          <w:tab w:val="left" w:pos="8505"/>
        </w:tabs>
        <w:spacing w:after="120"/>
        <w:ind w:left="0" w:right="96" w:hanging="284"/>
        <w:jc w:val="both"/>
        <w:rPr>
          <w:rFonts w:eastAsia="Calibri" w:cs="Arial"/>
          <w:bCs/>
          <w:kern w:val="2"/>
          <w:lang w:val="en-ZA" w:eastAsia="en-ZA"/>
          <w14:ligatures w14:val="standardContextual"/>
        </w:rPr>
      </w:pPr>
    </w:p>
    <w:p w14:paraId="732537B4" w14:textId="12919FC1" w:rsidR="004E2689" w:rsidRPr="00895DF0" w:rsidRDefault="004E2689" w:rsidP="00AB2CA3">
      <w:pPr>
        <w:pStyle w:val="ListParagraph"/>
        <w:numPr>
          <w:ilvl w:val="0"/>
          <w:numId w:val="31"/>
        </w:numPr>
        <w:tabs>
          <w:tab w:val="clear" w:pos="720"/>
          <w:tab w:val="num" w:pos="284"/>
          <w:tab w:val="left" w:pos="8505"/>
        </w:tabs>
        <w:spacing w:after="120"/>
        <w:ind w:left="284" w:right="96" w:hanging="568"/>
        <w:jc w:val="both"/>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t xml:space="preserve">For this job’s brick plan (10 bricks per denomination), every rebuilt bundle had to contain exactly 100 notes and be </w:t>
      </w:r>
      <w:proofErr w:type="gramStart"/>
      <w:r w:rsidRPr="00895DF0">
        <w:rPr>
          <w:rFonts w:eastAsia="Calibri" w:cs="Arial"/>
          <w:bCs/>
          <w:kern w:val="2"/>
          <w:lang w:val="en-ZA" w:eastAsia="en-ZA"/>
          <w14:ligatures w14:val="standardContextual"/>
        </w:rPr>
        <w:t>cross-strapped</w:t>
      </w:r>
      <w:proofErr w:type="gramEnd"/>
      <w:r w:rsidRPr="00895DF0">
        <w:rPr>
          <w:rFonts w:eastAsia="Calibri" w:cs="Arial"/>
          <w:bCs/>
          <w:kern w:val="2"/>
          <w:lang w:val="en-ZA" w:eastAsia="en-ZA"/>
          <w14:ligatures w14:val="standardContextual"/>
        </w:rPr>
        <w:t xml:space="preserve"> before brick formation could start.</w:t>
      </w:r>
      <w:r w:rsidR="00762EA3" w:rsidRPr="00895DF0">
        <w:rPr>
          <w:rFonts w:eastAsia="Calibri" w:cs="Arial"/>
          <w:bCs/>
          <w:kern w:val="2"/>
          <w:lang w:val="en-ZA" w:eastAsia="en-ZA"/>
          <w14:ligatures w14:val="standardContextual"/>
        </w:rPr>
        <w:t xml:space="preserve"> True / False </w:t>
      </w:r>
      <w:r w:rsidR="00AB2CA3" w:rsidRPr="00895DF0">
        <w:rPr>
          <w:rFonts w:eastAsia="Calibri" w:cs="Arial"/>
          <w:bCs/>
          <w:kern w:val="2"/>
          <w:lang w:val="en-ZA" w:eastAsia="en-ZA"/>
          <w14:ligatures w14:val="standardContextual"/>
        </w:rPr>
        <w:t xml:space="preserve">                                                                                                     </w:t>
      </w:r>
      <w:proofErr w:type="gramStart"/>
      <w:r w:rsidR="00BB113A" w:rsidRPr="00895DF0">
        <w:rPr>
          <w:rFonts w:eastAsia="Calibri" w:cs="Arial"/>
          <w:bCs/>
          <w:kern w:val="2"/>
          <w:lang w:val="en-ZA" w:eastAsia="en-ZA"/>
          <w14:ligatures w14:val="standardContextual"/>
        </w:rPr>
        <w:t xml:space="preserve"> </w:t>
      </w:r>
      <w:r w:rsidR="00AB2CA3" w:rsidRPr="00895DF0">
        <w:rPr>
          <w:rFonts w:eastAsia="Calibri" w:cs="Arial"/>
          <w:bCs/>
          <w:kern w:val="2"/>
          <w:lang w:val="en-ZA" w:eastAsia="en-ZA"/>
          <w14:ligatures w14:val="standardContextual"/>
        </w:rPr>
        <w:t xml:space="preserve">  </w:t>
      </w:r>
      <w:r w:rsidR="00F641D7" w:rsidRPr="00895DF0">
        <w:rPr>
          <w:rFonts w:eastAsia="Calibri" w:cs="Arial"/>
          <w:bCs/>
          <w:kern w:val="2"/>
          <w:lang w:val="en-ZA" w:eastAsia="en-ZA"/>
          <w14:ligatures w14:val="standardContextual"/>
        </w:rPr>
        <w:t>[</w:t>
      </w:r>
      <w:proofErr w:type="gramEnd"/>
      <w:r w:rsidR="00F641D7" w:rsidRPr="00895DF0">
        <w:rPr>
          <w:rFonts w:eastAsia="Calibri" w:cs="Arial"/>
          <w:bCs/>
          <w:kern w:val="2"/>
          <w:lang w:val="en-ZA" w:eastAsia="en-ZA"/>
          <w14:ligatures w14:val="standardContextual"/>
        </w:rPr>
        <w:t>1 mark]</w:t>
      </w:r>
    </w:p>
    <w:p w14:paraId="34AA41DC" w14:textId="77777777" w:rsidR="00762EA3" w:rsidRPr="00895DF0" w:rsidRDefault="00762EA3" w:rsidP="006971AB">
      <w:pPr>
        <w:pStyle w:val="ListParagraph"/>
        <w:tabs>
          <w:tab w:val="num" w:pos="0"/>
        </w:tabs>
        <w:ind w:left="0" w:hanging="284"/>
        <w:rPr>
          <w:rFonts w:eastAsia="Calibri" w:cs="Arial"/>
          <w:bCs/>
          <w:kern w:val="2"/>
          <w:lang w:val="en-ZA" w:eastAsia="en-ZA"/>
          <w14:ligatures w14:val="standardContextual"/>
        </w:rPr>
      </w:pPr>
    </w:p>
    <w:p w14:paraId="75D6EBC0" w14:textId="44D569F6" w:rsidR="004E2689" w:rsidRPr="00895DF0" w:rsidRDefault="004E2689" w:rsidP="006971AB">
      <w:pPr>
        <w:pStyle w:val="ListParagraph"/>
        <w:numPr>
          <w:ilvl w:val="0"/>
          <w:numId w:val="31"/>
        </w:numPr>
        <w:tabs>
          <w:tab w:val="clear" w:pos="720"/>
          <w:tab w:val="num" w:pos="0"/>
          <w:tab w:val="left" w:pos="8505"/>
        </w:tabs>
        <w:spacing w:after="120"/>
        <w:ind w:left="0" w:right="96" w:hanging="284"/>
        <w:jc w:val="both"/>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t xml:space="preserve">The two mutilated R50 notes found by Nomsa during preparation could be left inside their bundles </w:t>
      </w:r>
      <w:proofErr w:type="gramStart"/>
      <w:r w:rsidRPr="00895DF0">
        <w:rPr>
          <w:rFonts w:eastAsia="Calibri" w:cs="Arial"/>
          <w:bCs/>
          <w:kern w:val="2"/>
          <w:lang w:val="en-ZA" w:eastAsia="en-ZA"/>
          <w14:ligatures w14:val="standardContextual"/>
        </w:rPr>
        <w:t>as long as</w:t>
      </w:r>
      <w:proofErr w:type="gramEnd"/>
      <w:r w:rsidRPr="00895DF0">
        <w:rPr>
          <w:rFonts w:eastAsia="Calibri" w:cs="Arial"/>
          <w:bCs/>
          <w:kern w:val="2"/>
          <w:lang w:val="en-ZA" w:eastAsia="en-ZA"/>
          <w14:ligatures w14:val="standardContextual"/>
        </w:rPr>
        <w:t xml:space="preserve"> an entry was made in the records later.</w:t>
      </w:r>
      <w:r w:rsidR="00F641D7" w:rsidRPr="00895DF0">
        <w:rPr>
          <w:rFonts w:eastAsia="Calibri" w:cs="Arial"/>
          <w:bCs/>
          <w:kern w:val="2"/>
          <w:lang w:val="en-ZA" w:eastAsia="en-ZA"/>
          <w14:ligatures w14:val="standardContextual"/>
        </w:rPr>
        <w:t xml:space="preserve"> True/ False </w:t>
      </w:r>
      <w:r w:rsidR="00ED4F45" w:rsidRPr="00895DF0">
        <w:rPr>
          <w:rFonts w:eastAsia="Calibri" w:cs="Arial"/>
          <w:bCs/>
          <w:kern w:val="2"/>
          <w:lang w:val="en-ZA" w:eastAsia="en-ZA"/>
          <w14:ligatures w14:val="standardContextual"/>
        </w:rPr>
        <w:t xml:space="preserve">            </w:t>
      </w:r>
      <w:proofErr w:type="gramStart"/>
      <w:r w:rsidR="00ED4F45" w:rsidRPr="00895DF0">
        <w:rPr>
          <w:rFonts w:eastAsia="Calibri" w:cs="Arial"/>
          <w:bCs/>
          <w:kern w:val="2"/>
          <w:lang w:val="en-ZA" w:eastAsia="en-ZA"/>
          <w14:ligatures w14:val="standardContextual"/>
        </w:rPr>
        <w:t xml:space="preserve">   </w:t>
      </w:r>
      <w:r w:rsidR="00F641D7" w:rsidRPr="00895DF0">
        <w:rPr>
          <w:rFonts w:eastAsia="Calibri" w:cs="Arial"/>
          <w:bCs/>
          <w:kern w:val="2"/>
          <w:lang w:val="en-ZA" w:eastAsia="en-ZA"/>
          <w14:ligatures w14:val="standardContextual"/>
        </w:rPr>
        <w:t>[</w:t>
      </w:r>
      <w:proofErr w:type="gramEnd"/>
      <w:r w:rsidR="00F641D7" w:rsidRPr="00895DF0">
        <w:rPr>
          <w:rFonts w:eastAsia="Calibri" w:cs="Arial"/>
          <w:bCs/>
          <w:kern w:val="2"/>
          <w:lang w:val="en-ZA" w:eastAsia="en-ZA"/>
          <w14:ligatures w14:val="standardContextual"/>
        </w:rPr>
        <w:t>1 mark</w:t>
      </w:r>
      <w:r w:rsidR="00970174" w:rsidRPr="00895DF0">
        <w:rPr>
          <w:rFonts w:eastAsia="Calibri" w:cs="Arial"/>
          <w:bCs/>
          <w:kern w:val="2"/>
          <w:lang w:val="en-ZA" w:eastAsia="en-ZA"/>
          <w14:ligatures w14:val="standardContextual"/>
        </w:rPr>
        <w:t>]</w:t>
      </w:r>
    </w:p>
    <w:p w14:paraId="255EEF09" w14:textId="77777777" w:rsidR="00F641D7" w:rsidRPr="00895DF0" w:rsidRDefault="00F641D7" w:rsidP="006971AB">
      <w:pPr>
        <w:pStyle w:val="ListParagraph"/>
        <w:tabs>
          <w:tab w:val="num" w:pos="0"/>
        </w:tabs>
        <w:ind w:left="0" w:hanging="284"/>
        <w:rPr>
          <w:rFonts w:eastAsia="Calibri" w:cs="Arial"/>
          <w:bCs/>
          <w:kern w:val="2"/>
          <w:lang w:val="en-ZA" w:eastAsia="en-ZA"/>
          <w14:ligatures w14:val="standardContextual"/>
        </w:rPr>
      </w:pPr>
    </w:p>
    <w:p w14:paraId="511F0C3A" w14:textId="3DF19F95" w:rsidR="004E2689" w:rsidRPr="00895DF0" w:rsidRDefault="004E2689" w:rsidP="006971AB">
      <w:pPr>
        <w:pStyle w:val="ListParagraph"/>
        <w:numPr>
          <w:ilvl w:val="0"/>
          <w:numId w:val="31"/>
        </w:numPr>
        <w:tabs>
          <w:tab w:val="clear" w:pos="720"/>
          <w:tab w:val="num" w:pos="0"/>
          <w:tab w:val="left" w:pos="8505"/>
        </w:tabs>
        <w:spacing w:after="120"/>
        <w:ind w:left="0" w:right="96" w:hanging="284"/>
        <w:jc w:val="both"/>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t>When the two mutilated R50 notes were removed, replacing them from verified surplus under dual control and recording the reason, time, and both operator IDs met the preparation requirements.</w:t>
      </w:r>
      <w:r w:rsidR="00970174" w:rsidRPr="00895DF0">
        <w:rPr>
          <w:rFonts w:eastAsia="Calibri" w:cs="Arial"/>
          <w:bCs/>
          <w:kern w:val="2"/>
          <w:lang w:val="en-ZA" w:eastAsia="en-ZA"/>
          <w14:ligatures w14:val="standardContextual"/>
        </w:rPr>
        <w:t xml:space="preserve"> True/ False </w:t>
      </w:r>
      <w:r w:rsidR="00C03DDA" w:rsidRPr="00895DF0">
        <w:rPr>
          <w:rFonts w:eastAsia="Calibri" w:cs="Arial"/>
          <w:bCs/>
          <w:kern w:val="2"/>
          <w:lang w:val="en-ZA" w:eastAsia="en-ZA"/>
          <w14:ligatures w14:val="standardContextual"/>
        </w:rPr>
        <w:t xml:space="preserve">                                                                 </w:t>
      </w:r>
      <w:proofErr w:type="gramStart"/>
      <w:r w:rsidR="00C03DDA" w:rsidRPr="00895DF0">
        <w:rPr>
          <w:rFonts w:eastAsia="Calibri" w:cs="Arial"/>
          <w:bCs/>
          <w:kern w:val="2"/>
          <w:lang w:val="en-ZA" w:eastAsia="en-ZA"/>
          <w14:ligatures w14:val="standardContextual"/>
        </w:rPr>
        <w:t xml:space="preserve">   </w:t>
      </w:r>
      <w:r w:rsidR="00970174" w:rsidRPr="00895DF0">
        <w:rPr>
          <w:rFonts w:eastAsia="Calibri" w:cs="Arial"/>
          <w:bCs/>
          <w:kern w:val="2"/>
          <w:lang w:val="en-ZA" w:eastAsia="en-ZA"/>
          <w14:ligatures w14:val="standardContextual"/>
        </w:rPr>
        <w:t>[</w:t>
      </w:r>
      <w:proofErr w:type="gramEnd"/>
      <w:r w:rsidR="00970174" w:rsidRPr="00895DF0">
        <w:rPr>
          <w:rFonts w:eastAsia="Calibri" w:cs="Arial"/>
          <w:bCs/>
          <w:kern w:val="2"/>
          <w:lang w:val="en-ZA" w:eastAsia="en-ZA"/>
          <w14:ligatures w14:val="standardContextual"/>
        </w:rPr>
        <w:t>1 mark</w:t>
      </w:r>
      <w:r w:rsidR="0089126E" w:rsidRPr="00895DF0">
        <w:rPr>
          <w:rFonts w:eastAsia="Calibri" w:cs="Arial"/>
          <w:bCs/>
          <w:kern w:val="2"/>
          <w:lang w:val="en-ZA" w:eastAsia="en-ZA"/>
          <w14:ligatures w14:val="standardContextual"/>
        </w:rPr>
        <w:t>]</w:t>
      </w:r>
    </w:p>
    <w:p w14:paraId="5610A825" w14:textId="6C2B4807" w:rsidR="00C03DDA" w:rsidRPr="00895DF0" w:rsidRDefault="00C03DDA" w:rsidP="00C03DDA">
      <w:pPr>
        <w:pStyle w:val="ListParagraph"/>
        <w:tabs>
          <w:tab w:val="left" w:pos="8505"/>
        </w:tabs>
        <w:spacing w:after="120"/>
        <w:ind w:left="0" w:right="96"/>
        <w:jc w:val="both"/>
        <w:rPr>
          <w:rFonts w:eastAsia="Calibri" w:cs="Arial"/>
          <w:b/>
          <w:kern w:val="2"/>
          <w:lang w:val="en-ZA" w:eastAsia="en-ZA"/>
          <w14:ligatures w14:val="standardContextual"/>
        </w:rPr>
      </w:pPr>
      <w:r w:rsidRPr="00895DF0">
        <w:rPr>
          <w:rFonts w:eastAsia="Calibri" w:cs="Arial"/>
          <w:b/>
          <w:kern w:val="2"/>
          <w:lang w:val="en-ZA" w:eastAsia="en-ZA"/>
          <w14:ligatures w14:val="standardContextual"/>
        </w:rPr>
        <w:t xml:space="preserve">                                                                                                                  Total (5 marks)</w:t>
      </w:r>
    </w:p>
    <w:p w14:paraId="635D2506" w14:textId="6439B9A7" w:rsidR="005E1668" w:rsidRPr="00895DF0" w:rsidRDefault="005E1668" w:rsidP="005E1668">
      <w:pPr>
        <w:tabs>
          <w:tab w:val="left" w:pos="8505"/>
        </w:tabs>
        <w:spacing w:after="120"/>
        <w:ind w:right="96"/>
        <w:contextualSpacing/>
        <w:rPr>
          <w:rFonts w:eastAsia="Calibri" w:cs="Arial"/>
          <w:bCs/>
          <w:kern w:val="2"/>
          <w:lang w:val="en-ZA" w:eastAsia="en-ZA"/>
          <w14:ligatures w14:val="standardContextual"/>
        </w:rPr>
      </w:pPr>
    </w:p>
    <w:p w14:paraId="1B00C2E6" w14:textId="41A266C7" w:rsidR="00144DD9" w:rsidRPr="00895DF0" w:rsidRDefault="006971AB" w:rsidP="005E1668">
      <w:pPr>
        <w:tabs>
          <w:tab w:val="left" w:pos="8505"/>
        </w:tabs>
        <w:spacing w:after="120"/>
        <w:ind w:right="96"/>
        <w:contextualSpacing/>
        <w:rPr>
          <w:rFonts w:eastAsia="Calibri" w:cs="Arial"/>
          <w:b/>
          <w:kern w:val="2"/>
          <w:lang w:val="en-ZA" w:eastAsia="en-ZA"/>
          <w14:ligatures w14:val="standardContextual"/>
        </w:rPr>
      </w:pPr>
      <w:r w:rsidRPr="00895DF0">
        <w:rPr>
          <w:rFonts w:eastAsia="Calibri" w:cs="Arial"/>
          <w:b/>
          <w:kern w:val="2"/>
          <w:lang w:val="en-ZA" w:eastAsia="en-ZA"/>
          <w14:ligatures w14:val="standardContextual"/>
        </w:rPr>
        <w:t>3.1.1</w:t>
      </w:r>
    </w:p>
    <w:p w14:paraId="076246AE" w14:textId="1BC4B273" w:rsidR="005E1668" w:rsidRPr="00895DF0" w:rsidRDefault="005E1668" w:rsidP="005E1668">
      <w:pPr>
        <w:ind w:right="96"/>
        <w:jc w:val="center"/>
        <w:rPr>
          <w:rFonts w:eastAsia="Calibri" w:cs="Arial"/>
          <w:b/>
          <w:bCs/>
          <w:kern w:val="2"/>
          <w:lang w:val="en-ZA" w:eastAsia="en-ZA"/>
          <w14:ligatures w14:val="standardContextual"/>
        </w:rPr>
      </w:pPr>
      <w:r w:rsidRPr="00895DF0">
        <w:rPr>
          <w:rFonts w:eastAsia="Calibri" w:cs="Arial"/>
          <w:bCs/>
          <w:kern w:val="2"/>
          <w:lang w:val="en-ZA" w:eastAsia="en-ZA"/>
          <w14:ligatures w14:val="standardContextual"/>
        </w:rPr>
        <w:t>________________________________________________________________________</w:t>
      </w:r>
      <w:r w:rsidR="000B62B9" w:rsidRPr="00895DF0">
        <w:rPr>
          <w:rFonts w:eastAsia="Calibri" w:cs="Arial"/>
          <w:bCs/>
          <w:kern w:val="2"/>
          <w:u w:val="single"/>
          <w:lang w:val="en-ZA" w:eastAsia="en-ZA"/>
          <w14:ligatures w14:val="standardContextual"/>
        </w:rPr>
        <w:t>a.</w:t>
      </w:r>
      <w:r w:rsidRPr="00895DF0">
        <w:rPr>
          <w:rFonts w:eastAsia="Calibri" w:cs="Arial"/>
          <w:bCs/>
          <w:kern w:val="2"/>
          <w:u w:val="single"/>
          <w:lang w:val="en-ZA" w:eastAsia="en-ZA"/>
          <w14:ligatures w14:val="standardContextual"/>
        </w:rPr>
        <w:t>____________________________________________________________________</w:t>
      </w:r>
      <w:r w:rsidR="000B62B9" w:rsidRPr="00895DF0">
        <w:rPr>
          <w:rFonts w:eastAsia="Calibri" w:cs="Arial"/>
          <w:bCs/>
          <w:kern w:val="2"/>
          <w:u w:val="single"/>
          <w:lang w:val="en-ZA" w:eastAsia="en-ZA"/>
          <w14:ligatures w14:val="standardContextual"/>
        </w:rPr>
        <w:t>b.</w:t>
      </w:r>
      <w:r w:rsidRPr="00895DF0">
        <w:rPr>
          <w:rFonts w:eastAsia="Calibri" w:cs="Arial"/>
          <w:bCs/>
          <w:kern w:val="2"/>
          <w:u w:val="single"/>
          <w:lang w:val="en-ZA" w:eastAsia="en-ZA"/>
          <w14:ligatures w14:val="standardContextual"/>
        </w:rPr>
        <w:t>____________________________________________________________________</w:t>
      </w:r>
      <w:r w:rsidR="000B62B9" w:rsidRPr="00895DF0">
        <w:rPr>
          <w:rFonts w:eastAsia="Calibri" w:cs="Arial"/>
          <w:bCs/>
          <w:kern w:val="2"/>
          <w:u w:val="single"/>
          <w:lang w:val="en-ZA" w:eastAsia="en-ZA"/>
          <w14:ligatures w14:val="standardContextual"/>
        </w:rPr>
        <w:t>c.</w:t>
      </w:r>
      <w:r w:rsidRPr="00895DF0">
        <w:rPr>
          <w:rFonts w:eastAsia="Calibri" w:cs="Arial"/>
          <w:bCs/>
          <w:kern w:val="2"/>
          <w:u w:val="single"/>
          <w:lang w:val="en-ZA" w:eastAsia="en-ZA"/>
          <w14:ligatures w14:val="standardContextual"/>
        </w:rPr>
        <w:t>____________________________________________________________________</w:t>
      </w:r>
      <w:r w:rsidR="000B62B9" w:rsidRPr="00895DF0">
        <w:rPr>
          <w:rFonts w:eastAsia="Calibri" w:cs="Arial"/>
          <w:bCs/>
          <w:kern w:val="2"/>
          <w:u w:val="single"/>
          <w:lang w:val="en-ZA" w:eastAsia="en-ZA"/>
          <w14:ligatures w14:val="standardContextual"/>
        </w:rPr>
        <w:t>d.</w:t>
      </w:r>
      <w:r w:rsidRPr="00895DF0">
        <w:rPr>
          <w:rFonts w:eastAsia="Calibri" w:cs="Arial"/>
          <w:bCs/>
          <w:kern w:val="2"/>
          <w:u w:val="single"/>
          <w:lang w:val="en-ZA" w:eastAsia="en-ZA"/>
          <w14:ligatures w14:val="standardContextual"/>
        </w:rPr>
        <w:t>____________________________________________________________________</w:t>
      </w:r>
      <w:r w:rsidR="003C2524" w:rsidRPr="00895DF0">
        <w:rPr>
          <w:rFonts w:eastAsia="Calibri" w:cs="Arial"/>
          <w:bCs/>
          <w:kern w:val="2"/>
          <w:u w:val="single"/>
          <w:lang w:val="en-ZA" w:eastAsia="en-ZA"/>
          <w14:ligatures w14:val="standardContextual"/>
        </w:rPr>
        <w:t>e.</w:t>
      </w:r>
      <w:r w:rsidRPr="00895DF0">
        <w:rPr>
          <w:rFonts w:eastAsia="Calibri" w:cs="Arial"/>
          <w:bCs/>
          <w:kern w:val="2"/>
          <w:u w:val="single"/>
          <w:lang w:val="en-ZA" w:eastAsia="en-ZA"/>
          <w14:ligatures w14:val="standardContextual"/>
        </w:rPr>
        <w:t>______________________________________________________________________________________________________________________________________</w:t>
      </w:r>
      <w:r w:rsidR="000B62B9" w:rsidRPr="00895DF0">
        <w:rPr>
          <w:rFonts w:eastAsia="Calibri" w:cs="Arial"/>
          <w:bCs/>
          <w:kern w:val="2"/>
          <w:lang w:val="en-ZA" w:eastAsia="en-ZA"/>
          <w14:ligatures w14:val="standardContextual"/>
        </w:rPr>
        <w:t xml:space="preserve"> </w:t>
      </w:r>
      <w:r w:rsidRPr="00895DF0">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w:t>
      </w:r>
    </w:p>
    <w:p w14:paraId="4C85AC9C" w14:textId="77777777" w:rsidR="005E1668" w:rsidRPr="00895DF0" w:rsidRDefault="005E1668" w:rsidP="005E1668">
      <w:pPr>
        <w:ind w:right="96"/>
        <w:rPr>
          <w:rFonts w:eastAsia="Calibri" w:cs="Arial"/>
          <w:b/>
          <w:bCs/>
          <w:kern w:val="2"/>
          <w:lang w:val="en-ZA" w:eastAsia="en-ZA"/>
          <w14:ligatures w14:val="standardContextual"/>
        </w:rPr>
      </w:pPr>
    </w:p>
    <w:p w14:paraId="4D8D5691" w14:textId="77777777" w:rsidR="00BC4F94" w:rsidRPr="00895DF0" w:rsidRDefault="00BC4F94" w:rsidP="00A01800">
      <w:pPr>
        <w:tabs>
          <w:tab w:val="left" w:pos="8505"/>
        </w:tabs>
        <w:spacing w:after="120"/>
        <w:ind w:right="96"/>
        <w:contextualSpacing/>
        <w:rPr>
          <w:rFonts w:eastAsia="Calibri" w:cs="Arial"/>
          <w:b/>
          <w:kern w:val="2"/>
          <w:lang w:val="en-ZA" w:eastAsia="en-ZA"/>
          <w14:ligatures w14:val="standardContextual"/>
        </w:rPr>
      </w:pPr>
    </w:p>
    <w:p w14:paraId="6A39FA45" w14:textId="6A9EAC9B" w:rsidR="00EF346E" w:rsidRPr="00895DF0" w:rsidRDefault="00A01800" w:rsidP="006971AB">
      <w:pPr>
        <w:tabs>
          <w:tab w:val="left" w:pos="8505"/>
        </w:tabs>
        <w:spacing w:after="120"/>
        <w:ind w:right="96" w:hanging="567"/>
        <w:contextualSpacing/>
        <w:rPr>
          <w:rFonts w:eastAsia="Calibri" w:cs="Arial"/>
          <w:bCs/>
          <w:kern w:val="2"/>
          <w:lang w:eastAsia="en-ZA"/>
          <w14:ligatures w14:val="standardContextual"/>
        </w:rPr>
      </w:pPr>
      <w:r w:rsidRPr="00895DF0">
        <w:rPr>
          <w:rFonts w:eastAsia="Calibri" w:cs="Arial"/>
          <w:b/>
          <w:kern w:val="2"/>
          <w:lang w:val="en-ZA" w:eastAsia="en-ZA"/>
          <w14:ligatures w14:val="standardContextual"/>
        </w:rPr>
        <w:lastRenderedPageBreak/>
        <w:t>3.</w:t>
      </w:r>
      <w:r w:rsidR="00F769C2" w:rsidRPr="00895DF0">
        <w:rPr>
          <w:rFonts w:eastAsia="Calibri" w:cs="Arial"/>
          <w:b/>
          <w:kern w:val="2"/>
          <w:lang w:val="en-ZA" w:eastAsia="en-ZA"/>
          <w14:ligatures w14:val="standardContextual"/>
        </w:rPr>
        <w:t>1.</w:t>
      </w:r>
      <w:r w:rsidRPr="00895DF0">
        <w:rPr>
          <w:rFonts w:eastAsia="Calibri" w:cs="Arial"/>
          <w:b/>
          <w:kern w:val="2"/>
          <w:lang w:val="en-ZA" w:eastAsia="en-ZA"/>
          <w14:ligatures w14:val="standardContextual"/>
        </w:rPr>
        <w:t>2</w:t>
      </w:r>
      <w:r w:rsidR="003B4D79" w:rsidRPr="00895DF0">
        <w:rPr>
          <w:rFonts w:eastAsia="Calibri" w:cs="Arial"/>
          <w:bCs/>
          <w:kern w:val="2"/>
          <w:lang w:val="en-ZA" w:eastAsia="en-ZA"/>
          <w14:ligatures w14:val="standardContextual"/>
        </w:rPr>
        <w:t xml:space="preserve"> </w:t>
      </w:r>
      <w:r w:rsidR="001223E3" w:rsidRPr="00895DF0">
        <w:rPr>
          <w:rFonts w:eastAsia="Calibri" w:cs="Arial"/>
          <w:kern w:val="2"/>
          <w:lang w:eastAsia="en-ZA"/>
          <w14:ligatures w14:val="standardContextual"/>
        </w:rPr>
        <w:t>Using the scenario with Sipho Dlamini (A-4372) and Nomsa M. (B-5219), write short point-form answers in full sentences</w:t>
      </w:r>
    </w:p>
    <w:p w14:paraId="5A08C25F" w14:textId="77777777" w:rsidR="001223E3" w:rsidRPr="00895DF0" w:rsidRDefault="001223E3" w:rsidP="00A01800">
      <w:pPr>
        <w:tabs>
          <w:tab w:val="left" w:pos="8505"/>
        </w:tabs>
        <w:spacing w:after="120"/>
        <w:ind w:right="96"/>
        <w:contextualSpacing/>
        <w:rPr>
          <w:rFonts w:eastAsia="Calibri" w:cs="Arial"/>
          <w:bCs/>
          <w:kern w:val="2"/>
          <w:lang w:eastAsia="en-ZA"/>
          <w14:ligatures w14:val="standardContextual"/>
        </w:rPr>
      </w:pPr>
    </w:p>
    <w:p w14:paraId="02F0E90A" w14:textId="02933C85" w:rsidR="00694AB6" w:rsidRPr="00895DF0" w:rsidRDefault="00694AB6" w:rsidP="006971AB">
      <w:pPr>
        <w:tabs>
          <w:tab w:val="left" w:pos="8505"/>
        </w:tabs>
        <w:spacing w:after="120"/>
        <w:ind w:right="96" w:hanging="284"/>
        <w:contextualSpacing/>
        <w:rPr>
          <w:rFonts w:eastAsia="Calibri" w:cs="Arial"/>
          <w:kern w:val="2"/>
          <w:lang w:eastAsia="en-ZA"/>
          <w14:ligatures w14:val="standardContextual"/>
        </w:rPr>
      </w:pPr>
      <w:r w:rsidRPr="00895DF0">
        <w:rPr>
          <w:rFonts w:eastAsia="Calibri" w:cs="Arial"/>
          <w:bCs/>
          <w:kern w:val="2"/>
          <w:lang w:eastAsia="en-ZA"/>
          <w14:ligatures w14:val="standardContextual"/>
        </w:rPr>
        <w:t xml:space="preserve">a. </w:t>
      </w:r>
      <w:r w:rsidR="00500131" w:rsidRPr="00895DF0">
        <w:rPr>
          <w:rFonts w:eastAsia="Calibri" w:cs="Arial"/>
          <w:bCs/>
          <w:kern w:val="2"/>
          <w:lang w:eastAsia="en-ZA"/>
          <w14:ligatures w14:val="standardContextual"/>
        </w:rPr>
        <w:t xml:space="preserve">State the </w:t>
      </w:r>
      <w:r w:rsidR="00500131" w:rsidRPr="00895DF0">
        <w:rPr>
          <w:rFonts w:eastAsia="Calibri" w:cs="Arial"/>
          <w:kern w:val="2"/>
          <w:lang w:eastAsia="en-ZA"/>
          <w14:ligatures w14:val="standardContextual"/>
        </w:rPr>
        <w:t xml:space="preserve">denomination, time and size of the variance that Sipho and Nomsa detected on the draft output report. </w:t>
      </w:r>
      <w:r w:rsidR="00C03DDA" w:rsidRPr="00895DF0">
        <w:rPr>
          <w:rFonts w:eastAsia="Calibri" w:cs="Arial"/>
          <w:kern w:val="2"/>
          <w:lang w:eastAsia="en-ZA"/>
          <w14:ligatures w14:val="standardContextual"/>
        </w:rPr>
        <w:t xml:space="preserve">                                                                                     </w:t>
      </w:r>
      <w:r w:rsidR="00500131" w:rsidRPr="00895DF0">
        <w:rPr>
          <w:rFonts w:eastAsia="Calibri" w:cs="Arial"/>
          <w:kern w:val="2"/>
          <w:lang w:eastAsia="en-ZA"/>
          <w14:ligatures w14:val="standardContextual"/>
        </w:rPr>
        <w:t>[1 mark]</w:t>
      </w:r>
    </w:p>
    <w:p w14:paraId="1E0886EB" w14:textId="77777777" w:rsidR="00FF3429" w:rsidRPr="00895DF0" w:rsidRDefault="00FF3429" w:rsidP="006971AB">
      <w:pPr>
        <w:tabs>
          <w:tab w:val="left" w:pos="8505"/>
        </w:tabs>
        <w:spacing w:after="120"/>
        <w:ind w:right="96" w:hanging="284"/>
        <w:contextualSpacing/>
        <w:rPr>
          <w:rFonts w:eastAsia="Calibri" w:cs="Arial"/>
          <w:kern w:val="2"/>
          <w:lang w:eastAsia="en-ZA"/>
          <w14:ligatures w14:val="standardContextual"/>
        </w:rPr>
      </w:pPr>
    </w:p>
    <w:p w14:paraId="44C188A3" w14:textId="7A6C4202" w:rsidR="00315537" w:rsidRPr="00895DF0" w:rsidRDefault="00315537" w:rsidP="006971AB">
      <w:pPr>
        <w:tabs>
          <w:tab w:val="left" w:pos="8505"/>
        </w:tabs>
        <w:spacing w:after="120"/>
        <w:ind w:right="96" w:hanging="284"/>
        <w:contextualSpacing/>
        <w:jc w:val="both"/>
        <w:rPr>
          <w:rFonts w:eastAsia="Calibri" w:cs="Arial"/>
          <w:bCs/>
          <w:kern w:val="2"/>
          <w:lang w:eastAsia="en-ZA"/>
          <w14:ligatures w14:val="standardContextual"/>
        </w:rPr>
      </w:pPr>
      <w:r w:rsidRPr="00895DF0">
        <w:rPr>
          <w:rFonts w:eastAsia="Calibri" w:cs="Arial"/>
          <w:bCs/>
          <w:kern w:val="2"/>
          <w:lang w:eastAsia="en-ZA"/>
          <w14:ligatures w14:val="standardContextual"/>
        </w:rPr>
        <w:t xml:space="preserve">b. </w:t>
      </w:r>
      <w:r w:rsidR="00C773A1" w:rsidRPr="00895DF0">
        <w:rPr>
          <w:rFonts w:eastAsia="Calibri" w:cs="Arial"/>
          <w:bCs/>
          <w:kern w:val="2"/>
          <w:lang w:eastAsia="en-ZA"/>
          <w14:ligatures w14:val="standardContextual"/>
        </w:rPr>
        <w:t xml:space="preserve">List three specific checks/actions Sipho and Nomsa must perform under dual control to reconcile this variance before submitting the report. </w:t>
      </w:r>
      <w:r w:rsidR="00C03DDA" w:rsidRPr="00895DF0">
        <w:rPr>
          <w:rFonts w:eastAsia="Calibri" w:cs="Arial"/>
          <w:bCs/>
          <w:kern w:val="2"/>
          <w:lang w:eastAsia="en-ZA"/>
          <w14:ligatures w14:val="standardContextual"/>
        </w:rPr>
        <w:t xml:space="preserve">                                              </w:t>
      </w:r>
      <w:r w:rsidR="00C773A1" w:rsidRPr="00895DF0">
        <w:rPr>
          <w:rFonts w:eastAsia="Calibri" w:cs="Arial"/>
          <w:bCs/>
          <w:kern w:val="2"/>
          <w:lang w:eastAsia="en-ZA"/>
          <w14:ligatures w14:val="standardContextual"/>
        </w:rPr>
        <w:t>[3 marks]</w:t>
      </w:r>
    </w:p>
    <w:p w14:paraId="126649EE" w14:textId="77777777" w:rsidR="00AC6A13" w:rsidRPr="00895DF0" w:rsidRDefault="00AC6A13" w:rsidP="006971AB">
      <w:pPr>
        <w:tabs>
          <w:tab w:val="left" w:pos="8505"/>
        </w:tabs>
        <w:spacing w:after="120"/>
        <w:ind w:right="96" w:hanging="284"/>
        <w:contextualSpacing/>
        <w:jc w:val="both"/>
        <w:rPr>
          <w:rFonts w:eastAsia="Calibri" w:cs="Arial"/>
          <w:bCs/>
          <w:kern w:val="2"/>
          <w:lang w:eastAsia="en-ZA"/>
          <w14:ligatures w14:val="standardContextual"/>
        </w:rPr>
      </w:pPr>
    </w:p>
    <w:p w14:paraId="09D990CF" w14:textId="0D8C5002" w:rsidR="005E7F54" w:rsidRPr="00895DF0" w:rsidRDefault="003F0AC4" w:rsidP="006971AB">
      <w:pPr>
        <w:tabs>
          <w:tab w:val="left" w:pos="8505"/>
        </w:tabs>
        <w:spacing w:after="120"/>
        <w:ind w:right="96" w:hanging="284"/>
        <w:contextualSpacing/>
        <w:jc w:val="both"/>
        <w:rPr>
          <w:rFonts w:eastAsia="Calibri" w:cs="Arial"/>
          <w:bCs/>
          <w:kern w:val="2"/>
          <w:lang w:eastAsia="en-ZA"/>
          <w14:ligatures w14:val="standardContextual"/>
        </w:rPr>
      </w:pPr>
      <w:r w:rsidRPr="00895DF0">
        <w:rPr>
          <w:rFonts w:eastAsia="Calibri" w:cs="Arial"/>
          <w:bCs/>
          <w:kern w:val="2"/>
          <w:lang w:eastAsia="en-ZA"/>
          <w14:ligatures w14:val="standardContextual"/>
        </w:rPr>
        <w:t xml:space="preserve">c. </w:t>
      </w:r>
      <w:r w:rsidR="005E7F54" w:rsidRPr="00895DF0">
        <w:rPr>
          <w:rFonts w:eastAsia="Calibri" w:cs="Arial"/>
          <w:bCs/>
          <w:kern w:val="2"/>
          <w:lang w:eastAsia="en-ZA"/>
          <w14:ligatures w14:val="standardContextual"/>
        </w:rPr>
        <w:t xml:space="preserve">After the variance </w:t>
      </w:r>
      <w:proofErr w:type="gramStart"/>
      <w:r w:rsidR="005E7F54" w:rsidRPr="00895DF0">
        <w:rPr>
          <w:rFonts w:eastAsia="Calibri" w:cs="Arial"/>
          <w:bCs/>
          <w:kern w:val="2"/>
          <w:lang w:eastAsia="en-ZA"/>
          <w14:ligatures w14:val="standardContextual"/>
        </w:rPr>
        <w:t>was</w:t>
      </w:r>
      <w:proofErr w:type="gramEnd"/>
      <w:r w:rsidR="005E7F54" w:rsidRPr="00895DF0">
        <w:rPr>
          <w:rFonts w:eastAsia="Calibri" w:cs="Arial"/>
          <w:bCs/>
          <w:kern w:val="2"/>
          <w:lang w:eastAsia="en-ZA"/>
          <w14:ligatures w14:val="standardContextual"/>
        </w:rPr>
        <w:t xml:space="preserve"> resolved (</w:t>
      </w:r>
      <w:proofErr w:type="gramStart"/>
      <w:r w:rsidR="005E7F54" w:rsidRPr="00895DF0">
        <w:rPr>
          <w:rFonts w:eastAsia="Calibri" w:cs="Arial"/>
          <w:bCs/>
          <w:kern w:val="2"/>
          <w:lang w:eastAsia="en-ZA"/>
          <w14:ligatures w14:val="standardContextual"/>
        </w:rPr>
        <w:t>mis-sorted</w:t>
      </w:r>
      <w:proofErr w:type="gramEnd"/>
      <w:r w:rsidR="005E7F54" w:rsidRPr="00895DF0">
        <w:rPr>
          <w:rFonts w:eastAsia="Calibri" w:cs="Arial"/>
          <w:bCs/>
          <w:kern w:val="2"/>
          <w:lang w:eastAsia="en-ZA"/>
          <w14:ligatures w14:val="standardContextual"/>
        </w:rPr>
        <w:t xml:space="preserve"> bundle corrected), name one exact system/log field that Sipho must </w:t>
      </w:r>
      <w:proofErr w:type="gramStart"/>
      <w:r w:rsidR="005E7F54" w:rsidRPr="00895DF0">
        <w:rPr>
          <w:rFonts w:eastAsia="Calibri" w:cs="Arial"/>
          <w:bCs/>
          <w:kern w:val="2"/>
          <w:lang w:eastAsia="en-ZA"/>
          <w14:ligatures w14:val="standardContextual"/>
        </w:rPr>
        <w:t>update, and</w:t>
      </w:r>
      <w:proofErr w:type="gramEnd"/>
      <w:r w:rsidR="005E7F54" w:rsidRPr="00895DF0">
        <w:rPr>
          <w:rFonts w:eastAsia="Calibri" w:cs="Arial"/>
          <w:bCs/>
          <w:kern w:val="2"/>
          <w:lang w:eastAsia="en-ZA"/>
          <w14:ligatures w14:val="standardContextual"/>
        </w:rPr>
        <w:t xml:space="preserve"> give an example of the content he would enter for this job.</w:t>
      </w:r>
      <w:r w:rsidR="00C03DDA" w:rsidRPr="00895DF0">
        <w:rPr>
          <w:rFonts w:eastAsia="Calibri" w:cs="Arial"/>
          <w:bCs/>
          <w:kern w:val="2"/>
          <w:lang w:eastAsia="en-ZA"/>
          <w14:ligatures w14:val="standardContextual"/>
        </w:rPr>
        <w:t xml:space="preserve">                                                                                                      </w:t>
      </w:r>
      <w:r w:rsidR="005E7F54" w:rsidRPr="00895DF0">
        <w:rPr>
          <w:rFonts w:eastAsia="Calibri" w:cs="Arial"/>
          <w:bCs/>
          <w:kern w:val="2"/>
          <w:lang w:eastAsia="en-ZA"/>
          <w14:ligatures w14:val="standardContextual"/>
        </w:rPr>
        <w:t>[1 mark]</w:t>
      </w:r>
    </w:p>
    <w:p w14:paraId="35053A34" w14:textId="5F6300D3" w:rsidR="00A01800" w:rsidRPr="00895DF0" w:rsidRDefault="00216388" w:rsidP="005E7F54">
      <w:pPr>
        <w:tabs>
          <w:tab w:val="left" w:pos="8505"/>
        </w:tabs>
        <w:spacing w:after="120"/>
        <w:ind w:right="96"/>
        <w:contextualSpacing/>
        <w:jc w:val="both"/>
        <w:rPr>
          <w:rFonts w:eastAsia="Calibri" w:cs="Arial"/>
          <w:b/>
          <w:kern w:val="2"/>
          <w:lang w:val="en-ZA" w:eastAsia="en-ZA"/>
          <w14:ligatures w14:val="standardContextual"/>
        </w:rPr>
      </w:pPr>
      <w:r w:rsidRPr="00895DF0">
        <w:rPr>
          <w:rFonts w:eastAsia="Calibri" w:cs="Arial"/>
          <w:b/>
          <w:kern w:val="2"/>
          <w:lang w:val="en-ZA" w:eastAsia="en-ZA"/>
          <w14:ligatures w14:val="standardContextual"/>
        </w:rPr>
        <w:t xml:space="preserve">                                                                                                                  </w:t>
      </w:r>
      <w:r w:rsidR="00A01800" w:rsidRPr="00895DF0">
        <w:rPr>
          <w:rFonts w:eastAsia="Calibri" w:cs="Arial"/>
          <w:b/>
          <w:kern w:val="2"/>
          <w:lang w:val="en-ZA" w:eastAsia="en-ZA"/>
          <w14:ligatures w14:val="standardContextual"/>
        </w:rPr>
        <w:t>(</w:t>
      </w:r>
      <w:r w:rsidR="001377EA" w:rsidRPr="00895DF0">
        <w:rPr>
          <w:rFonts w:eastAsia="Calibri" w:cs="Arial"/>
          <w:b/>
          <w:kern w:val="2"/>
          <w:lang w:val="en-ZA" w:eastAsia="en-ZA"/>
          <w14:ligatures w14:val="standardContextual"/>
        </w:rPr>
        <w:t xml:space="preserve">Total </w:t>
      </w:r>
      <w:r w:rsidR="00A01800" w:rsidRPr="00895DF0">
        <w:rPr>
          <w:rFonts w:eastAsia="Calibri" w:cs="Arial"/>
          <w:b/>
          <w:kern w:val="2"/>
          <w:lang w:val="en-ZA" w:eastAsia="en-ZA"/>
          <w14:ligatures w14:val="standardContextual"/>
        </w:rPr>
        <w:t>5</w:t>
      </w:r>
      <w:r w:rsidRPr="00895DF0">
        <w:rPr>
          <w:rFonts w:eastAsia="Calibri" w:cs="Arial"/>
          <w:b/>
          <w:kern w:val="2"/>
          <w:lang w:val="en-ZA" w:eastAsia="en-ZA"/>
          <w14:ligatures w14:val="standardContextual"/>
        </w:rPr>
        <w:t xml:space="preserve"> marks</w:t>
      </w:r>
      <w:r w:rsidR="00A01800" w:rsidRPr="00895DF0">
        <w:rPr>
          <w:rFonts w:eastAsia="Calibri" w:cs="Arial"/>
          <w:b/>
          <w:kern w:val="2"/>
          <w:lang w:val="en-ZA" w:eastAsia="en-ZA"/>
          <w14:ligatures w14:val="standardContextual"/>
        </w:rPr>
        <w:t>)</w:t>
      </w:r>
    </w:p>
    <w:p w14:paraId="2496B742" w14:textId="45CE27F5" w:rsidR="00A01800" w:rsidRPr="00895DF0" w:rsidRDefault="00A01800" w:rsidP="00024AA0">
      <w:pPr>
        <w:ind w:right="96"/>
        <w:jc w:val="center"/>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t>_____________________________________________________________________</w:t>
      </w:r>
      <w:r w:rsidR="008B7993" w:rsidRPr="00895DF0">
        <w:rPr>
          <w:rFonts w:eastAsia="Calibri" w:cs="Arial"/>
          <w:b/>
          <w:kern w:val="2"/>
          <w:u w:val="single"/>
          <w:lang w:val="en-ZA" w:eastAsia="en-ZA"/>
          <w14:ligatures w14:val="standardContextual"/>
        </w:rPr>
        <w:t>3.</w:t>
      </w:r>
      <w:r w:rsidR="00E15BE5" w:rsidRPr="00895DF0">
        <w:rPr>
          <w:rFonts w:eastAsia="Calibri" w:cs="Arial"/>
          <w:b/>
          <w:kern w:val="2"/>
          <w:u w:val="single"/>
          <w:lang w:val="en-ZA" w:eastAsia="en-ZA"/>
          <w14:ligatures w14:val="standardContextual"/>
        </w:rPr>
        <w:t>1.2</w:t>
      </w:r>
      <w:r w:rsidR="00AC6A13" w:rsidRPr="00895DF0">
        <w:rPr>
          <w:rFonts w:eastAsia="Calibri" w:cs="Arial"/>
          <w:b/>
          <w:kern w:val="2"/>
          <w:u w:val="single"/>
          <w:lang w:val="en-ZA" w:eastAsia="en-ZA"/>
          <w14:ligatures w14:val="standardContextual"/>
        </w:rPr>
        <w:t>.</w:t>
      </w:r>
      <w:r w:rsidR="00A21C59" w:rsidRPr="00895DF0">
        <w:rPr>
          <w:rFonts w:eastAsia="Calibri" w:cs="Arial"/>
          <w:b/>
          <w:kern w:val="2"/>
          <w:u w:val="single"/>
          <w:lang w:val="en-ZA" w:eastAsia="en-ZA"/>
          <w14:ligatures w14:val="standardContextual"/>
        </w:rPr>
        <w:t>a</w:t>
      </w:r>
      <w:r w:rsidRPr="00895DF0">
        <w:rPr>
          <w:rFonts w:eastAsia="Calibri" w:cs="Arial"/>
          <w:bCs/>
          <w:kern w:val="2"/>
          <w:u w:val="single"/>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B7993" w:rsidRPr="00895DF0">
        <w:rPr>
          <w:rFonts w:eastAsia="Calibri" w:cs="Arial"/>
          <w:b/>
          <w:kern w:val="2"/>
          <w:u w:val="single"/>
          <w:lang w:val="en-ZA" w:eastAsia="en-ZA"/>
          <w14:ligatures w14:val="standardContextual"/>
        </w:rPr>
        <w:t>3.</w:t>
      </w:r>
      <w:r w:rsidR="00024AA0" w:rsidRPr="00895DF0">
        <w:rPr>
          <w:rFonts w:eastAsia="Calibri" w:cs="Arial"/>
          <w:b/>
          <w:kern w:val="2"/>
          <w:u w:val="single"/>
          <w:lang w:val="en-ZA" w:eastAsia="en-ZA"/>
          <w14:ligatures w14:val="standardContextual"/>
        </w:rPr>
        <w:t>1.</w:t>
      </w:r>
      <w:r w:rsidR="008B7993" w:rsidRPr="00895DF0">
        <w:rPr>
          <w:rFonts w:eastAsia="Calibri" w:cs="Arial"/>
          <w:b/>
          <w:kern w:val="2"/>
          <w:u w:val="single"/>
          <w:lang w:val="en-ZA" w:eastAsia="en-ZA"/>
          <w14:ligatures w14:val="standardContextual"/>
        </w:rPr>
        <w:t>2</w:t>
      </w:r>
      <w:r w:rsidR="00AC6A13" w:rsidRPr="00895DF0">
        <w:rPr>
          <w:rFonts w:eastAsia="Calibri" w:cs="Arial"/>
          <w:b/>
          <w:kern w:val="2"/>
          <w:u w:val="single"/>
          <w:lang w:val="en-ZA" w:eastAsia="en-ZA"/>
          <w14:ligatures w14:val="standardContextual"/>
        </w:rPr>
        <w:t>.</w:t>
      </w:r>
      <w:r w:rsidR="008B7993" w:rsidRPr="00895DF0">
        <w:rPr>
          <w:rFonts w:eastAsia="Calibri" w:cs="Arial"/>
          <w:b/>
          <w:kern w:val="2"/>
          <w:u w:val="single"/>
          <w:lang w:val="en-ZA" w:eastAsia="en-ZA"/>
          <w14:ligatures w14:val="standardContextual"/>
        </w:rPr>
        <w:t>b</w:t>
      </w:r>
      <w:r w:rsidRPr="00895DF0">
        <w:rPr>
          <w:rFonts w:eastAsia="Calibri" w:cs="Arial"/>
          <w:bCs/>
          <w:kern w:val="2"/>
          <w:lang w:val="en-ZA" w:eastAsia="en-ZA"/>
          <w14:ligatures w14:val="standardContextual"/>
        </w:rPr>
        <w:t>_________________________________________________________________</w:t>
      </w:r>
      <w:r w:rsidR="008B7993" w:rsidRPr="00895DF0">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w:t>
      </w:r>
      <w:r w:rsidRPr="00895DF0">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A4C89" w:rsidRPr="00895DF0">
        <w:rPr>
          <w:rFonts w:eastAsia="Calibri" w:cs="Arial"/>
          <w:bCs/>
          <w:kern w:val="2"/>
          <w:lang w:val="en-ZA" w:eastAsia="en-ZA"/>
          <w14:ligatures w14:val="standardContextual"/>
        </w:rPr>
        <w:t>_______________________________________________________________________________________________________________________________________</w:t>
      </w:r>
      <w:r w:rsidR="006A4C89" w:rsidRPr="00895DF0">
        <w:rPr>
          <w:rFonts w:eastAsia="Calibri" w:cs="Arial"/>
          <w:b/>
          <w:kern w:val="2"/>
          <w:u w:val="single"/>
          <w:lang w:val="en-ZA" w:eastAsia="en-ZA"/>
          <w14:ligatures w14:val="standardContextual"/>
        </w:rPr>
        <w:lastRenderedPageBreak/>
        <w:t>3.1.2</w:t>
      </w:r>
      <w:r w:rsidR="00AC6A13" w:rsidRPr="00895DF0">
        <w:rPr>
          <w:rFonts w:eastAsia="Calibri" w:cs="Arial"/>
          <w:b/>
          <w:kern w:val="2"/>
          <w:u w:val="single"/>
          <w:lang w:val="en-ZA" w:eastAsia="en-ZA"/>
          <w14:ligatures w14:val="standardContextual"/>
        </w:rPr>
        <w:t>.</w:t>
      </w:r>
      <w:r w:rsidR="006A4C89" w:rsidRPr="00895DF0">
        <w:rPr>
          <w:rFonts w:eastAsia="Calibri" w:cs="Arial"/>
          <w:b/>
          <w:kern w:val="2"/>
          <w:u w:val="single"/>
          <w:lang w:val="en-ZA" w:eastAsia="en-ZA"/>
          <w14:ligatures w14:val="standardContextual"/>
        </w:rPr>
        <w:t>c</w:t>
      </w:r>
      <w:r w:rsidR="006A4C89" w:rsidRPr="00895DF0">
        <w:rPr>
          <w:rFonts w:eastAsia="Calibri" w:cs="Arial"/>
          <w:bCs/>
          <w:kern w:val="2"/>
          <w:u w:val="single"/>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2DDD9DA" w14:textId="77777777" w:rsidR="005E1668" w:rsidRPr="00895DF0" w:rsidRDefault="005E1668" w:rsidP="005E1668">
      <w:pPr>
        <w:ind w:right="96"/>
        <w:rPr>
          <w:rFonts w:eastAsia="Calibri" w:cs="Arial"/>
          <w:kern w:val="2"/>
          <w:lang w:val="en-ZA" w:eastAsia="en-ZA"/>
          <w14:ligatures w14:val="standardContextual"/>
        </w:rPr>
      </w:pPr>
    </w:p>
    <w:p w14:paraId="7276E943" w14:textId="68A98F8E" w:rsidR="00603ED1" w:rsidRPr="00895DF0" w:rsidRDefault="00A01800" w:rsidP="006971AB">
      <w:pPr>
        <w:tabs>
          <w:tab w:val="left" w:pos="8505"/>
        </w:tabs>
        <w:spacing w:after="120"/>
        <w:ind w:right="96" w:hanging="567"/>
        <w:contextualSpacing/>
        <w:rPr>
          <w:rFonts w:eastAsia="Calibri" w:cs="Arial"/>
          <w:b/>
          <w:kern w:val="2"/>
          <w:lang w:eastAsia="en-ZA"/>
          <w14:ligatures w14:val="standardContextual"/>
        </w:rPr>
      </w:pPr>
      <w:proofErr w:type="gramStart"/>
      <w:r w:rsidRPr="00895DF0">
        <w:rPr>
          <w:rFonts w:eastAsia="Calibri" w:cs="Arial"/>
          <w:b/>
          <w:kern w:val="2"/>
          <w:lang w:val="en-ZA" w:eastAsia="en-ZA"/>
          <w14:ligatures w14:val="standardContextual"/>
        </w:rPr>
        <w:t>3.</w:t>
      </w:r>
      <w:r w:rsidR="00603ED1" w:rsidRPr="00895DF0">
        <w:rPr>
          <w:rFonts w:eastAsia="Calibri" w:cs="Arial"/>
          <w:b/>
          <w:kern w:val="2"/>
          <w:lang w:val="en-ZA" w:eastAsia="en-ZA"/>
          <w14:ligatures w14:val="standardContextual"/>
        </w:rPr>
        <w:t xml:space="preserve">1.3 </w:t>
      </w:r>
      <w:r w:rsidR="00116E8E" w:rsidRPr="00895DF0">
        <w:rPr>
          <w:rFonts w:eastAsia="Calibri" w:cs="Arial"/>
          <w:b/>
          <w:kern w:val="2"/>
          <w:lang w:val="en-ZA" w:eastAsia="en-ZA"/>
          <w14:ligatures w14:val="standardContextual"/>
        </w:rPr>
        <w:t xml:space="preserve"> </w:t>
      </w:r>
      <w:r w:rsidR="00603ED1" w:rsidRPr="00895DF0">
        <w:rPr>
          <w:rFonts w:eastAsia="Calibri" w:cs="Arial"/>
          <w:bCs/>
          <w:kern w:val="2"/>
          <w:lang w:eastAsia="en-ZA"/>
          <w14:ligatures w14:val="standardContextual"/>
        </w:rPr>
        <w:t>Using</w:t>
      </w:r>
      <w:proofErr w:type="gramEnd"/>
      <w:r w:rsidR="00603ED1" w:rsidRPr="00895DF0">
        <w:rPr>
          <w:rFonts w:eastAsia="Calibri" w:cs="Arial"/>
          <w:bCs/>
          <w:kern w:val="2"/>
          <w:lang w:eastAsia="en-ZA"/>
          <w14:ligatures w14:val="standardContextual"/>
        </w:rPr>
        <w:t xml:space="preserve"> the scenario with Sipho Dlamini (A-4372) and Nomsa M. (B-5219), write short, point-form answers in full sentences</w:t>
      </w:r>
      <w:r w:rsidR="00603ED1" w:rsidRPr="00895DF0">
        <w:rPr>
          <w:rFonts w:eastAsia="Calibri" w:cs="Arial"/>
          <w:b/>
          <w:kern w:val="2"/>
          <w:lang w:eastAsia="en-ZA"/>
          <w14:ligatures w14:val="standardContextual"/>
        </w:rPr>
        <w:t xml:space="preserve">. </w:t>
      </w:r>
    </w:p>
    <w:p w14:paraId="23E5F68D" w14:textId="77777777" w:rsidR="00C3338E" w:rsidRPr="00895DF0" w:rsidRDefault="00C3338E" w:rsidP="00A01800">
      <w:pPr>
        <w:tabs>
          <w:tab w:val="left" w:pos="8505"/>
        </w:tabs>
        <w:spacing w:after="120"/>
        <w:ind w:right="96"/>
        <w:contextualSpacing/>
        <w:rPr>
          <w:rFonts w:eastAsia="Calibri" w:cs="Arial"/>
          <w:b/>
          <w:kern w:val="2"/>
          <w:lang w:eastAsia="en-ZA"/>
          <w14:ligatures w14:val="standardContextual"/>
        </w:rPr>
      </w:pPr>
    </w:p>
    <w:p w14:paraId="6A4023FF" w14:textId="6784F459" w:rsidR="00603ED1" w:rsidRPr="00895DF0" w:rsidRDefault="00C578B4" w:rsidP="007416A3">
      <w:pPr>
        <w:tabs>
          <w:tab w:val="left" w:pos="8505"/>
        </w:tabs>
        <w:spacing w:after="120"/>
        <w:ind w:right="96" w:hanging="284"/>
        <w:contextualSpacing/>
      </w:pPr>
      <w:r w:rsidRPr="00895DF0">
        <w:t xml:space="preserve">a. </w:t>
      </w:r>
      <w:proofErr w:type="gramStart"/>
      <w:r w:rsidRPr="00895DF0">
        <w:t>State</w:t>
      </w:r>
      <w:proofErr w:type="gramEnd"/>
      <w:r w:rsidRPr="00895DF0">
        <w:t xml:space="preserve"> the two denomination categories Sipho had to capture on the system for this job, as per the handover. </w:t>
      </w:r>
      <w:r w:rsidR="00611714" w:rsidRPr="00895DF0">
        <w:t xml:space="preserve">                                                                                            </w:t>
      </w:r>
      <w:r w:rsidRPr="00895DF0">
        <w:t>[1 mark]</w:t>
      </w:r>
    </w:p>
    <w:p w14:paraId="01685167" w14:textId="77777777" w:rsidR="00C3338E" w:rsidRPr="00895DF0" w:rsidRDefault="00C3338E" w:rsidP="006971AB">
      <w:pPr>
        <w:tabs>
          <w:tab w:val="left" w:pos="8505"/>
        </w:tabs>
        <w:spacing w:after="120"/>
        <w:ind w:right="96" w:hanging="426"/>
        <w:contextualSpacing/>
      </w:pPr>
    </w:p>
    <w:p w14:paraId="51CDBEED" w14:textId="161D9015" w:rsidR="003E30E2" w:rsidRPr="00895DF0" w:rsidRDefault="003E30E2" w:rsidP="006971AB">
      <w:pPr>
        <w:tabs>
          <w:tab w:val="left" w:pos="8505"/>
        </w:tabs>
        <w:spacing w:after="120"/>
        <w:ind w:right="96" w:hanging="426"/>
        <w:contextualSpacing/>
      </w:pPr>
      <w:r w:rsidRPr="00895DF0">
        <w:t xml:space="preserve">b. </w:t>
      </w:r>
      <w:proofErr w:type="gramStart"/>
      <w:r w:rsidRPr="00895DF0">
        <w:t>List</w:t>
      </w:r>
      <w:proofErr w:type="gramEnd"/>
      <w:r w:rsidRPr="00895DF0">
        <w:t xml:space="preserve"> three specific data fields that must appear in each brick entry that Sipho records and Nomsa verifies to ensure full traceability for MP-25-10-001.</w:t>
      </w:r>
      <w:r w:rsidR="00745BD4" w:rsidRPr="00895DF0">
        <w:t xml:space="preserve"> </w:t>
      </w:r>
      <w:r w:rsidR="00B12BAB" w:rsidRPr="00895DF0">
        <w:t xml:space="preserve">                              </w:t>
      </w:r>
      <w:r w:rsidR="00184280" w:rsidRPr="00895DF0">
        <w:t>[3 marks]</w:t>
      </w:r>
    </w:p>
    <w:p w14:paraId="65D1834A" w14:textId="77777777" w:rsidR="0096525E" w:rsidRPr="00895DF0" w:rsidRDefault="0096525E" w:rsidP="006971AB">
      <w:pPr>
        <w:tabs>
          <w:tab w:val="left" w:pos="8505"/>
        </w:tabs>
        <w:spacing w:after="120"/>
        <w:ind w:right="96" w:hanging="426"/>
        <w:contextualSpacing/>
        <w:rPr>
          <w:lang w:val="en-ZA"/>
        </w:rPr>
      </w:pPr>
    </w:p>
    <w:p w14:paraId="5CAC663F" w14:textId="744CFCE6" w:rsidR="003E30E2" w:rsidRPr="00895DF0" w:rsidRDefault="003E30E2" w:rsidP="007416A3">
      <w:pPr>
        <w:tabs>
          <w:tab w:val="left" w:pos="8505"/>
        </w:tabs>
        <w:spacing w:after="120"/>
        <w:ind w:right="96" w:hanging="284"/>
        <w:contextualSpacing/>
        <w:jc w:val="both"/>
      </w:pPr>
      <w:r w:rsidRPr="00895DF0">
        <w:t xml:space="preserve">c. </w:t>
      </w:r>
      <w:r w:rsidR="00F375F1" w:rsidRPr="00895DF0">
        <w:t xml:space="preserve">Write one correct example of a system record line for a single brick from this run (choose any valid brick, e.g., R50-03 or R100-08). Your example must </w:t>
      </w:r>
      <w:proofErr w:type="gramStart"/>
      <w:r w:rsidR="00F375F1" w:rsidRPr="00895DF0">
        <w:t>include:</w:t>
      </w:r>
      <w:proofErr w:type="gramEnd"/>
      <w:r w:rsidR="00F375F1" w:rsidRPr="00895DF0">
        <w:t xml:space="preserve"> Denomination, Quantity, Brick number, Date/Time, Job number, Container seal, both Operator IDs, and an Adjustment reason field (write “None” if not applicable).</w:t>
      </w:r>
      <w:r w:rsidR="00184280" w:rsidRPr="00895DF0">
        <w:t xml:space="preserve"> </w:t>
      </w:r>
      <w:r w:rsidR="00216388" w:rsidRPr="00895DF0">
        <w:t xml:space="preserve">                             </w:t>
      </w:r>
      <w:r w:rsidR="00184280" w:rsidRPr="00895DF0">
        <w:t>[1 mark]</w:t>
      </w:r>
    </w:p>
    <w:p w14:paraId="431816AC" w14:textId="5F649654" w:rsidR="00A01800" w:rsidRPr="00895DF0" w:rsidRDefault="00216388" w:rsidP="00A01800">
      <w:pPr>
        <w:tabs>
          <w:tab w:val="left" w:pos="8505"/>
        </w:tabs>
        <w:spacing w:after="120"/>
        <w:ind w:right="96"/>
        <w:contextualSpacing/>
        <w:rPr>
          <w:rFonts w:eastAsia="Calibri" w:cs="Arial"/>
          <w:b/>
          <w:kern w:val="2"/>
          <w:lang w:val="en-ZA" w:eastAsia="en-ZA"/>
          <w14:ligatures w14:val="standardContextual"/>
        </w:rPr>
      </w:pPr>
      <w:r w:rsidRPr="00895DF0">
        <w:rPr>
          <w:rFonts w:eastAsia="Calibri" w:cs="Arial"/>
          <w:b/>
          <w:kern w:val="2"/>
          <w:lang w:val="en-ZA" w:eastAsia="en-ZA"/>
          <w14:ligatures w14:val="standardContextual"/>
        </w:rPr>
        <w:t xml:space="preserve">                                                                                                                  </w:t>
      </w:r>
      <w:r w:rsidR="00A01800" w:rsidRPr="00895DF0">
        <w:rPr>
          <w:rFonts w:eastAsia="Calibri" w:cs="Arial"/>
          <w:b/>
          <w:kern w:val="2"/>
          <w:lang w:val="en-ZA" w:eastAsia="en-ZA"/>
          <w14:ligatures w14:val="standardContextual"/>
        </w:rPr>
        <w:t>(</w:t>
      </w:r>
      <w:r w:rsidR="00116E8E" w:rsidRPr="00895DF0">
        <w:rPr>
          <w:rFonts w:eastAsia="Calibri" w:cs="Arial"/>
          <w:b/>
          <w:kern w:val="2"/>
          <w:lang w:val="en-ZA" w:eastAsia="en-ZA"/>
          <w14:ligatures w14:val="standardContextual"/>
        </w:rPr>
        <w:t xml:space="preserve">Total </w:t>
      </w:r>
      <w:r w:rsidR="00A01800" w:rsidRPr="00895DF0">
        <w:rPr>
          <w:rFonts w:eastAsia="Calibri" w:cs="Arial"/>
          <w:b/>
          <w:kern w:val="2"/>
          <w:lang w:val="en-ZA" w:eastAsia="en-ZA"/>
          <w14:ligatures w14:val="standardContextual"/>
        </w:rPr>
        <w:t>5</w:t>
      </w:r>
      <w:r w:rsidRPr="00895DF0">
        <w:rPr>
          <w:rFonts w:eastAsia="Calibri" w:cs="Arial"/>
          <w:b/>
          <w:kern w:val="2"/>
          <w:lang w:val="en-ZA" w:eastAsia="en-ZA"/>
          <w14:ligatures w14:val="standardContextual"/>
        </w:rPr>
        <w:t xml:space="preserve"> marks</w:t>
      </w:r>
      <w:r w:rsidR="00A01800" w:rsidRPr="00895DF0">
        <w:rPr>
          <w:rFonts w:eastAsia="Calibri" w:cs="Arial"/>
          <w:b/>
          <w:kern w:val="2"/>
          <w:lang w:val="en-ZA" w:eastAsia="en-ZA"/>
          <w14:ligatures w14:val="standardContextual"/>
        </w:rPr>
        <w:t>)</w:t>
      </w:r>
    </w:p>
    <w:p w14:paraId="3B955E98" w14:textId="6706C92C" w:rsidR="009979CE" w:rsidRPr="00895DF0" w:rsidRDefault="003B1CA8" w:rsidP="00A01800">
      <w:pPr>
        <w:tabs>
          <w:tab w:val="left" w:pos="8505"/>
        </w:tabs>
        <w:spacing w:after="120"/>
        <w:ind w:right="96"/>
        <w:contextualSpacing/>
        <w:rPr>
          <w:rFonts w:eastAsia="Calibri" w:cs="Arial"/>
          <w:b/>
          <w:kern w:val="2"/>
          <w:lang w:val="en-ZA" w:eastAsia="en-ZA"/>
          <w14:ligatures w14:val="standardContextual"/>
        </w:rPr>
      </w:pPr>
      <w:r w:rsidRPr="00895DF0">
        <w:rPr>
          <w:rFonts w:eastAsia="Calibri" w:cs="Arial"/>
          <w:b/>
          <w:kern w:val="2"/>
          <w:lang w:val="en-ZA" w:eastAsia="en-ZA"/>
          <w14:ligatures w14:val="standardContextual"/>
        </w:rPr>
        <w:t>3.1.3</w:t>
      </w:r>
    </w:p>
    <w:p w14:paraId="0E2A9DF4" w14:textId="656A4465" w:rsidR="00A01800" w:rsidRPr="00895DF0" w:rsidRDefault="00A01800" w:rsidP="00A01800">
      <w:pPr>
        <w:ind w:right="96"/>
        <w:jc w:val="center"/>
        <w:rPr>
          <w:rFonts w:eastAsia="Calibri" w:cs="Arial"/>
          <w:b/>
          <w:bCs/>
          <w:kern w:val="2"/>
          <w:lang w:val="en-ZA" w:eastAsia="en-ZA"/>
          <w14:ligatures w14:val="standardContextual"/>
        </w:rPr>
      </w:pPr>
      <w:r w:rsidRPr="00895DF0">
        <w:rPr>
          <w:rFonts w:eastAsia="Calibri" w:cs="Arial"/>
          <w:b/>
          <w:kern w:val="2"/>
          <w:lang w:val="en-ZA" w:eastAsia="en-ZA"/>
          <w14:ligatures w14:val="standardContextual"/>
        </w:rPr>
        <w:t>_____________________________________________________________________</w:t>
      </w:r>
      <w:r w:rsidR="0024413E" w:rsidRPr="00895DF0">
        <w:rPr>
          <w:rFonts w:eastAsia="Calibri" w:cs="Arial"/>
          <w:b/>
          <w:kern w:val="2"/>
          <w:u w:val="single"/>
          <w:lang w:val="en-ZA" w:eastAsia="en-ZA"/>
          <w14:ligatures w14:val="standardContextual"/>
        </w:rPr>
        <w:t>3.</w:t>
      </w:r>
      <w:r w:rsidR="009979CE" w:rsidRPr="00895DF0">
        <w:rPr>
          <w:rFonts w:eastAsia="Calibri" w:cs="Arial"/>
          <w:b/>
          <w:kern w:val="2"/>
          <w:u w:val="single"/>
          <w:lang w:val="en-ZA" w:eastAsia="en-ZA"/>
          <w14:ligatures w14:val="standardContextual"/>
        </w:rPr>
        <w:t>1</w:t>
      </w:r>
      <w:r w:rsidR="0024413E" w:rsidRPr="00895DF0">
        <w:rPr>
          <w:rFonts w:eastAsia="Calibri" w:cs="Arial"/>
          <w:b/>
          <w:kern w:val="2"/>
          <w:u w:val="single"/>
          <w:lang w:val="en-ZA" w:eastAsia="en-ZA"/>
          <w14:ligatures w14:val="standardContextual"/>
        </w:rPr>
        <w:t>3</w:t>
      </w:r>
      <w:r w:rsidR="003B1CA8" w:rsidRPr="00895DF0">
        <w:rPr>
          <w:rFonts w:eastAsia="Calibri" w:cs="Arial"/>
          <w:b/>
          <w:kern w:val="2"/>
          <w:u w:val="single"/>
          <w:lang w:val="en-ZA" w:eastAsia="en-ZA"/>
          <w14:ligatures w14:val="standardContextual"/>
        </w:rPr>
        <w:t>.</w:t>
      </w:r>
      <w:r w:rsidR="0024413E" w:rsidRPr="00895DF0">
        <w:rPr>
          <w:rFonts w:eastAsia="Calibri" w:cs="Arial"/>
          <w:b/>
          <w:kern w:val="2"/>
          <w:u w:val="single"/>
          <w:lang w:val="en-ZA" w:eastAsia="en-ZA"/>
          <w14:ligatures w14:val="standardContextual"/>
        </w:rPr>
        <w:t>a</w:t>
      </w:r>
      <w:r w:rsidRPr="00895DF0">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4413E" w:rsidRPr="00895DF0">
        <w:rPr>
          <w:rFonts w:eastAsia="Calibri" w:cs="Arial"/>
          <w:b/>
          <w:kern w:val="2"/>
          <w:u w:val="single"/>
          <w:lang w:val="en-ZA" w:eastAsia="en-ZA"/>
          <w14:ligatures w14:val="standardContextual"/>
        </w:rPr>
        <w:t>3.</w:t>
      </w:r>
      <w:r w:rsidR="00972D47" w:rsidRPr="00895DF0">
        <w:rPr>
          <w:rFonts w:eastAsia="Calibri" w:cs="Arial"/>
          <w:b/>
          <w:kern w:val="2"/>
          <w:u w:val="single"/>
          <w:lang w:val="en-ZA" w:eastAsia="en-ZA"/>
          <w14:ligatures w14:val="standardContextual"/>
        </w:rPr>
        <w:t>1.</w:t>
      </w:r>
      <w:r w:rsidR="0024413E" w:rsidRPr="00895DF0">
        <w:rPr>
          <w:rFonts w:eastAsia="Calibri" w:cs="Arial"/>
          <w:b/>
          <w:kern w:val="2"/>
          <w:u w:val="single"/>
          <w:lang w:val="en-ZA" w:eastAsia="en-ZA"/>
          <w14:ligatures w14:val="standardContextual"/>
        </w:rPr>
        <w:t>3b</w:t>
      </w:r>
      <w:r w:rsidRPr="00895DF0">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95DF0">
        <w:rPr>
          <w:rFonts w:eastAsia="Calibri" w:cs="Arial"/>
          <w:bCs/>
          <w:kern w:val="2"/>
          <w:lang w:val="en-ZA" w:eastAsia="en-ZA"/>
          <w14:ligatures w14:val="standardContextual"/>
        </w:rPr>
        <w:lastRenderedPageBreak/>
        <w:t>_____________________________________________________________________________________________________________________________________________________________________________________________________________</w:t>
      </w:r>
      <w:r w:rsidR="005346D4" w:rsidRPr="00895DF0">
        <w:rPr>
          <w:rFonts w:eastAsia="Calibri" w:cs="Arial"/>
          <w:bCs/>
          <w:kern w:val="2"/>
          <w:lang w:val="en-ZA" w:eastAsia="en-ZA"/>
          <w14:ligatures w14:val="standardContextual"/>
        </w:rPr>
        <w:t>___________________________________________________________________________________________________________________________________________</w:t>
      </w:r>
      <w:r w:rsidR="006F0756" w:rsidRPr="00895DF0">
        <w:rPr>
          <w:rFonts w:eastAsia="Calibri" w:cs="Arial"/>
          <w:bCs/>
          <w:kern w:val="2"/>
          <w:lang w:val="en-ZA" w:eastAsia="en-ZA"/>
          <w14:ligatures w14:val="standardContextual"/>
        </w:rPr>
        <w:t xml:space="preserve"> </w:t>
      </w:r>
      <w:r w:rsidR="005346D4" w:rsidRPr="00895DF0">
        <w:rPr>
          <w:rFonts w:eastAsia="Calibri" w:cs="Arial"/>
          <w:b/>
          <w:kern w:val="2"/>
          <w:u w:val="single"/>
          <w:lang w:val="en-ZA" w:eastAsia="en-ZA"/>
          <w14:ligatures w14:val="standardContextual"/>
        </w:rPr>
        <w:t>3.1.3c</w:t>
      </w:r>
      <w:r w:rsidR="005346D4" w:rsidRPr="00895DF0">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95DF0">
        <w:rPr>
          <w:rFonts w:eastAsia="Calibri" w:cs="Arial"/>
          <w:bCs/>
          <w:kern w:val="2"/>
          <w:lang w:val="en-ZA" w:eastAsia="en-ZA"/>
          <w14:ligatures w14:val="standardContextual"/>
        </w:rPr>
        <w:t>_</w:t>
      </w:r>
      <w:r w:rsidR="005346D4" w:rsidRPr="00895DF0">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w:t>
      </w:r>
    </w:p>
    <w:p w14:paraId="1FDBD903" w14:textId="77777777" w:rsidR="005E1668" w:rsidRPr="00895DF0" w:rsidRDefault="005E1668" w:rsidP="005E1668">
      <w:pPr>
        <w:ind w:right="96"/>
        <w:rPr>
          <w:rFonts w:eastAsia="Calibri" w:cs="Arial"/>
          <w:b/>
          <w:bCs/>
          <w:kern w:val="2"/>
          <w:lang w:val="en-ZA" w:eastAsia="en-ZA"/>
          <w14:ligatures w14:val="standardContextual"/>
        </w:rPr>
      </w:pPr>
    </w:p>
    <w:p w14:paraId="5EDCB2DF" w14:textId="4BF53A0A" w:rsidR="00DD0D0E" w:rsidRPr="00895DF0" w:rsidRDefault="00A01800" w:rsidP="007416A3">
      <w:pPr>
        <w:tabs>
          <w:tab w:val="left" w:pos="8505"/>
        </w:tabs>
        <w:spacing w:after="120"/>
        <w:ind w:right="96" w:hanging="567"/>
        <w:contextualSpacing/>
        <w:rPr>
          <w:rFonts w:eastAsia="Calibri" w:cs="Arial"/>
          <w:kern w:val="2"/>
          <w:lang w:val="en-ZA" w:eastAsia="en-ZA"/>
          <w14:ligatures w14:val="standardContextual"/>
        </w:rPr>
      </w:pPr>
      <w:r w:rsidRPr="00895DF0">
        <w:rPr>
          <w:rFonts w:eastAsia="Calibri" w:cs="Arial"/>
          <w:b/>
          <w:kern w:val="2"/>
          <w:lang w:val="en-ZA" w:eastAsia="en-ZA"/>
          <w14:ligatures w14:val="standardContextual"/>
        </w:rPr>
        <w:t>3.</w:t>
      </w:r>
      <w:r w:rsidR="008C7E4D" w:rsidRPr="00895DF0">
        <w:rPr>
          <w:rFonts w:eastAsia="Calibri" w:cs="Arial"/>
          <w:b/>
          <w:kern w:val="2"/>
          <w:lang w:val="en-ZA" w:eastAsia="en-ZA"/>
          <w14:ligatures w14:val="standardContextual"/>
        </w:rPr>
        <w:t>1.</w:t>
      </w:r>
      <w:r w:rsidR="006C29A3" w:rsidRPr="00895DF0">
        <w:rPr>
          <w:rFonts w:eastAsia="Calibri" w:cs="Arial"/>
          <w:b/>
          <w:kern w:val="2"/>
          <w:lang w:val="en-ZA" w:eastAsia="en-ZA"/>
          <w14:ligatures w14:val="standardContextual"/>
        </w:rPr>
        <w:t>4</w:t>
      </w:r>
      <w:r w:rsidR="003F412A" w:rsidRPr="00895DF0">
        <w:rPr>
          <w:rFonts w:eastAsia="Calibri" w:cs="Arial"/>
          <w:b/>
          <w:bCs/>
          <w:kern w:val="2"/>
          <w:lang w:val="en-ZA" w:eastAsia="en-ZA"/>
          <w14:ligatures w14:val="standardContextual"/>
        </w:rPr>
        <w:t xml:space="preserve"> </w:t>
      </w:r>
      <w:r w:rsidR="00F6070F" w:rsidRPr="00895DF0">
        <w:rPr>
          <w:rFonts w:eastAsia="Calibri" w:cs="Arial"/>
          <w:kern w:val="2"/>
          <w:lang w:eastAsia="en-ZA"/>
          <w14:ligatures w14:val="standardContextual"/>
        </w:rPr>
        <w:t xml:space="preserve">Using the scenario with Sipho Dlamini (A-4372) and Nomsa M. (B-5219), answer the following </w:t>
      </w:r>
      <w:r w:rsidR="00DD0D0E" w:rsidRPr="00895DF0">
        <w:rPr>
          <w:rFonts w:eastAsia="Calibri" w:cs="Arial"/>
          <w:kern w:val="2"/>
          <w:lang w:eastAsia="en-ZA"/>
          <w14:ligatures w14:val="standardContextual"/>
        </w:rPr>
        <w:t>questions</w:t>
      </w:r>
      <w:r w:rsidR="00F6070F" w:rsidRPr="00895DF0">
        <w:rPr>
          <w:rFonts w:eastAsia="Calibri" w:cs="Arial"/>
          <w:kern w:val="2"/>
          <w:lang w:eastAsia="en-ZA"/>
          <w14:ligatures w14:val="standardContextual"/>
        </w:rPr>
        <w:t>.</w:t>
      </w:r>
    </w:p>
    <w:p w14:paraId="2335F78E" w14:textId="77777777" w:rsidR="00E54889" w:rsidRPr="00895DF0" w:rsidRDefault="00E54889" w:rsidP="003F412A">
      <w:pPr>
        <w:tabs>
          <w:tab w:val="left" w:pos="8505"/>
        </w:tabs>
        <w:spacing w:after="120"/>
        <w:ind w:right="96"/>
        <w:contextualSpacing/>
        <w:rPr>
          <w:rFonts w:eastAsia="Calibri" w:cs="Arial"/>
          <w:kern w:val="2"/>
          <w:lang w:val="en-ZA" w:eastAsia="en-ZA"/>
          <w14:ligatures w14:val="standardContextual"/>
        </w:rPr>
      </w:pPr>
    </w:p>
    <w:p w14:paraId="6682CB00" w14:textId="4BFB6C79" w:rsidR="00E54889" w:rsidRPr="00895DF0" w:rsidRDefault="00E54889" w:rsidP="007416A3">
      <w:pPr>
        <w:tabs>
          <w:tab w:val="left" w:pos="8505"/>
        </w:tabs>
        <w:spacing w:after="120"/>
        <w:ind w:right="96" w:hanging="284"/>
        <w:contextualSpacing/>
        <w:rPr>
          <w:rFonts w:eastAsia="Calibri" w:cs="Arial"/>
          <w:kern w:val="2"/>
          <w:lang w:eastAsia="en-ZA"/>
          <w14:ligatures w14:val="standardContextual"/>
        </w:rPr>
      </w:pPr>
      <w:r w:rsidRPr="00895DF0">
        <w:rPr>
          <w:rFonts w:eastAsia="Calibri" w:cs="Arial"/>
          <w:kern w:val="2"/>
          <w:lang w:val="en-ZA" w:eastAsia="en-ZA"/>
          <w14:ligatures w14:val="standardContextual"/>
        </w:rPr>
        <w:t xml:space="preserve">a. </w:t>
      </w:r>
      <w:r w:rsidRPr="00895DF0">
        <w:rPr>
          <w:rFonts w:eastAsia="Calibri" w:cs="Arial"/>
          <w:kern w:val="2"/>
          <w:lang w:eastAsia="en-ZA"/>
          <w14:ligatures w14:val="standardContextual"/>
        </w:rPr>
        <w:t>State why a manual-processing report is required before the 11:30 dispatch and who signs it.</w:t>
      </w:r>
      <w:r w:rsidR="00EB68A1" w:rsidRPr="00895DF0">
        <w:rPr>
          <w:rFonts w:eastAsia="Calibri" w:cs="Arial"/>
          <w:kern w:val="2"/>
          <w:lang w:eastAsia="en-ZA"/>
          <w14:ligatures w14:val="standardContextual"/>
        </w:rPr>
        <w:t xml:space="preserve"> </w:t>
      </w:r>
      <w:r w:rsidR="004F3B12" w:rsidRPr="00895DF0">
        <w:rPr>
          <w:rFonts w:eastAsia="Calibri" w:cs="Arial"/>
          <w:kern w:val="2"/>
          <w:lang w:eastAsia="en-ZA"/>
          <w14:ligatures w14:val="standardContextual"/>
        </w:rPr>
        <w:t xml:space="preserve">                                                                                                              </w:t>
      </w:r>
      <w:r w:rsidR="00EB68A1" w:rsidRPr="00895DF0">
        <w:rPr>
          <w:rFonts w:eastAsia="Calibri" w:cs="Arial"/>
          <w:kern w:val="2"/>
          <w:lang w:eastAsia="en-ZA"/>
          <w14:ligatures w14:val="standardContextual"/>
        </w:rPr>
        <w:t>[1 mark]</w:t>
      </w:r>
    </w:p>
    <w:p w14:paraId="79DF6D60" w14:textId="77777777" w:rsidR="00EB68A1" w:rsidRPr="00895DF0" w:rsidRDefault="00EB68A1" w:rsidP="007416A3">
      <w:pPr>
        <w:tabs>
          <w:tab w:val="left" w:pos="8505"/>
        </w:tabs>
        <w:spacing w:after="120"/>
        <w:ind w:right="96" w:hanging="284"/>
        <w:contextualSpacing/>
        <w:rPr>
          <w:rFonts w:eastAsia="Calibri" w:cs="Arial"/>
          <w:kern w:val="2"/>
          <w:lang w:eastAsia="en-ZA"/>
          <w14:ligatures w14:val="standardContextual"/>
        </w:rPr>
      </w:pPr>
    </w:p>
    <w:p w14:paraId="53AB929D" w14:textId="627FC602" w:rsidR="00E54889" w:rsidRPr="00895DF0" w:rsidRDefault="00F72803" w:rsidP="007416A3">
      <w:pPr>
        <w:tabs>
          <w:tab w:val="left" w:pos="8505"/>
        </w:tabs>
        <w:spacing w:after="120"/>
        <w:ind w:right="96" w:hanging="284"/>
        <w:contextualSpacing/>
        <w:jc w:val="both"/>
        <w:rPr>
          <w:rFonts w:eastAsia="Calibri" w:cs="Arial"/>
          <w:kern w:val="2"/>
          <w:lang w:eastAsia="en-ZA"/>
          <w14:ligatures w14:val="standardContextual"/>
        </w:rPr>
      </w:pPr>
      <w:r w:rsidRPr="00895DF0">
        <w:rPr>
          <w:rFonts w:eastAsia="Calibri" w:cs="Arial"/>
          <w:kern w:val="2"/>
          <w:lang w:val="en-ZA" w:eastAsia="en-ZA"/>
          <w14:ligatures w14:val="standardContextual"/>
        </w:rPr>
        <w:t xml:space="preserve">b. </w:t>
      </w:r>
      <w:r w:rsidR="00EB68A1" w:rsidRPr="00895DF0">
        <w:rPr>
          <w:rFonts w:eastAsia="Calibri" w:cs="Arial"/>
          <w:kern w:val="2"/>
          <w:lang w:eastAsia="en-ZA"/>
          <w14:ligatures w14:val="standardContextual"/>
        </w:rPr>
        <w:t xml:space="preserve">List two specific documents/records that Sipho must include in the reconciliation pack for MP-25-10-001, and for each, give one key detail it must show. </w:t>
      </w:r>
      <w:r w:rsidR="004F3B12" w:rsidRPr="00895DF0">
        <w:rPr>
          <w:rFonts w:eastAsia="Calibri" w:cs="Arial"/>
          <w:kern w:val="2"/>
          <w:lang w:eastAsia="en-ZA"/>
          <w14:ligatures w14:val="standardContextual"/>
        </w:rPr>
        <w:t xml:space="preserve">                          </w:t>
      </w:r>
      <w:r w:rsidR="00EB68A1" w:rsidRPr="00895DF0">
        <w:rPr>
          <w:rFonts w:eastAsia="Calibri" w:cs="Arial"/>
          <w:kern w:val="2"/>
          <w:lang w:eastAsia="en-ZA"/>
          <w14:ligatures w14:val="standardContextual"/>
        </w:rPr>
        <w:t>[2 marks]</w:t>
      </w:r>
    </w:p>
    <w:p w14:paraId="6C930F6D" w14:textId="77777777" w:rsidR="00EB68A1" w:rsidRPr="00895DF0" w:rsidRDefault="00EB68A1" w:rsidP="007416A3">
      <w:pPr>
        <w:tabs>
          <w:tab w:val="left" w:pos="8505"/>
        </w:tabs>
        <w:spacing w:after="120"/>
        <w:ind w:right="96" w:hanging="284"/>
        <w:contextualSpacing/>
        <w:rPr>
          <w:rFonts w:eastAsia="Calibri" w:cs="Arial"/>
          <w:kern w:val="2"/>
          <w:lang w:eastAsia="en-ZA"/>
          <w14:ligatures w14:val="standardContextual"/>
        </w:rPr>
      </w:pPr>
    </w:p>
    <w:p w14:paraId="4F57B089" w14:textId="0D7852A5" w:rsidR="00EB68A1" w:rsidRPr="00895DF0" w:rsidRDefault="00EB68A1" w:rsidP="007416A3">
      <w:pPr>
        <w:tabs>
          <w:tab w:val="left" w:pos="8505"/>
        </w:tabs>
        <w:spacing w:after="120"/>
        <w:ind w:right="96" w:hanging="284"/>
        <w:contextualSpacing/>
        <w:jc w:val="both"/>
        <w:rPr>
          <w:rFonts w:eastAsia="Calibri" w:cs="Arial"/>
          <w:kern w:val="2"/>
          <w:lang w:eastAsia="en-ZA"/>
          <w14:ligatures w14:val="standardContextual"/>
        </w:rPr>
      </w:pPr>
      <w:r w:rsidRPr="00895DF0">
        <w:rPr>
          <w:rFonts w:eastAsia="Calibri" w:cs="Arial"/>
          <w:kern w:val="2"/>
          <w:lang w:eastAsia="en-ZA"/>
          <w14:ligatures w14:val="standardContextual"/>
        </w:rPr>
        <w:t xml:space="preserve">c. </w:t>
      </w:r>
      <w:r w:rsidR="00226B27" w:rsidRPr="00895DF0">
        <w:rPr>
          <w:rFonts w:eastAsia="Calibri" w:cs="Arial"/>
          <w:kern w:val="2"/>
          <w:lang w:eastAsia="en-ZA"/>
          <w14:ligatures w14:val="standardContextual"/>
        </w:rPr>
        <w:t xml:space="preserve">Write a 2–3 sentence close-out note that Sipho could place in the report, referencing the R100 variance at 10:32 and the mutilated R50 replacements, and indicating the status at dispatch. </w:t>
      </w:r>
      <w:r w:rsidR="004F3B12" w:rsidRPr="00895DF0">
        <w:rPr>
          <w:rFonts w:eastAsia="Calibri" w:cs="Arial"/>
          <w:kern w:val="2"/>
          <w:lang w:eastAsia="en-ZA"/>
          <w14:ligatures w14:val="standardContextual"/>
        </w:rPr>
        <w:t xml:space="preserve">                                                                                                                 </w:t>
      </w:r>
      <w:r w:rsidR="00226B27" w:rsidRPr="00895DF0">
        <w:rPr>
          <w:rFonts w:eastAsia="Calibri" w:cs="Arial"/>
          <w:kern w:val="2"/>
          <w:lang w:eastAsia="en-ZA"/>
          <w14:ligatures w14:val="standardContextual"/>
        </w:rPr>
        <w:t>[2 marks]</w:t>
      </w:r>
    </w:p>
    <w:p w14:paraId="672BBA20" w14:textId="77777777" w:rsidR="00DA3AC7" w:rsidRPr="00895DF0" w:rsidRDefault="00DA3AC7" w:rsidP="003F412A">
      <w:pPr>
        <w:tabs>
          <w:tab w:val="left" w:pos="8505"/>
        </w:tabs>
        <w:spacing w:after="120"/>
        <w:ind w:right="96"/>
        <w:contextualSpacing/>
        <w:rPr>
          <w:rFonts w:eastAsia="Calibri" w:cs="Arial"/>
          <w:kern w:val="2"/>
          <w:lang w:val="en-ZA" w:eastAsia="en-ZA"/>
          <w14:ligatures w14:val="standardContextual"/>
        </w:rPr>
      </w:pPr>
    </w:p>
    <w:p w14:paraId="0D12AE1F" w14:textId="1F3B93B0" w:rsidR="003F412A" w:rsidRPr="00895DF0" w:rsidRDefault="00F66B1D" w:rsidP="003F412A">
      <w:pPr>
        <w:tabs>
          <w:tab w:val="left" w:pos="8505"/>
        </w:tabs>
        <w:spacing w:after="120"/>
        <w:ind w:right="96"/>
        <w:contextualSpacing/>
        <w:rPr>
          <w:rFonts w:eastAsia="Calibri" w:cs="Arial"/>
          <w:kern w:val="2"/>
          <w:lang w:val="en-ZA" w:eastAsia="en-ZA"/>
          <w14:ligatures w14:val="standardContextual"/>
        </w:rPr>
      </w:pPr>
      <w:r w:rsidRPr="00895DF0">
        <w:rPr>
          <w:rFonts w:eastAsia="Calibri" w:cs="Arial"/>
          <w:kern w:val="2"/>
          <w:lang w:val="en-ZA" w:eastAsia="en-ZA"/>
          <w14:ligatures w14:val="standardContextual"/>
        </w:rPr>
        <w:t xml:space="preserve"> </w:t>
      </w:r>
      <w:r w:rsidR="004F3B12" w:rsidRPr="00895DF0">
        <w:rPr>
          <w:rFonts w:eastAsia="Calibri" w:cs="Arial"/>
          <w:kern w:val="2"/>
          <w:lang w:val="en-ZA" w:eastAsia="en-ZA"/>
          <w14:ligatures w14:val="standardContextual"/>
        </w:rPr>
        <w:t xml:space="preserve">                                                                                                                 </w:t>
      </w:r>
      <w:r w:rsidRPr="00895DF0">
        <w:rPr>
          <w:rFonts w:eastAsia="Calibri" w:cs="Arial"/>
          <w:b/>
          <w:bCs/>
          <w:kern w:val="2"/>
          <w:lang w:val="en-ZA" w:eastAsia="en-ZA"/>
          <w14:ligatures w14:val="standardContextual"/>
        </w:rPr>
        <w:t>(Total 5 marks)</w:t>
      </w:r>
    </w:p>
    <w:p w14:paraId="3A9E9A35" w14:textId="2B8836D1" w:rsidR="00A01800" w:rsidRPr="00895DF0" w:rsidRDefault="00A01800" w:rsidP="00A01800">
      <w:pPr>
        <w:tabs>
          <w:tab w:val="left" w:pos="8505"/>
        </w:tabs>
        <w:spacing w:after="120"/>
        <w:ind w:right="96"/>
        <w:contextualSpacing/>
        <w:rPr>
          <w:rFonts w:eastAsia="Calibri" w:cs="Arial"/>
          <w:b/>
          <w:kern w:val="2"/>
          <w:lang w:val="en-ZA" w:eastAsia="en-ZA"/>
          <w14:ligatures w14:val="standardContextual"/>
        </w:rPr>
      </w:pPr>
      <w:r w:rsidRPr="00895DF0">
        <w:rPr>
          <w:rFonts w:eastAsia="Calibri" w:cs="Arial"/>
          <w:bCs/>
          <w:kern w:val="2"/>
          <w:lang w:val="en-ZA" w:eastAsia="en-ZA"/>
          <w14:ligatures w14:val="standardContextual"/>
        </w:rPr>
        <w:t xml:space="preserve">                                                                                         </w:t>
      </w:r>
    </w:p>
    <w:p w14:paraId="718EC09D" w14:textId="6F81BE9B" w:rsidR="00A01800" w:rsidRPr="00895DF0" w:rsidRDefault="00A01800" w:rsidP="00A01800">
      <w:pPr>
        <w:ind w:right="96"/>
        <w:jc w:val="center"/>
        <w:rPr>
          <w:rFonts w:eastAsia="Calibri" w:cs="Arial"/>
          <w:b/>
          <w:bCs/>
          <w:kern w:val="2"/>
          <w:lang w:val="en-ZA" w:eastAsia="en-ZA"/>
          <w14:ligatures w14:val="standardContextual"/>
        </w:rPr>
      </w:pPr>
      <w:r w:rsidRPr="00895DF0">
        <w:rPr>
          <w:rFonts w:eastAsia="Calibri" w:cs="Arial"/>
          <w:bCs/>
          <w:kern w:val="2"/>
          <w:lang w:val="en-ZA" w:eastAsia="en-ZA"/>
          <w14:ligatures w14:val="standardContextual"/>
        </w:rPr>
        <w:t>_____________________________________________________________________</w:t>
      </w:r>
      <w:r w:rsidR="000505E4" w:rsidRPr="00895DF0">
        <w:rPr>
          <w:rFonts w:eastAsia="Calibri" w:cs="Arial"/>
          <w:b/>
          <w:kern w:val="2"/>
          <w:u w:val="single"/>
          <w:lang w:val="en-ZA" w:eastAsia="en-ZA"/>
          <w14:ligatures w14:val="standardContextual"/>
        </w:rPr>
        <w:t>3.</w:t>
      </w:r>
      <w:r w:rsidR="003F793C" w:rsidRPr="00895DF0">
        <w:rPr>
          <w:rFonts w:eastAsia="Calibri" w:cs="Arial"/>
          <w:b/>
          <w:kern w:val="2"/>
          <w:u w:val="single"/>
          <w:lang w:val="en-ZA" w:eastAsia="en-ZA"/>
          <w14:ligatures w14:val="standardContextual"/>
        </w:rPr>
        <w:t>1.4</w:t>
      </w:r>
      <w:r w:rsidRPr="00895DF0">
        <w:rPr>
          <w:rFonts w:eastAsia="Calibri" w:cs="Arial"/>
          <w:b/>
          <w:kern w:val="2"/>
          <w:u w:val="single"/>
          <w:lang w:val="en-ZA" w:eastAsia="en-ZA"/>
          <w14:ligatures w14:val="standardContextual"/>
        </w:rPr>
        <w:t>_</w:t>
      </w:r>
      <w:r w:rsidR="00167EAD" w:rsidRPr="00895DF0">
        <w:rPr>
          <w:rFonts w:eastAsia="Calibri" w:cs="Arial"/>
          <w:b/>
          <w:kern w:val="2"/>
          <w:u w:val="single"/>
          <w:lang w:val="en-ZA" w:eastAsia="en-ZA"/>
          <w14:ligatures w14:val="standardContextual"/>
        </w:rPr>
        <w:t>a</w:t>
      </w:r>
      <w:r w:rsidRPr="00895DF0">
        <w:rPr>
          <w:rFonts w:eastAsia="Calibri" w:cs="Arial"/>
          <w:b/>
          <w:kern w:val="2"/>
          <w:u w:val="single"/>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895DF0">
        <w:rPr>
          <w:rFonts w:eastAsia="Calibri" w:cs="Arial"/>
          <w:b/>
          <w:kern w:val="2"/>
          <w:u w:val="single"/>
          <w:lang w:val="en-ZA" w:eastAsia="en-ZA"/>
          <w14:ligatures w14:val="standardContextual"/>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505E4" w:rsidRPr="00895DF0">
        <w:rPr>
          <w:rFonts w:eastAsia="Calibri" w:cs="Arial"/>
          <w:b/>
          <w:kern w:val="2"/>
          <w:u w:val="single"/>
          <w:lang w:val="en-ZA" w:eastAsia="en-ZA"/>
          <w14:ligatures w14:val="standardContextual"/>
        </w:rPr>
        <w:t>3.</w:t>
      </w:r>
      <w:r w:rsidR="00167EAD" w:rsidRPr="00895DF0">
        <w:rPr>
          <w:rFonts w:eastAsia="Calibri" w:cs="Arial"/>
          <w:b/>
          <w:kern w:val="2"/>
          <w:u w:val="single"/>
          <w:lang w:val="en-ZA" w:eastAsia="en-ZA"/>
          <w14:ligatures w14:val="standardContextual"/>
        </w:rPr>
        <w:t>1.</w:t>
      </w:r>
      <w:r w:rsidR="000505E4" w:rsidRPr="00895DF0">
        <w:rPr>
          <w:rFonts w:eastAsia="Calibri" w:cs="Arial"/>
          <w:b/>
          <w:kern w:val="2"/>
          <w:u w:val="single"/>
          <w:lang w:val="en-ZA" w:eastAsia="en-ZA"/>
          <w14:ligatures w14:val="standardContextual"/>
        </w:rPr>
        <w:t>4</w:t>
      </w:r>
      <w:r w:rsidRPr="00895DF0">
        <w:rPr>
          <w:rFonts w:eastAsia="Calibri" w:cs="Arial"/>
          <w:b/>
          <w:kern w:val="2"/>
          <w:u w:val="single"/>
          <w:lang w:val="en-ZA" w:eastAsia="en-ZA"/>
          <w14:ligatures w14:val="standardContextual"/>
        </w:rPr>
        <w:t>_</w:t>
      </w:r>
      <w:r w:rsidR="009366DA" w:rsidRPr="00895DF0">
        <w:rPr>
          <w:rFonts w:eastAsia="Calibri" w:cs="Arial"/>
          <w:b/>
          <w:kern w:val="2"/>
          <w:u w:val="single"/>
          <w:lang w:val="en-ZA" w:eastAsia="en-ZA"/>
          <w14:ligatures w14:val="standardContextual"/>
        </w:rPr>
        <w:t>b</w:t>
      </w:r>
      <w:r w:rsidRPr="00895DF0">
        <w:rPr>
          <w:rFonts w:eastAsia="Calibri" w:cs="Arial"/>
          <w:b/>
          <w:kern w:val="2"/>
          <w:u w:val="single"/>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F0756" w:rsidRPr="00895DF0">
        <w:rPr>
          <w:rFonts w:eastAsia="Calibri" w:cs="Arial"/>
          <w:b/>
          <w:kern w:val="2"/>
          <w:u w:val="single"/>
          <w:lang w:val="en-ZA" w:eastAsia="en-ZA"/>
          <w14:ligatures w14:val="standardContextual"/>
        </w:rPr>
        <w:t xml:space="preserve"> </w:t>
      </w:r>
      <w:r w:rsidR="003532BC" w:rsidRPr="00895DF0">
        <w:rPr>
          <w:rFonts w:eastAsia="Calibri" w:cs="Arial"/>
          <w:b/>
          <w:kern w:val="2"/>
          <w:u w:val="single"/>
          <w:lang w:val="en-ZA" w:eastAsia="en-ZA"/>
          <w14:ligatures w14:val="standardContextual"/>
        </w:rPr>
        <w:t>3.1.4</w:t>
      </w:r>
      <w:r w:rsidRPr="00895DF0">
        <w:rPr>
          <w:rFonts w:eastAsia="Calibri" w:cs="Arial"/>
          <w:b/>
          <w:kern w:val="2"/>
          <w:u w:val="single"/>
          <w:lang w:val="en-ZA" w:eastAsia="en-ZA"/>
          <w14:ligatures w14:val="standardContextual"/>
        </w:rPr>
        <w:t>_</w:t>
      </w:r>
      <w:r w:rsidR="003532BC" w:rsidRPr="00895DF0">
        <w:rPr>
          <w:rFonts w:eastAsia="Calibri" w:cs="Arial"/>
          <w:b/>
          <w:kern w:val="2"/>
          <w:u w:val="single"/>
          <w:lang w:val="en-ZA" w:eastAsia="en-ZA"/>
          <w14:ligatures w14:val="standardContextual"/>
        </w:rPr>
        <w:t>c</w:t>
      </w:r>
      <w:r w:rsidRPr="00895DF0">
        <w:rPr>
          <w:rFonts w:eastAsia="Calibri" w:cs="Arial"/>
          <w:b/>
          <w:kern w:val="2"/>
          <w:u w:val="single"/>
          <w:lang w:val="en-ZA" w:eastAsia="en-ZA"/>
          <w14:ligatures w14:val="standardContextual"/>
        </w:rPr>
        <w:t>___________________________________________________________________</w:t>
      </w:r>
      <w:r w:rsidR="005C5E87" w:rsidRPr="00895DF0">
        <w:rPr>
          <w:rFonts w:eastAsia="Calibri" w:cs="Arial"/>
          <w:b/>
          <w:kern w:val="2"/>
          <w:u w:val="single"/>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C4CD4" w:rsidRPr="00895DF0">
        <w:rPr>
          <w:rFonts w:eastAsia="Calibri" w:cs="Arial"/>
          <w:b/>
          <w:kern w:val="2"/>
          <w:u w:val="single"/>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w:t>
      </w:r>
    </w:p>
    <w:p w14:paraId="1B135884" w14:textId="77777777" w:rsidR="00227482" w:rsidRPr="00895DF0" w:rsidRDefault="00227482" w:rsidP="00227482">
      <w:pPr>
        <w:ind w:right="96"/>
        <w:rPr>
          <w:rFonts w:eastAsia="Calibri" w:cs="Arial"/>
          <w:b/>
          <w:bCs/>
          <w:kern w:val="2"/>
          <w:lang w:val="en-ZA" w:eastAsia="en-ZA"/>
          <w14:ligatures w14:val="standardContextual"/>
        </w:rPr>
      </w:pPr>
    </w:p>
    <w:p w14:paraId="43769757" w14:textId="3F6F59D2" w:rsidR="00340DAF" w:rsidRPr="00895DF0" w:rsidRDefault="00A01800" w:rsidP="007416A3">
      <w:pPr>
        <w:tabs>
          <w:tab w:val="left" w:pos="8505"/>
        </w:tabs>
        <w:spacing w:after="120"/>
        <w:ind w:right="96" w:hanging="567"/>
        <w:contextualSpacing/>
        <w:rPr>
          <w:rFonts w:eastAsia="Calibri" w:cs="Arial"/>
          <w:b/>
          <w:kern w:val="2"/>
          <w:lang w:eastAsia="en-ZA"/>
          <w14:ligatures w14:val="standardContextual"/>
        </w:rPr>
      </w:pPr>
      <w:r w:rsidRPr="00895DF0">
        <w:rPr>
          <w:rFonts w:eastAsia="Calibri" w:cs="Arial"/>
          <w:b/>
          <w:kern w:val="2"/>
          <w:lang w:val="en-ZA" w:eastAsia="en-ZA"/>
          <w14:ligatures w14:val="standardContextual"/>
        </w:rPr>
        <w:t>3.</w:t>
      </w:r>
      <w:r w:rsidR="00467D13" w:rsidRPr="00895DF0">
        <w:rPr>
          <w:rFonts w:eastAsia="Calibri" w:cs="Arial"/>
          <w:b/>
          <w:kern w:val="2"/>
          <w:lang w:val="en-ZA" w:eastAsia="en-ZA"/>
          <w14:ligatures w14:val="standardContextual"/>
        </w:rPr>
        <w:t>1.</w:t>
      </w:r>
      <w:r w:rsidRPr="00895DF0">
        <w:rPr>
          <w:rFonts w:eastAsia="Calibri" w:cs="Arial"/>
          <w:b/>
          <w:kern w:val="2"/>
          <w:lang w:val="en-ZA" w:eastAsia="en-ZA"/>
          <w14:ligatures w14:val="standardContextual"/>
        </w:rPr>
        <w:t>5</w:t>
      </w:r>
      <w:r w:rsidR="00E514CF" w:rsidRPr="00895DF0">
        <w:rPr>
          <w:rFonts w:eastAsia="Calibri" w:cs="Arial"/>
          <w:b/>
          <w:kern w:val="2"/>
          <w:lang w:eastAsia="en-ZA"/>
          <w14:ligatures w14:val="standardContextual"/>
        </w:rPr>
        <w:t xml:space="preserve"> </w:t>
      </w:r>
      <w:r w:rsidR="00E514CF" w:rsidRPr="00895DF0">
        <w:rPr>
          <w:rFonts w:eastAsia="Calibri" w:cs="Arial"/>
          <w:bCs/>
          <w:kern w:val="2"/>
          <w:lang w:eastAsia="en-ZA"/>
          <w14:ligatures w14:val="standardContextual"/>
        </w:rPr>
        <w:t>Using the scenario with Sipho Dlamini (A-4372) and Nomsa M. (B-5219), select the most correct option (A–E) for each question.</w:t>
      </w:r>
    </w:p>
    <w:p w14:paraId="7C1C3292" w14:textId="77777777" w:rsidR="00340DAF" w:rsidRPr="00895DF0" w:rsidRDefault="00340DAF" w:rsidP="00EA5EAA">
      <w:pPr>
        <w:tabs>
          <w:tab w:val="left" w:pos="8505"/>
        </w:tabs>
        <w:spacing w:after="120"/>
        <w:ind w:right="96"/>
        <w:contextualSpacing/>
        <w:rPr>
          <w:rFonts w:eastAsia="Calibri" w:cs="Arial"/>
          <w:kern w:val="2"/>
          <w:lang w:eastAsia="en-ZA"/>
          <w14:ligatures w14:val="standardContextual"/>
        </w:rPr>
      </w:pPr>
    </w:p>
    <w:p w14:paraId="68F22374" w14:textId="4FCBD9E2" w:rsidR="00F20C78" w:rsidRPr="00895DF0" w:rsidRDefault="00B664EE" w:rsidP="00B664EE">
      <w:pPr>
        <w:tabs>
          <w:tab w:val="left" w:pos="8505"/>
        </w:tabs>
        <w:spacing w:after="120"/>
        <w:ind w:right="96"/>
        <w:contextualSpacing/>
        <w:rPr>
          <w:rFonts w:eastAsia="Calibri" w:cs="Arial"/>
          <w:bCs/>
          <w:kern w:val="2"/>
          <w:lang w:val="en-ZA" w:eastAsia="en-ZA"/>
          <w14:ligatures w14:val="standardContextual"/>
        </w:rPr>
      </w:pPr>
      <w:r w:rsidRPr="00895DF0">
        <w:rPr>
          <w:rFonts w:eastAsia="Calibri" w:cs="Arial"/>
          <w:kern w:val="2"/>
          <w:lang w:val="en-ZA" w:eastAsia="en-ZA"/>
          <w14:ligatures w14:val="standardContextual"/>
        </w:rPr>
        <w:t>a) When Sipho and Nomsa sealed Brick R100-08 at ~10:52, which label set is correct for this job?</w:t>
      </w:r>
      <w:r w:rsidR="004F3B12" w:rsidRPr="00895DF0">
        <w:rPr>
          <w:rFonts w:eastAsia="Calibri" w:cs="Arial"/>
          <w:kern w:val="2"/>
          <w:lang w:val="en-ZA" w:eastAsia="en-ZA"/>
          <w14:ligatures w14:val="standardContextual"/>
        </w:rPr>
        <w:t xml:space="preserve">                                                               </w:t>
      </w:r>
      <w:r w:rsidR="005A1363" w:rsidRPr="00895DF0">
        <w:rPr>
          <w:rFonts w:eastAsia="Calibri" w:cs="Arial"/>
          <w:kern w:val="2"/>
          <w:lang w:val="en-ZA" w:eastAsia="en-ZA"/>
          <w14:ligatures w14:val="standardContextual"/>
        </w:rPr>
        <w:t xml:space="preserve">                                          </w:t>
      </w:r>
      <w:r w:rsidR="004F3B12" w:rsidRPr="00895DF0">
        <w:rPr>
          <w:rFonts w:eastAsia="Calibri" w:cs="Arial"/>
          <w:kern w:val="2"/>
          <w:lang w:val="en-ZA" w:eastAsia="en-ZA"/>
          <w14:ligatures w14:val="standardContextual"/>
        </w:rPr>
        <w:t xml:space="preserve"> [1 mark]</w:t>
      </w:r>
      <w:r w:rsidRPr="00895DF0">
        <w:rPr>
          <w:rFonts w:eastAsia="Calibri" w:cs="Arial"/>
          <w:kern w:val="2"/>
          <w:lang w:val="en-ZA" w:eastAsia="en-ZA"/>
          <w14:ligatures w14:val="standardContextual"/>
        </w:rPr>
        <w:br/>
        <w:t>A. Date/Time, Denomination, Quantity, Job reference, Brick number, both Operator IDs</w:t>
      </w:r>
      <w:r w:rsidRPr="00895DF0">
        <w:rPr>
          <w:rFonts w:eastAsia="Calibri" w:cs="Arial"/>
          <w:kern w:val="2"/>
          <w:lang w:val="en-ZA" w:eastAsia="en-ZA"/>
          <w14:ligatures w14:val="standardContextual"/>
        </w:rPr>
        <w:br/>
        <w:t>B. Date/Time, Denomination, Seal number, Brick number (no IDs)</w:t>
      </w:r>
      <w:r w:rsidRPr="00895DF0">
        <w:rPr>
          <w:rFonts w:eastAsia="Calibri" w:cs="Arial"/>
          <w:kern w:val="2"/>
          <w:lang w:val="en-ZA" w:eastAsia="en-ZA"/>
          <w14:ligatures w14:val="standardContextual"/>
        </w:rPr>
        <w:br/>
        <w:t>C. Date/Time, Machine profile, Operator A only, Brick number</w:t>
      </w:r>
      <w:r w:rsidRPr="00895DF0">
        <w:rPr>
          <w:rFonts w:eastAsia="Calibri" w:cs="Arial"/>
          <w:kern w:val="2"/>
          <w:lang w:val="en-ZA" w:eastAsia="en-ZA"/>
          <w14:ligatures w14:val="standardContextual"/>
        </w:rPr>
        <w:br/>
        <w:t>D. Job reference, Seal number, Currency type, Supervisor initials</w:t>
      </w:r>
      <w:r w:rsidRPr="00895DF0">
        <w:rPr>
          <w:rFonts w:eastAsia="Calibri" w:cs="Arial"/>
          <w:kern w:val="2"/>
          <w:lang w:val="en-ZA" w:eastAsia="en-ZA"/>
          <w14:ligatures w14:val="standardContextual"/>
        </w:rPr>
        <w:br/>
        <w:t>E. Denomination, Bundle size, Container colour, Operator B only</w:t>
      </w:r>
      <w:r w:rsidRPr="00895DF0">
        <w:rPr>
          <w:rFonts w:eastAsia="Calibri" w:cs="Arial"/>
          <w:bCs/>
          <w:kern w:val="2"/>
          <w:lang w:val="en-ZA" w:eastAsia="en-ZA"/>
          <w14:ligatures w14:val="standardContextual"/>
        </w:rPr>
        <w:br/>
      </w:r>
    </w:p>
    <w:p w14:paraId="723E0BDC" w14:textId="3859AA34" w:rsidR="00B664EE" w:rsidRPr="00895DF0" w:rsidRDefault="00B664EE" w:rsidP="00B664EE">
      <w:pPr>
        <w:tabs>
          <w:tab w:val="left" w:pos="8505"/>
        </w:tabs>
        <w:spacing w:after="120"/>
        <w:ind w:right="96"/>
        <w:contextualSpacing/>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t>b) During Event A (torn wrap on Brick R50-07 at 10:58), what must be recorded?</w:t>
      </w:r>
      <w:r w:rsidR="003A3B67" w:rsidRPr="00895DF0">
        <w:rPr>
          <w:rFonts w:eastAsia="Calibri" w:cs="Arial"/>
          <w:bCs/>
          <w:kern w:val="2"/>
          <w:lang w:val="en-ZA" w:eastAsia="en-ZA"/>
          <w14:ligatures w14:val="standardContextual"/>
        </w:rPr>
        <w:t xml:space="preserve"> [1 mark]</w:t>
      </w:r>
      <w:r w:rsidRPr="00895DF0">
        <w:rPr>
          <w:rFonts w:eastAsia="Calibri" w:cs="Arial"/>
          <w:bCs/>
          <w:kern w:val="2"/>
          <w:lang w:val="en-ZA" w:eastAsia="en-ZA"/>
          <w14:ligatures w14:val="standardContextual"/>
        </w:rPr>
        <w:br/>
        <w:t>A. “Wrapped with tape, continue run”</w:t>
      </w:r>
      <w:r w:rsidRPr="00895DF0">
        <w:rPr>
          <w:rFonts w:eastAsia="Calibri" w:cs="Arial"/>
          <w:bCs/>
          <w:kern w:val="2"/>
          <w:lang w:val="en-ZA" w:eastAsia="en-ZA"/>
          <w14:ligatures w14:val="standardContextual"/>
        </w:rPr>
        <w:br/>
      </w:r>
      <w:r w:rsidRPr="00895DF0">
        <w:rPr>
          <w:rFonts w:eastAsia="Calibri" w:cs="Arial"/>
          <w:bCs/>
          <w:kern w:val="2"/>
          <w:lang w:val="en-ZA" w:eastAsia="en-ZA"/>
          <w14:ligatures w14:val="standardContextual"/>
        </w:rPr>
        <w:lastRenderedPageBreak/>
        <w:t xml:space="preserve">B. Open a Manual-Intervention (MI) log citing </w:t>
      </w:r>
      <w:r w:rsidRPr="00895DF0">
        <w:rPr>
          <w:rFonts w:eastAsia="Calibri" w:cs="Arial"/>
          <w:bCs/>
          <w:i/>
          <w:iCs/>
          <w:kern w:val="2"/>
          <w:lang w:val="en-ZA" w:eastAsia="en-ZA"/>
          <w14:ligatures w14:val="standardContextual"/>
        </w:rPr>
        <w:t>MP-25-10-001</w:t>
      </w:r>
      <w:r w:rsidRPr="00895DF0">
        <w:rPr>
          <w:rFonts w:eastAsia="Calibri" w:cs="Arial"/>
          <w:bCs/>
          <w:kern w:val="2"/>
          <w:lang w:val="en-ZA" w:eastAsia="en-ZA"/>
          <w14:ligatures w14:val="standardContextual"/>
        </w:rPr>
        <w:t xml:space="preserve"> and </w:t>
      </w:r>
      <w:r w:rsidRPr="00895DF0">
        <w:rPr>
          <w:rFonts w:eastAsia="Calibri" w:cs="Arial"/>
          <w:bCs/>
          <w:i/>
          <w:iCs/>
          <w:kern w:val="2"/>
          <w:lang w:val="en-ZA" w:eastAsia="en-ZA"/>
          <w14:ligatures w14:val="standardContextual"/>
        </w:rPr>
        <w:t>R50-07</w:t>
      </w:r>
      <w:r w:rsidRPr="00895DF0">
        <w:rPr>
          <w:rFonts w:eastAsia="Calibri" w:cs="Arial"/>
          <w:bCs/>
          <w:kern w:val="2"/>
          <w:lang w:val="en-ZA" w:eastAsia="en-ZA"/>
          <w14:ligatures w14:val="standardContextual"/>
        </w:rPr>
        <w:t>; remove from flow for re-wrap under dual control</w:t>
      </w:r>
      <w:r w:rsidRPr="00895DF0">
        <w:rPr>
          <w:rFonts w:eastAsia="Calibri" w:cs="Arial"/>
          <w:bCs/>
          <w:kern w:val="2"/>
          <w:lang w:val="en-ZA" w:eastAsia="en-ZA"/>
          <w14:ligatures w14:val="standardContextual"/>
        </w:rPr>
        <w:br/>
        <w:t>C. Delete the brick number and reuse it later</w:t>
      </w:r>
      <w:r w:rsidRPr="00895DF0">
        <w:rPr>
          <w:rFonts w:eastAsia="Calibri" w:cs="Arial"/>
          <w:bCs/>
          <w:kern w:val="2"/>
          <w:lang w:val="en-ZA" w:eastAsia="en-ZA"/>
          <w14:ligatures w14:val="standardContextual"/>
        </w:rPr>
        <w:br/>
        <w:t>D. Move the brick to R100 and relabel</w:t>
      </w:r>
      <w:r w:rsidRPr="00895DF0">
        <w:rPr>
          <w:rFonts w:eastAsia="Calibri" w:cs="Arial"/>
          <w:bCs/>
          <w:kern w:val="2"/>
          <w:lang w:val="en-ZA" w:eastAsia="en-ZA"/>
          <w14:ligatures w14:val="standardContextual"/>
        </w:rPr>
        <w:br/>
        <w:t>E. Note only on the shift diary; no system entry needed</w:t>
      </w:r>
      <w:r w:rsidRPr="00895DF0">
        <w:rPr>
          <w:rFonts w:eastAsia="Calibri" w:cs="Arial"/>
          <w:bCs/>
          <w:kern w:val="2"/>
          <w:lang w:val="en-ZA" w:eastAsia="en-ZA"/>
          <w14:ligatures w14:val="standardContextual"/>
        </w:rPr>
        <w:br/>
      </w:r>
    </w:p>
    <w:p w14:paraId="5159F4E0" w14:textId="0B8AA9E7" w:rsidR="00B664EE" w:rsidRPr="00895DF0" w:rsidRDefault="00B664EE" w:rsidP="00B664EE">
      <w:pPr>
        <w:tabs>
          <w:tab w:val="left" w:pos="8505"/>
        </w:tabs>
        <w:spacing w:after="120"/>
        <w:ind w:right="96"/>
        <w:contextualSpacing/>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t xml:space="preserve">c) Which record line best </w:t>
      </w:r>
      <w:proofErr w:type="gramStart"/>
      <w:r w:rsidRPr="00895DF0">
        <w:rPr>
          <w:rFonts w:eastAsia="Calibri" w:cs="Arial"/>
          <w:bCs/>
          <w:kern w:val="2"/>
          <w:lang w:val="en-ZA" w:eastAsia="en-ZA"/>
          <w14:ligatures w14:val="standardContextual"/>
        </w:rPr>
        <w:t>evidences</w:t>
      </w:r>
      <w:proofErr w:type="gramEnd"/>
      <w:r w:rsidRPr="00895DF0">
        <w:rPr>
          <w:rFonts w:eastAsia="Calibri" w:cs="Arial"/>
          <w:bCs/>
          <w:kern w:val="2"/>
          <w:lang w:val="en-ZA" w:eastAsia="en-ZA"/>
          <w14:ligatures w14:val="standardContextual"/>
        </w:rPr>
        <w:t xml:space="preserve"> dual control for a normal brick in this run?</w:t>
      </w:r>
      <w:r w:rsidR="003A3B67" w:rsidRPr="00895DF0">
        <w:rPr>
          <w:rFonts w:eastAsia="Calibri" w:cs="Arial"/>
          <w:bCs/>
          <w:kern w:val="2"/>
          <w:lang w:val="en-ZA" w:eastAsia="en-ZA"/>
          <w14:ligatures w14:val="standardContextual"/>
        </w:rPr>
        <w:t xml:space="preserve"> </w:t>
      </w:r>
      <w:r w:rsidR="008E3E4C" w:rsidRPr="00895DF0">
        <w:rPr>
          <w:rFonts w:eastAsia="Calibri" w:cs="Arial"/>
          <w:bCs/>
          <w:kern w:val="2"/>
          <w:lang w:val="en-ZA" w:eastAsia="en-ZA"/>
          <w14:ligatures w14:val="standardContextual"/>
        </w:rPr>
        <w:t xml:space="preserve"> </w:t>
      </w:r>
      <w:r w:rsidR="003A3B67" w:rsidRPr="00895DF0">
        <w:rPr>
          <w:rFonts w:eastAsia="Calibri" w:cs="Arial"/>
          <w:bCs/>
          <w:kern w:val="2"/>
          <w:lang w:val="en-ZA" w:eastAsia="en-ZA"/>
          <w14:ligatures w14:val="standardContextual"/>
        </w:rPr>
        <w:t>[1 mark]</w:t>
      </w:r>
      <w:r w:rsidRPr="00895DF0">
        <w:rPr>
          <w:rFonts w:eastAsia="Calibri" w:cs="Arial"/>
          <w:bCs/>
          <w:kern w:val="2"/>
          <w:lang w:val="en-ZA" w:eastAsia="en-ZA"/>
          <w14:ligatures w14:val="standardContextual"/>
        </w:rPr>
        <w:br/>
        <w:t xml:space="preserve">A. 10:51 | R50 | 1 000 | Brick R50-03 | Job MP-25-10-001 | Ops A-4372 / B-5219 | </w:t>
      </w:r>
      <w:proofErr w:type="spellStart"/>
      <w:r w:rsidRPr="00895DF0">
        <w:rPr>
          <w:rFonts w:eastAsia="Calibri" w:cs="Arial"/>
          <w:bCs/>
          <w:kern w:val="2"/>
          <w:lang w:val="en-ZA" w:eastAsia="en-ZA"/>
          <w14:ligatures w14:val="standardContextual"/>
        </w:rPr>
        <w:t>Adj</w:t>
      </w:r>
      <w:proofErr w:type="spellEnd"/>
      <w:r w:rsidRPr="00895DF0">
        <w:rPr>
          <w:rFonts w:eastAsia="Calibri" w:cs="Arial"/>
          <w:bCs/>
          <w:kern w:val="2"/>
          <w:lang w:val="en-ZA" w:eastAsia="en-ZA"/>
          <w14:ligatures w14:val="standardContextual"/>
        </w:rPr>
        <w:t>: None</w:t>
      </w:r>
      <w:r w:rsidRPr="00895DF0">
        <w:rPr>
          <w:rFonts w:eastAsia="Calibri" w:cs="Arial"/>
          <w:bCs/>
          <w:kern w:val="2"/>
          <w:lang w:val="en-ZA" w:eastAsia="en-ZA"/>
          <w14:ligatures w14:val="standardContextual"/>
        </w:rPr>
        <w:br/>
        <w:t xml:space="preserve">B. 10:51 | R50 | 1 000 | Brick R50-03 | Job MP-25-10-001 | Op A-4372 only | </w:t>
      </w:r>
      <w:proofErr w:type="spellStart"/>
      <w:r w:rsidRPr="00895DF0">
        <w:rPr>
          <w:rFonts w:eastAsia="Calibri" w:cs="Arial"/>
          <w:bCs/>
          <w:kern w:val="2"/>
          <w:lang w:val="en-ZA" w:eastAsia="en-ZA"/>
          <w14:ligatures w14:val="standardContextual"/>
        </w:rPr>
        <w:t>Adj</w:t>
      </w:r>
      <w:proofErr w:type="spellEnd"/>
      <w:r w:rsidRPr="00895DF0">
        <w:rPr>
          <w:rFonts w:eastAsia="Calibri" w:cs="Arial"/>
          <w:bCs/>
          <w:kern w:val="2"/>
          <w:lang w:val="en-ZA" w:eastAsia="en-ZA"/>
          <w14:ligatures w14:val="standardContextual"/>
        </w:rPr>
        <w:t>: None</w:t>
      </w:r>
      <w:r w:rsidRPr="00895DF0">
        <w:rPr>
          <w:rFonts w:eastAsia="Calibri" w:cs="Arial"/>
          <w:bCs/>
          <w:kern w:val="2"/>
          <w:lang w:val="en-ZA" w:eastAsia="en-ZA"/>
          <w14:ligatures w14:val="standardContextual"/>
        </w:rPr>
        <w:br/>
        <w:t xml:space="preserve">C. 10:51 | R50 | 1 000 | Brick R50-03 | Seal S784391 | </w:t>
      </w:r>
      <w:proofErr w:type="spellStart"/>
      <w:r w:rsidRPr="00895DF0">
        <w:rPr>
          <w:rFonts w:eastAsia="Calibri" w:cs="Arial"/>
          <w:bCs/>
          <w:kern w:val="2"/>
          <w:lang w:val="en-ZA" w:eastAsia="en-ZA"/>
          <w14:ligatures w14:val="standardContextual"/>
        </w:rPr>
        <w:t>Adj</w:t>
      </w:r>
      <w:proofErr w:type="spellEnd"/>
      <w:r w:rsidRPr="00895DF0">
        <w:rPr>
          <w:rFonts w:eastAsia="Calibri" w:cs="Arial"/>
          <w:bCs/>
          <w:kern w:val="2"/>
          <w:lang w:val="en-ZA" w:eastAsia="en-ZA"/>
          <w14:ligatures w14:val="standardContextual"/>
        </w:rPr>
        <w:t>: None (no IDs)</w:t>
      </w:r>
      <w:r w:rsidRPr="00895DF0">
        <w:rPr>
          <w:rFonts w:eastAsia="Calibri" w:cs="Arial"/>
          <w:bCs/>
          <w:kern w:val="2"/>
          <w:lang w:val="en-ZA" w:eastAsia="en-ZA"/>
          <w14:ligatures w14:val="standardContextual"/>
        </w:rPr>
        <w:br/>
        <w:t>D. 10:51 | R50 | 1 000 | Brick 03 | Job MP-25-10-001 | Ops B-5219 only</w:t>
      </w:r>
      <w:r w:rsidRPr="00895DF0">
        <w:rPr>
          <w:rFonts w:eastAsia="Calibri" w:cs="Arial"/>
          <w:bCs/>
          <w:kern w:val="2"/>
          <w:lang w:val="en-ZA" w:eastAsia="en-ZA"/>
          <w14:ligatures w14:val="standardContextual"/>
        </w:rPr>
        <w:br/>
        <w:t>E. 10:51 | R50 | Brick R50-03 | Job MP-25-10-001 | Quantity not recorded</w:t>
      </w:r>
    </w:p>
    <w:p w14:paraId="43017A3B" w14:textId="77777777" w:rsidR="004E58B4" w:rsidRPr="00895DF0" w:rsidRDefault="004E58B4" w:rsidP="00B664EE">
      <w:pPr>
        <w:tabs>
          <w:tab w:val="left" w:pos="8505"/>
        </w:tabs>
        <w:spacing w:after="120"/>
        <w:ind w:right="96"/>
        <w:contextualSpacing/>
        <w:rPr>
          <w:rFonts w:eastAsia="Calibri" w:cs="Arial"/>
          <w:bCs/>
          <w:kern w:val="2"/>
          <w:lang w:val="en-ZA" w:eastAsia="en-ZA"/>
          <w14:ligatures w14:val="standardContextual"/>
        </w:rPr>
      </w:pPr>
    </w:p>
    <w:p w14:paraId="3ED849DC" w14:textId="1A019CB4" w:rsidR="004E58B4" w:rsidRPr="00895DF0" w:rsidRDefault="00B664EE" w:rsidP="00B664EE">
      <w:pPr>
        <w:tabs>
          <w:tab w:val="left" w:pos="8505"/>
        </w:tabs>
        <w:spacing w:after="120"/>
        <w:ind w:right="96"/>
        <w:contextualSpacing/>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t>d) For the R100 denomination in this job, what is the correct brick numbering and quantity?</w:t>
      </w:r>
      <w:r w:rsidR="003A3B67" w:rsidRPr="00895DF0">
        <w:rPr>
          <w:rFonts w:eastAsia="Calibri" w:cs="Arial"/>
          <w:bCs/>
          <w:kern w:val="2"/>
          <w:lang w:val="en-ZA" w:eastAsia="en-ZA"/>
          <w14:ligatures w14:val="standardContextual"/>
        </w:rPr>
        <w:t xml:space="preserve">                                                                                                       </w:t>
      </w:r>
      <w:r w:rsidR="006F0756" w:rsidRPr="00895DF0">
        <w:rPr>
          <w:rFonts w:eastAsia="Calibri" w:cs="Arial"/>
          <w:bCs/>
          <w:kern w:val="2"/>
          <w:lang w:val="en-ZA" w:eastAsia="en-ZA"/>
          <w14:ligatures w14:val="standardContextual"/>
        </w:rPr>
        <w:t xml:space="preserve">         </w:t>
      </w:r>
      <w:r w:rsidR="003A3B67" w:rsidRPr="00895DF0">
        <w:rPr>
          <w:rFonts w:eastAsia="Calibri" w:cs="Arial"/>
          <w:bCs/>
          <w:kern w:val="2"/>
          <w:lang w:val="en-ZA" w:eastAsia="en-ZA"/>
          <w14:ligatures w14:val="standardContextual"/>
        </w:rPr>
        <w:t>[1 mark]</w:t>
      </w:r>
      <w:r w:rsidRPr="00895DF0">
        <w:rPr>
          <w:rFonts w:eastAsia="Calibri" w:cs="Arial"/>
          <w:bCs/>
          <w:kern w:val="2"/>
          <w:lang w:val="en-ZA" w:eastAsia="en-ZA"/>
          <w14:ligatures w14:val="standardContextual"/>
        </w:rPr>
        <w:br/>
        <w:t>A. R100-01 … R100-10; 1 000 notes per brick</w:t>
      </w:r>
      <w:r w:rsidRPr="00895DF0">
        <w:rPr>
          <w:rFonts w:eastAsia="Calibri" w:cs="Arial"/>
          <w:bCs/>
          <w:kern w:val="2"/>
          <w:lang w:val="en-ZA" w:eastAsia="en-ZA"/>
          <w14:ligatures w14:val="standardContextual"/>
        </w:rPr>
        <w:br/>
        <w:t>B. R100-01 … R100-12; 500 notes per brick</w:t>
      </w:r>
      <w:r w:rsidRPr="00895DF0">
        <w:rPr>
          <w:rFonts w:eastAsia="Calibri" w:cs="Arial"/>
          <w:bCs/>
          <w:kern w:val="2"/>
          <w:lang w:val="en-ZA" w:eastAsia="en-ZA"/>
          <w14:ligatures w14:val="standardContextual"/>
        </w:rPr>
        <w:br/>
        <w:t>C. R100-A … R100-J; 1 200 notes per brick</w:t>
      </w:r>
      <w:r w:rsidRPr="00895DF0">
        <w:rPr>
          <w:rFonts w:eastAsia="Calibri" w:cs="Arial"/>
          <w:bCs/>
          <w:kern w:val="2"/>
          <w:lang w:val="en-ZA" w:eastAsia="en-ZA"/>
          <w14:ligatures w14:val="standardContextual"/>
        </w:rPr>
        <w:br/>
        <w:t>D. R100-Ten only; single 10 000-note brick</w:t>
      </w:r>
      <w:r w:rsidRPr="00895DF0">
        <w:rPr>
          <w:rFonts w:eastAsia="Calibri" w:cs="Arial"/>
          <w:bCs/>
          <w:kern w:val="2"/>
          <w:lang w:val="en-ZA" w:eastAsia="en-ZA"/>
          <w14:ligatures w14:val="standardContextual"/>
        </w:rPr>
        <w:br/>
        <w:t>E. Unnumbered bricks; quantity captured later</w:t>
      </w:r>
      <w:r w:rsidRPr="00895DF0">
        <w:rPr>
          <w:rFonts w:eastAsia="Calibri" w:cs="Arial"/>
          <w:bCs/>
          <w:kern w:val="2"/>
          <w:lang w:val="en-ZA" w:eastAsia="en-ZA"/>
          <w14:ligatures w14:val="standardContextual"/>
        </w:rPr>
        <w:br/>
      </w:r>
    </w:p>
    <w:p w14:paraId="358CAC27" w14:textId="063BEFE7" w:rsidR="00B664EE" w:rsidRPr="00895DF0" w:rsidRDefault="00B664EE" w:rsidP="00B664EE">
      <w:pPr>
        <w:tabs>
          <w:tab w:val="left" w:pos="8505"/>
        </w:tabs>
        <w:spacing w:after="120"/>
        <w:ind w:right="96"/>
        <w:contextualSpacing/>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t>e) Which field most directly links each shrink-wrapped brick to this specific job when Sipho and Nomsa record it?</w:t>
      </w:r>
      <w:r w:rsidR="006F0756" w:rsidRPr="00895DF0">
        <w:rPr>
          <w:rFonts w:eastAsia="Calibri" w:cs="Arial"/>
          <w:bCs/>
          <w:kern w:val="2"/>
          <w:lang w:val="en-ZA" w:eastAsia="en-ZA"/>
          <w14:ligatures w14:val="standardContextual"/>
        </w:rPr>
        <w:t xml:space="preserve">                                                                                  [1 mark]</w:t>
      </w:r>
      <w:r w:rsidRPr="00895DF0">
        <w:rPr>
          <w:rFonts w:eastAsia="Calibri" w:cs="Arial"/>
          <w:bCs/>
          <w:kern w:val="2"/>
          <w:lang w:val="en-ZA" w:eastAsia="en-ZA"/>
          <w14:ligatures w14:val="standardContextual"/>
        </w:rPr>
        <w:br/>
        <w:t>A. Machine speed setting</w:t>
      </w:r>
      <w:r w:rsidRPr="00895DF0">
        <w:rPr>
          <w:rFonts w:eastAsia="Calibri" w:cs="Arial"/>
          <w:bCs/>
          <w:kern w:val="2"/>
          <w:lang w:val="en-ZA" w:eastAsia="en-ZA"/>
          <w14:ligatures w14:val="standardContextual"/>
        </w:rPr>
        <w:br/>
        <w:t>B. Job reference: MP-25-10-001</w:t>
      </w:r>
      <w:r w:rsidRPr="00895DF0">
        <w:rPr>
          <w:rFonts w:eastAsia="Calibri" w:cs="Arial"/>
          <w:bCs/>
          <w:kern w:val="2"/>
          <w:lang w:val="en-ZA" w:eastAsia="en-ZA"/>
          <w14:ligatures w14:val="standardContextual"/>
        </w:rPr>
        <w:br/>
        <w:t>C. Supervisor surname only</w:t>
      </w:r>
      <w:r w:rsidRPr="00895DF0">
        <w:rPr>
          <w:rFonts w:eastAsia="Calibri" w:cs="Arial"/>
          <w:bCs/>
          <w:kern w:val="2"/>
          <w:lang w:val="en-ZA" w:eastAsia="en-ZA"/>
          <w14:ligatures w14:val="standardContextual"/>
        </w:rPr>
        <w:br/>
        <w:t>D. Container colour</w:t>
      </w:r>
      <w:r w:rsidRPr="00895DF0">
        <w:rPr>
          <w:rFonts w:eastAsia="Calibri" w:cs="Arial"/>
          <w:bCs/>
          <w:kern w:val="2"/>
          <w:lang w:val="en-ZA" w:eastAsia="en-ZA"/>
          <w14:ligatures w14:val="standardContextual"/>
        </w:rPr>
        <w:br/>
        <w:t>E. Label template name</w:t>
      </w:r>
      <w:r w:rsidRPr="00895DF0">
        <w:rPr>
          <w:rFonts w:eastAsia="Calibri" w:cs="Arial"/>
          <w:bCs/>
          <w:kern w:val="2"/>
          <w:lang w:val="en-ZA" w:eastAsia="en-ZA"/>
          <w14:ligatures w14:val="standardContextual"/>
        </w:rPr>
        <w:br/>
        <w:t>Answer: B</w:t>
      </w:r>
    </w:p>
    <w:p w14:paraId="277F4679" w14:textId="2D73DFA0" w:rsidR="00A01800" w:rsidRPr="00895DF0" w:rsidRDefault="00A01800" w:rsidP="00A01800">
      <w:pPr>
        <w:tabs>
          <w:tab w:val="left" w:pos="8505"/>
        </w:tabs>
        <w:spacing w:after="120"/>
        <w:ind w:right="96"/>
        <w:contextualSpacing/>
        <w:rPr>
          <w:rFonts w:eastAsia="Calibri" w:cs="Arial"/>
          <w:b/>
          <w:kern w:val="2"/>
          <w:lang w:val="en-ZA" w:eastAsia="en-ZA"/>
          <w14:ligatures w14:val="standardContextual"/>
        </w:rPr>
      </w:pPr>
      <w:r w:rsidRPr="00895DF0">
        <w:rPr>
          <w:rFonts w:eastAsia="Calibri" w:cs="Arial"/>
          <w:bCs/>
          <w:kern w:val="2"/>
          <w:lang w:val="en-ZA" w:eastAsia="en-ZA"/>
          <w14:ligatures w14:val="standardContextual"/>
        </w:rPr>
        <w:t xml:space="preserve">                                                                                        </w:t>
      </w:r>
      <w:r w:rsidR="006F0756" w:rsidRPr="00895DF0">
        <w:rPr>
          <w:rFonts w:eastAsia="Calibri" w:cs="Arial"/>
          <w:bCs/>
          <w:kern w:val="2"/>
          <w:lang w:val="en-ZA" w:eastAsia="en-ZA"/>
          <w14:ligatures w14:val="standardContextual"/>
        </w:rPr>
        <w:t xml:space="preserve">                         </w:t>
      </w:r>
      <w:r w:rsidRPr="00895DF0">
        <w:rPr>
          <w:rFonts w:eastAsia="Calibri" w:cs="Arial"/>
          <w:bCs/>
          <w:kern w:val="2"/>
          <w:lang w:val="en-ZA" w:eastAsia="en-ZA"/>
          <w14:ligatures w14:val="standardContextual"/>
        </w:rPr>
        <w:t xml:space="preserve"> </w:t>
      </w:r>
      <w:r w:rsidRPr="00895DF0">
        <w:rPr>
          <w:rFonts w:eastAsia="Calibri" w:cs="Arial"/>
          <w:b/>
          <w:kern w:val="2"/>
          <w:lang w:val="en-ZA" w:eastAsia="en-ZA"/>
          <w14:ligatures w14:val="standardContextual"/>
        </w:rPr>
        <w:t>(</w:t>
      </w:r>
      <w:r w:rsidR="00C86D7D" w:rsidRPr="00895DF0">
        <w:rPr>
          <w:rFonts w:eastAsia="Calibri" w:cs="Arial"/>
          <w:b/>
          <w:kern w:val="2"/>
          <w:lang w:val="en-ZA" w:eastAsia="en-ZA"/>
          <w14:ligatures w14:val="standardContextual"/>
        </w:rPr>
        <w:t xml:space="preserve">Total </w:t>
      </w:r>
      <w:r w:rsidRPr="00895DF0">
        <w:rPr>
          <w:rFonts w:eastAsia="Calibri" w:cs="Arial"/>
          <w:b/>
          <w:kern w:val="2"/>
          <w:lang w:val="en-ZA" w:eastAsia="en-ZA"/>
          <w14:ligatures w14:val="standardContextual"/>
        </w:rPr>
        <w:t>5</w:t>
      </w:r>
      <w:r w:rsidR="00947BF0" w:rsidRPr="00895DF0">
        <w:rPr>
          <w:rFonts w:eastAsia="Calibri" w:cs="Arial"/>
          <w:b/>
          <w:kern w:val="2"/>
          <w:lang w:val="en-ZA" w:eastAsia="en-ZA"/>
          <w14:ligatures w14:val="standardContextual"/>
        </w:rPr>
        <w:t xml:space="preserve"> marks</w:t>
      </w:r>
      <w:r w:rsidRPr="00895DF0">
        <w:rPr>
          <w:rFonts w:eastAsia="Calibri" w:cs="Arial"/>
          <w:b/>
          <w:kern w:val="2"/>
          <w:lang w:val="en-ZA" w:eastAsia="en-ZA"/>
          <w14:ligatures w14:val="standardContextual"/>
        </w:rPr>
        <w:t>)</w:t>
      </w:r>
    </w:p>
    <w:p w14:paraId="58BF4B86" w14:textId="41FFF054" w:rsidR="00A01800" w:rsidRPr="00895DF0" w:rsidRDefault="00A01800" w:rsidP="00A01800">
      <w:pPr>
        <w:ind w:right="96"/>
        <w:jc w:val="center"/>
        <w:rPr>
          <w:rFonts w:eastAsia="Calibri" w:cs="Arial"/>
          <w:b/>
          <w:bCs/>
          <w:kern w:val="2"/>
          <w:lang w:val="en-ZA" w:eastAsia="en-ZA"/>
          <w14:ligatures w14:val="standardContextual"/>
        </w:rPr>
      </w:pPr>
      <w:r w:rsidRPr="00895DF0">
        <w:rPr>
          <w:rFonts w:eastAsia="Calibri" w:cs="Arial"/>
          <w:bCs/>
          <w:kern w:val="2"/>
          <w:lang w:val="en-ZA" w:eastAsia="en-ZA"/>
          <w14:ligatures w14:val="standardContextual"/>
        </w:rPr>
        <w:t>_____________________________________________________________________</w:t>
      </w:r>
      <w:r w:rsidR="001B7A5C" w:rsidRPr="00895DF0">
        <w:rPr>
          <w:rFonts w:eastAsia="Calibri" w:cs="Arial"/>
          <w:b/>
          <w:kern w:val="2"/>
          <w:u w:val="single"/>
          <w:lang w:val="en-ZA" w:eastAsia="en-ZA"/>
          <w14:ligatures w14:val="standardContextual"/>
        </w:rPr>
        <w:t>3.</w:t>
      </w:r>
      <w:r w:rsidR="00F20C78" w:rsidRPr="00895DF0">
        <w:rPr>
          <w:rFonts w:eastAsia="Calibri" w:cs="Arial"/>
          <w:b/>
          <w:kern w:val="2"/>
          <w:u w:val="single"/>
          <w:lang w:val="en-ZA" w:eastAsia="en-ZA"/>
          <w14:ligatures w14:val="standardContextual"/>
        </w:rPr>
        <w:t>1.5</w:t>
      </w:r>
      <w:r w:rsidRPr="00895DF0">
        <w:rPr>
          <w:rFonts w:eastAsia="Calibri" w:cs="Arial"/>
          <w:bCs/>
          <w:kern w:val="2"/>
          <w:lang w:val="en-ZA" w:eastAsia="en-ZA"/>
          <w14:ligatures w14:val="standardContextual"/>
        </w:rPr>
        <w:t>___________________________________________________________________</w:t>
      </w:r>
      <w:r w:rsidR="00F20C78" w:rsidRPr="00895DF0">
        <w:rPr>
          <w:rFonts w:eastAsia="Calibri" w:cs="Arial"/>
          <w:bCs/>
          <w:kern w:val="2"/>
          <w:u w:val="single"/>
          <w:lang w:val="en-ZA" w:eastAsia="en-ZA"/>
          <w14:ligatures w14:val="standardContextual"/>
        </w:rPr>
        <w:t>a.</w:t>
      </w:r>
      <w:r w:rsidRPr="00895DF0">
        <w:rPr>
          <w:rFonts w:eastAsia="Calibri" w:cs="Arial"/>
          <w:bCs/>
          <w:kern w:val="2"/>
          <w:u w:val="single"/>
          <w:lang w:val="en-ZA" w:eastAsia="en-ZA"/>
          <w14:ligatures w14:val="standardContextual"/>
        </w:rPr>
        <w:t>__________________________________________________________________</w:t>
      </w:r>
      <w:r w:rsidRPr="00895DF0">
        <w:rPr>
          <w:rFonts w:eastAsia="Calibri" w:cs="Arial"/>
          <w:bCs/>
          <w:kern w:val="2"/>
          <w:u w:val="single"/>
          <w:lang w:val="en-ZA" w:eastAsia="en-ZA"/>
          <w14:ligatures w14:val="standardContextual"/>
        </w:rPr>
        <w:lastRenderedPageBreak/>
        <w:t>__</w:t>
      </w:r>
      <w:r w:rsidR="00F20C78" w:rsidRPr="00895DF0">
        <w:rPr>
          <w:rFonts w:eastAsia="Calibri" w:cs="Arial"/>
          <w:bCs/>
          <w:kern w:val="2"/>
          <w:u w:val="single"/>
          <w:lang w:val="en-ZA" w:eastAsia="en-ZA"/>
          <w14:ligatures w14:val="standardContextual"/>
        </w:rPr>
        <w:t>b.</w:t>
      </w:r>
      <w:r w:rsidRPr="00895DF0">
        <w:rPr>
          <w:rFonts w:eastAsia="Calibri" w:cs="Arial"/>
          <w:bCs/>
          <w:kern w:val="2"/>
          <w:u w:val="single"/>
          <w:lang w:val="en-ZA" w:eastAsia="en-ZA"/>
          <w14:ligatures w14:val="standardContextual"/>
        </w:rPr>
        <w:t>____________________________________________________________________</w:t>
      </w:r>
      <w:r w:rsidR="00F20C78" w:rsidRPr="00895DF0">
        <w:rPr>
          <w:rFonts w:eastAsia="Calibri" w:cs="Arial"/>
          <w:bCs/>
          <w:kern w:val="2"/>
          <w:u w:val="single"/>
          <w:lang w:val="en-ZA" w:eastAsia="en-ZA"/>
          <w14:ligatures w14:val="standardContextual"/>
        </w:rPr>
        <w:t>c.</w:t>
      </w:r>
      <w:r w:rsidRPr="00895DF0">
        <w:rPr>
          <w:rFonts w:eastAsia="Calibri" w:cs="Arial"/>
          <w:bCs/>
          <w:kern w:val="2"/>
          <w:u w:val="single"/>
          <w:lang w:val="en-ZA" w:eastAsia="en-ZA"/>
          <w14:ligatures w14:val="standardContextual"/>
        </w:rPr>
        <w:t>____________________________________________________________________</w:t>
      </w:r>
      <w:r w:rsidR="002570F5" w:rsidRPr="00895DF0">
        <w:rPr>
          <w:rFonts w:eastAsia="Calibri" w:cs="Arial"/>
          <w:bCs/>
          <w:kern w:val="2"/>
          <w:u w:val="single"/>
          <w:lang w:val="en-ZA" w:eastAsia="en-ZA"/>
          <w14:ligatures w14:val="standardContextual"/>
        </w:rPr>
        <w:t>d.</w:t>
      </w:r>
      <w:r w:rsidRPr="00895DF0">
        <w:rPr>
          <w:rFonts w:eastAsia="Calibri" w:cs="Arial"/>
          <w:bCs/>
          <w:kern w:val="2"/>
          <w:u w:val="single"/>
          <w:lang w:val="en-ZA" w:eastAsia="en-ZA"/>
          <w14:ligatures w14:val="standardContextual"/>
        </w:rPr>
        <w:t>____________________________________________________________________</w:t>
      </w:r>
      <w:r w:rsidR="00D155CA" w:rsidRPr="00895DF0">
        <w:rPr>
          <w:rFonts w:eastAsia="Calibri" w:cs="Arial"/>
          <w:bCs/>
          <w:kern w:val="2"/>
          <w:u w:val="single"/>
          <w:lang w:val="en-ZA" w:eastAsia="en-ZA"/>
          <w14:ligatures w14:val="standardContextual"/>
        </w:rPr>
        <w:t>e</w:t>
      </w:r>
      <w:r w:rsidRPr="00895DF0">
        <w:rPr>
          <w:rFonts w:eastAsia="Calibri" w:cs="Arial"/>
          <w:bCs/>
          <w:kern w:val="2"/>
          <w:u w:val="single"/>
          <w:lang w:val="en-ZA" w:eastAsia="en-ZA"/>
          <w14:ligatures w14:val="standardContextual"/>
        </w:rPr>
        <w:t>__________________________________________________________________</w:t>
      </w:r>
    </w:p>
    <w:p w14:paraId="1D7A7183" w14:textId="77777777" w:rsidR="00002628" w:rsidRPr="00895DF0" w:rsidRDefault="00002628" w:rsidP="00002628">
      <w:pPr>
        <w:ind w:right="96"/>
        <w:rPr>
          <w:rFonts w:eastAsia="Calibri" w:cs="Arial"/>
          <w:b/>
          <w:bCs/>
          <w:kern w:val="2"/>
          <w:lang w:val="en-ZA" w:eastAsia="en-ZA"/>
          <w14:ligatures w14:val="standardContextual"/>
        </w:rPr>
      </w:pPr>
    </w:p>
    <w:p w14:paraId="2BA244A3" w14:textId="792BA6A4" w:rsidR="007F3F51" w:rsidRPr="00895DF0" w:rsidRDefault="00A01800" w:rsidP="007416A3">
      <w:pPr>
        <w:tabs>
          <w:tab w:val="left" w:pos="8505"/>
        </w:tabs>
        <w:spacing w:after="120"/>
        <w:ind w:right="96" w:hanging="567"/>
        <w:contextualSpacing/>
        <w:rPr>
          <w:rFonts w:eastAsia="Calibri" w:cs="Arial"/>
          <w:b/>
          <w:bCs/>
          <w:kern w:val="2"/>
          <w:lang w:eastAsia="en-ZA"/>
          <w14:ligatures w14:val="standardContextual"/>
        </w:rPr>
      </w:pPr>
      <w:r w:rsidRPr="00895DF0">
        <w:rPr>
          <w:rFonts w:eastAsia="Calibri" w:cs="Arial"/>
          <w:b/>
          <w:kern w:val="2"/>
          <w:lang w:val="en-ZA" w:eastAsia="en-ZA"/>
          <w14:ligatures w14:val="standardContextual"/>
        </w:rPr>
        <w:t>3.</w:t>
      </w:r>
      <w:r w:rsidR="00F143CD" w:rsidRPr="00895DF0">
        <w:rPr>
          <w:rFonts w:eastAsia="Calibri" w:cs="Arial"/>
          <w:b/>
          <w:kern w:val="2"/>
          <w:lang w:val="en-ZA" w:eastAsia="en-ZA"/>
          <w14:ligatures w14:val="standardContextual"/>
        </w:rPr>
        <w:t>1.</w:t>
      </w:r>
      <w:r w:rsidRPr="00895DF0">
        <w:rPr>
          <w:rFonts w:eastAsia="Calibri" w:cs="Arial"/>
          <w:b/>
          <w:kern w:val="2"/>
          <w:lang w:val="en-ZA" w:eastAsia="en-ZA"/>
          <w14:ligatures w14:val="standardContextual"/>
        </w:rPr>
        <w:t>6</w:t>
      </w:r>
      <w:r w:rsidR="007F3F51" w:rsidRPr="00895DF0">
        <w:rPr>
          <w:rFonts w:eastAsia="Calibri" w:cs="Arial"/>
          <w:bCs/>
          <w:kern w:val="2"/>
          <w:lang w:eastAsia="en-ZA"/>
          <w14:ligatures w14:val="standardContextual"/>
        </w:rPr>
        <w:t xml:space="preserve"> Using Event B (11:07) in the scenario — Brick R100-09 seen by Sipho Dlamini (A-4372) and Nomsa M. (B-5219), write “True” or “False” next to each statement.</w:t>
      </w:r>
    </w:p>
    <w:p w14:paraId="49C22523" w14:textId="77777777" w:rsidR="007F3F51" w:rsidRPr="00895DF0" w:rsidRDefault="007F3F51" w:rsidP="00A01800">
      <w:pPr>
        <w:tabs>
          <w:tab w:val="left" w:pos="8505"/>
        </w:tabs>
        <w:spacing w:after="120"/>
        <w:ind w:right="96"/>
        <w:contextualSpacing/>
        <w:rPr>
          <w:rFonts w:eastAsia="Calibri" w:cs="Arial"/>
          <w:b/>
          <w:bCs/>
          <w:kern w:val="2"/>
          <w:lang w:eastAsia="en-ZA"/>
          <w14:ligatures w14:val="standardContextual"/>
        </w:rPr>
      </w:pPr>
    </w:p>
    <w:p w14:paraId="15B0E7B1" w14:textId="569AE5BC" w:rsidR="008011E3" w:rsidRPr="00895DF0" w:rsidRDefault="008011E3" w:rsidP="007416A3">
      <w:pPr>
        <w:pStyle w:val="ListParagraph"/>
        <w:numPr>
          <w:ilvl w:val="0"/>
          <w:numId w:val="36"/>
        </w:numPr>
        <w:spacing w:before="100" w:beforeAutospacing="1" w:after="100" w:afterAutospacing="1"/>
        <w:ind w:left="0" w:hanging="284"/>
        <w:jc w:val="both"/>
        <w:rPr>
          <w:rFonts w:eastAsia="Times New Roman" w:cs="Arial"/>
          <w:lang w:val="en-ZA" w:eastAsia="zh-CN"/>
        </w:rPr>
      </w:pPr>
      <w:r w:rsidRPr="00895DF0">
        <w:rPr>
          <w:rFonts w:eastAsia="Times New Roman" w:cs="Arial"/>
          <w:lang w:val="en-ZA" w:eastAsia="zh-CN"/>
        </w:rPr>
        <w:t xml:space="preserve">At 11:07, dye staining visible through the film on Brick R100-09 means it is a special item not for release to circulation. True/ False </w:t>
      </w:r>
      <w:r w:rsidR="008E3E4C" w:rsidRPr="00895DF0">
        <w:rPr>
          <w:rFonts w:eastAsia="Times New Roman" w:cs="Arial"/>
          <w:lang w:val="en-ZA" w:eastAsia="zh-CN"/>
        </w:rPr>
        <w:t xml:space="preserve">                                                               </w:t>
      </w:r>
      <w:proofErr w:type="gramStart"/>
      <w:r w:rsidR="008E3E4C" w:rsidRPr="00895DF0">
        <w:rPr>
          <w:rFonts w:eastAsia="Times New Roman" w:cs="Arial"/>
          <w:lang w:val="en-ZA" w:eastAsia="zh-CN"/>
        </w:rPr>
        <w:t xml:space="preserve">   </w:t>
      </w:r>
      <w:r w:rsidRPr="00895DF0">
        <w:rPr>
          <w:rFonts w:eastAsia="Times New Roman" w:cs="Arial"/>
          <w:lang w:val="en-ZA" w:eastAsia="zh-CN"/>
        </w:rPr>
        <w:t>[</w:t>
      </w:r>
      <w:proofErr w:type="gramEnd"/>
      <w:r w:rsidRPr="00895DF0">
        <w:rPr>
          <w:rFonts w:eastAsia="Times New Roman" w:cs="Arial"/>
          <w:lang w:val="en-ZA" w:eastAsia="zh-CN"/>
        </w:rPr>
        <w:t>1 mark]</w:t>
      </w:r>
    </w:p>
    <w:p w14:paraId="1DCDF75C" w14:textId="77777777" w:rsidR="00DB4025" w:rsidRPr="00895DF0" w:rsidRDefault="00DB4025" w:rsidP="007416A3">
      <w:pPr>
        <w:pStyle w:val="ListParagraph"/>
        <w:spacing w:before="100" w:beforeAutospacing="1" w:after="100" w:afterAutospacing="1"/>
        <w:ind w:left="0" w:hanging="284"/>
        <w:jc w:val="both"/>
        <w:rPr>
          <w:rFonts w:eastAsia="Times New Roman" w:cs="Arial"/>
          <w:lang w:val="en-ZA" w:eastAsia="zh-CN"/>
        </w:rPr>
      </w:pPr>
    </w:p>
    <w:p w14:paraId="2FDD6351" w14:textId="6584DF01" w:rsidR="00DB4025" w:rsidRPr="00895DF0" w:rsidRDefault="008011E3" w:rsidP="007416A3">
      <w:pPr>
        <w:pStyle w:val="ListParagraph"/>
        <w:numPr>
          <w:ilvl w:val="0"/>
          <w:numId w:val="36"/>
        </w:numPr>
        <w:spacing w:before="100" w:beforeAutospacing="1" w:after="100" w:afterAutospacing="1"/>
        <w:ind w:left="0" w:hanging="284"/>
        <w:jc w:val="both"/>
        <w:rPr>
          <w:rFonts w:eastAsia="Times New Roman" w:cs="Arial"/>
          <w:lang w:val="en-ZA" w:eastAsia="zh-CN"/>
        </w:rPr>
      </w:pPr>
      <w:r w:rsidRPr="00895DF0">
        <w:rPr>
          <w:rFonts w:eastAsia="Times New Roman" w:cs="Arial"/>
          <w:lang w:val="en-ZA" w:eastAsia="zh-CN"/>
        </w:rPr>
        <w:t>Because totals matched at 11:30, R100-09 may be re-wrapped and dispatched with the fit R100 bricks.</w:t>
      </w:r>
      <w:r w:rsidR="00DB4025" w:rsidRPr="00895DF0">
        <w:rPr>
          <w:rFonts w:eastAsia="Times New Roman" w:cs="Arial"/>
          <w:lang w:val="en-ZA" w:eastAsia="zh-CN"/>
        </w:rPr>
        <w:t xml:space="preserve"> True/ False </w:t>
      </w:r>
      <w:r w:rsidR="008E3E4C" w:rsidRPr="00895DF0">
        <w:rPr>
          <w:rFonts w:eastAsia="Times New Roman" w:cs="Arial"/>
          <w:lang w:val="en-ZA" w:eastAsia="zh-CN"/>
        </w:rPr>
        <w:t xml:space="preserve">                                                                                    </w:t>
      </w:r>
      <w:proofErr w:type="gramStart"/>
      <w:r w:rsidR="008E3E4C" w:rsidRPr="00895DF0">
        <w:rPr>
          <w:rFonts w:eastAsia="Times New Roman" w:cs="Arial"/>
          <w:lang w:val="en-ZA" w:eastAsia="zh-CN"/>
        </w:rPr>
        <w:t xml:space="preserve">   </w:t>
      </w:r>
      <w:r w:rsidR="00DB4025" w:rsidRPr="00895DF0">
        <w:rPr>
          <w:rFonts w:eastAsia="Times New Roman" w:cs="Arial"/>
          <w:lang w:val="en-ZA" w:eastAsia="zh-CN"/>
        </w:rPr>
        <w:t>[</w:t>
      </w:r>
      <w:proofErr w:type="gramEnd"/>
      <w:r w:rsidR="00DB4025" w:rsidRPr="00895DF0">
        <w:rPr>
          <w:rFonts w:eastAsia="Times New Roman" w:cs="Arial"/>
          <w:lang w:val="en-ZA" w:eastAsia="zh-CN"/>
        </w:rPr>
        <w:t>1 mark]</w:t>
      </w:r>
    </w:p>
    <w:p w14:paraId="252A8EB4" w14:textId="77777777" w:rsidR="00DB4025" w:rsidRPr="00895DF0" w:rsidRDefault="00DB4025" w:rsidP="007416A3">
      <w:pPr>
        <w:pStyle w:val="ListParagraph"/>
        <w:ind w:left="0" w:hanging="284"/>
        <w:rPr>
          <w:rFonts w:eastAsia="Times New Roman" w:cs="Arial"/>
          <w:lang w:val="en-ZA" w:eastAsia="zh-CN"/>
        </w:rPr>
      </w:pPr>
    </w:p>
    <w:p w14:paraId="60247097" w14:textId="0F3FDFA1" w:rsidR="00DB4025" w:rsidRPr="00895DF0" w:rsidRDefault="008011E3" w:rsidP="007416A3">
      <w:pPr>
        <w:pStyle w:val="ListParagraph"/>
        <w:numPr>
          <w:ilvl w:val="0"/>
          <w:numId w:val="36"/>
        </w:numPr>
        <w:spacing w:before="100" w:beforeAutospacing="1" w:after="100" w:afterAutospacing="1"/>
        <w:ind w:left="0" w:hanging="284"/>
        <w:jc w:val="both"/>
        <w:rPr>
          <w:rFonts w:eastAsia="Times New Roman" w:cs="Arial"/>
          <w:lang w:val="en-ZA" w:eastAsia="zh-CN"/>
        </w:rPr>
      </w:pPr>
      <w:r w:rsidRPr="00895DF0">
        <w:rPr>
          <w:rFonts w:eastAsia="Times New Roman" w:cs="Arial"/>
          <w:lang w:val="en-ZA" w:eastAsia="zh-CN"/>
        </w:rPr>
        <w:t>The correct immediate action is to isolate R100-09 and open an Exception Register entry under dual control, quoting Job MP-25-10-001 and Seal S784391.</w:t>
      </w:r>
      <w:r w:rsidR="00DB4025" w:rsidRPr="00895DF0">
        <w:rPr>
          <w:rFonts w:eastAsia="Times New Roman" w:cs="Arial"/>
          <w:lang w:val="en-ZA" w:eastAsia="zh-CN"/>
        </w:rPr>
        <w:t xml:space="preserve"> True/ False</w:t>
      </w:r>
      <w:r w:rsidR="008E3E4C" w:rsidRPr="00895DF0">
        <w:rPr>
          <w:rFonts w:eastAsia="Times New Roman" w:cs="Arial"/>
          <w:lang w:val="en-ZA" w:eastAsia="zh-CN"/>
        </w:rPr>
        <w:t xml:space="preserve">    </w:t>
      </w:r>
      <w:proofErr w:type="gramStart"/>
      <w:r w:rsidR="008E3E4C" w:rsidRPr="00895DF0">
        <w:rPr>
          <w:rFonts w:eastAsia="Times New Roman" w:cs="Arial"/>
          <w:lang w:val="en-ZA" w:eastAsia="zh-CN"/>
        </w:rPr>
        <w:t xml:space="preserve">  </w:t>
      </w:r>
      <w:r w:rsidR="00DB4025" w:rsidRPr="00895DF0">
        <w:rPr>
          <w:rFonts w:eastAsia="Times New Roman" w:cs="Arial"/>
          <w:lang w:val="en-ZA" w:eastAsia="zh-CN"/>
        </w:rPr>
        <w:t xml:space="preserve"> [</w:t>
      </w:r>
      <w:proofErr w:type="gramEnd"/>
      <w:r w:rsidR="00DB4025" w:rsidRPr="00895DF0">
        <w:rPr>
          <w:rFonts w:eastAsia="Times New Roman" w:cs="Arial"/>
          <w:lang w:val="en-ZA" w:eastAsia="zh-CN"/>
        </w:rPr>
        <w:t>1 mark]</w:t>
      </w:r>
    </w:p>
    <w:p w14:paraId="687B4F6D" w14:textId="77777777" w:rsidR="00DB4025" w:rsidRPr="00895DF0" w:rsidRDefault="00DB4025" w:rsidP="007416A3">
      <w:pPr>
        <w:pStyle w:val="ListParagraph"/>
        <w:ind w:left="0" w:hanging="284"/>
        <w:rPr>
          <w:rFonts w:eastAsia="Times New Roman" w:cs="Arial"/>
          <w:lang w:val="en-ZA" w:eastAsia="zh-CN"/>
        </w:rPr>
      </w:pPr>
    </w:p>
    <w:p w14:paraId="54DE5C99" w14:textId="10A9947E" w:rsidR="00DB4025" w:rsidRPr="00895DF0" w:rsidRDefault="008011E3" w:rsidP="007416A3">
      <w:pPr>
        <w:pStyle w:val="ListParagraph"/>
        <w:numPr>
          <w:ilvl w:val="0"/>
          <w:numId w:val="36"/>
        </w:numPr>
        <w:spacing w:before="100" w:beforeAutospacing="1" w:after="100" w:afterAutospacing="1"/>
        <w:ind w:left="0" w:hanging="284"/>
        <w:jc w:val="both"/>
        <w:rPr>
          <w:rFonts w:eastAsia="Times New Roman" w:cs="Arial"/>
          <w:lang w:val="en-ZA" w:eastAsia="zh-CN"/>
        </w:rPr>
      </w:pPr>
      <w:r w:rsidRPr="00895DF0">
        <w:rPr>
          <w:rFonts w:eastAsia="Times New Roman" w:cs="Arial"/>
          <w:lang w:val="en-ZA" w:eastAsia="zh-CN"/>
        </w:rPr>
        <w:t xml:space="preserve">An Exception Register entry for R100-09 may omit operator IDs </w:t>
      </w:r>
      <w:proofErr w:type="gramStart"/>
      <w:r w:rsidRPr="00895DF0">
        <w:rPr>
          <w:rFonts w:eastAsia="Times New Roman" w:cs="Arial"/>
          <w:lang w:val="en-ZA" w:eastAsia="zh-CN"/>
        </w:rPr>
        <w:t>as long as</w:t>
      </w:r>
      <w:proofErr w:type="gramEnd"/>
      <w:r w:rsidRPr="00895DF0">
        <w:rPr>
          <w:rFonts w:eastAsia="Times New Roman" w:cs="Arial"/>
          <w:lang w:val="en-ZA" w:eastAsia="zh-CN"/>
        </w:rPr>
        <w:t xml:space="preserve"> the time and brick number are recorded.</w:t>
      </w:r>
      <w:r w:rsidR="00DB4025" w:rsidRPr="00895DF0">
        <w:rPr>
          <w:rFonts w:eastAsia="Times New Roman" w:cs="Arial"/>
          <w:lang w:val="en-ZA" w:eastAsia="zh-CN"/>
        </w:rPr>
        <w:t xml:space="preserve"> True/ False </w:t>
      </w:r>
      <w:r w:rsidR="008E3E4C" w:rsidRPr="00895DF0">
        <w:rPr>
          <w:rFonts w:eastAsia="Times New Roman" w:cs="Arial"/>
          <w:lang w:val="en-ZA" w:eastAsia="zh-CN"/>
        </w:rPr>
        <w:t xml:space="preserve">                                        </w:t>
      </w:r>
      <w:r w:rsidR="00CA20B9" w:rsidRPr="00895DF0">
        <w:rPr>
          <w:rFonts w:eastAsia="Times New Roman" w:cs="Arial"/>
          <w:lang w:val="en-ZA" w:eastAsia="zh-CN"/>
        </w:rPr>
        <w:t xml:space="preserve">                         </w:t>
      </w:r>
      <w:proofErr w:type="gramStart"/>
      <w:r w:rsidR="00CA20B9" w:rsidRPr="00895DF0">
        <w:rPr>
          <w:rFonts w:eastAsia="Times New Roman" w:cs="Arial"/>
          <w:lang w:val="en-ZA" w:eastAsia="zh-CN"/>
        </w:rPr>
        <w:t xml:space="preserve">   </w:t>
      </w:r>
      <w:r w:rsidR="00DB4025" w:rsidRPr="00895DF0">
        <w:rPr>
          <w:rFonts w:eastAsia="Times New Roman" w:cs="Arial"/>
          <w:lang w:val="en-ZA" w:eastAsia="zh-CN"/>
        </w:rPr>
        <w:t>[</w:t>
      </w:r>
      <w:proofErr w:type="gramEnd"/>
      <w:r w:rsidR="00DB4025" w:rsidRPr="00895DF0">
        <w:rPr>
          <w:rFonts w:eastAsia="Times New Roman" w:cs="Arial"/>
          <w:lang w:val="en-ZA" w:eastAsia="zh-CN"/>
        </w:rPr>
        <w:t>1 mark]</w:t>
      </w:r>
    </w:p>
    <w:p w14:paraId="3F0F72CB" w14:textId="77777777" w:rsidR="00DB4025" w:rsidRPr="00895DF0" w:rsidRDefault="00DB4025" w:rsidP="007416A3">
      <w:pPr>
        <w:pStyle w:val="ListParagraph"/>
        <w:ind w:left="0" w:hanging="284"/>
        <w:rPr>
          <w:rFonts w:eastAsia="Times New Roman" w:cs="Arial"/>
          <w:lang w:val="en-ZA" w:eastAsia="zh-CN"/>
        </w:rPr>
      </w:pPr>
    </w:p>
    <w:p w14:paraId="366ABE93" w14:textId="09A18F99" w:rsidR="00947BF0" w:rsidRPr="00895DF0" w:rsidRDefault="008011E3" w:rsidP="007416A3">
      <w:pPr>
        <w:pStyle w:val="ListParagraph"/>
        <w:numPr>
          <w:ilvl w:val="0"/>
          <w:numId w:val="36"/>
        </w:numPr>
        <w:spacing w:before="100" w:beforeAutospacing="1" w:after="100" w:afterAutospacing="1"/>
        <w:ind w:left="0" w:hanging="284"/>
        <w:jc w:val="both"/>
        <w:rPr>
          <w:rFonts w:eastAsia="Times New Roman" w:cs="Arial"/>
          <w:lang w:val="en-ZA" w:eastAsia="zh-CN"/>
        </w:rPr>
      </w:pPr>
      <w:r w:rsidRPr="00895DF0">
        <w:rPr>
          <w:rFonts w:eastAsia="Times New Roman" w:cs="Arial"/>
          <w:lang w:val="en-ZA" w:eastAsia="zh-CN"/>
        </w:rPr>
        <w:t>Until authorised disposition, R100-09 must remain segregated and under dual control; re-wrapping without instruction would breach SOP SW-03.</w:t>
      </w:r>
      <w:r w:rsidR="00947BF0" w:rsidRPr="00895DF0">
        <w:rPr>
          <w:rFonts w:eastAsia="Times New Roman" w:cs="Arial"/>
          <w:lang w:val="en-ZA" w:eastAsia="zh-CN"/>
        </w:rPr>
        <w:t xml:space="preserve"> True/ False </w:t>
      </w:r>
      <w:r w:rsidR="00CA20B9" w:rsidRPr="00895DF0">
        <w:rPr>
          <w:rFonts w:eastAsia="Times New Roman" w:cs="Arial"/>
          <w:lang w:val="en-ZA" w:eastAsia="zh-CN"/>
        </w:rPr>
        <w:t xml:space="preserve">                    </w:t>
      </w:r>
      <w:proofErr w:type="gramStart"/>
      <w:r w:rsidR="00CA20B9" w:rsidRPr="00895DF0">
        <w:rPr>
          <w:rFonts w:eastAsia="Times New Roman" w:cs="Arial"/>
          <w:lang w:val="en-ZA" w:eastAsia="zh-CN"/>
        </w:rPr>
        <w:t xml:space="preserve">   </w:t>
      </w:r>
      <w:r w:rsidR="00947BF0" w:rsidRPr="00895DF0">
        <w:rPr>
          <w:rFonts w:eastAsia="Times New Roman" w:cs="Arial"/>
          <w:lang w:val="en-ZA" w:eastAsia="zh-CN"/>
        </w:rPr>
        <w:t>[</w:t>
      </w:r>
      <w:proofErr w:type="gramEnd"/>
      <w:r w:rsidR="00947BF0" w:rsidRPr="00895DF0">
        <w:rPr>
          <w:rFonts w:eastAsia="Times New Roman" w:cs="Arial"/>
          <w:lang w:val="en-ZA" w:eastAsia="zh-CN"/>
        </w:rPr>
        <w:t>1 mark]</w:t>
      </w:r>
    </w:p>
    <w:p w14:paraId="2B471AAB" w14:textId="2126668E" w:rsidR="00A01800" w:rsidRPr="00895DF0" w:rsidRDefault="00A00C82" w:rsidP="00947BF0">
      <w:pPr>
        <w:tabs>
          <w:tab w:val="left" w:pos="8505"/>
        </w:tabs>
        <w:spacing w:after="120"/>
        <w:ind w:right="96"/>
        <w:contextualSpacing/>
        <w:rPr>
          <w:rFonts w:eastAsia="Calibri" w:cs="Arial"/>
          <w:b/>
          <w:kern w:val="2"/>
          <w:lang w:val="en-ZA" w:eastAsia="en-ZA"/>
          <w14:ligatures w14:val="standardContextual"/>
        </w:rPr>
      </w:pPr>
      <w:r w:rsidRPr="00895DF0">
        <w:rPr>
          <w:rFonts w:eastAsia="Calibri" w:cs="Arial"/>
          <w:b/>
          <w:bCs/>
          <w:kern w:val="2"/>
          <w:lang w:eastAsia="en-ZA"/>
          <w14:ligatures w14:val="standardContextual"/>
        </w:rPr>
        <w:t xml:space="preserve">                                                                                             </w:t>
      </w:r>
      <w:r w:rsidR="00CA20B9" w:rsidRPr="00895DF0">
        <w:rPr>
          <w:rFonts w:eastAsia="Calibri" w:cs="Arial"/>
          <w:b/>
          <w:bCs/>
          <w:kern w:val="2"/>
          <w:lang w:eastAsia="en-ZA"/>
          <w14:ligatures w14:val="standardContextual"/>
        </w:rPr>
        <w:t xml:space="preserve">                    </w:t>
      </w:r>
      <w:r w:rsidRPr="00895DF0">
        <w:rPr>
          <w:rFonts w:eastAsia="Calibri" w:cs="Arial"/>
          <w:b/>
          <w:bCs/>
          <w:kern w:val="2"/>
          <w:lang w:eastAsia="en-ZA"/>
          <w14:ligatures w14:val="standardContextual"/>
        </w:rPr>
        <w:t xml:space="preserve"> (</w:t>
      </w:r>
      <w:r w:rsidR="00947BF0" w:rsidRPr="00895DF0">
        <w:rPr>
          <w:rFonts w:eastAsia="Calibri" w:cs="Arial"/>
          <w:b/>
          <w:bCs/>
          <w:kern w:val="2"/>
          <w:lang w:eastAsia="en-ZA"/>
          <w14:ligatures w14:val="standardContextual"/>
        </w:rPr>
        <w:t xml:space="preserve">Total </w:t>
      </w:r>
      <w:r w:rsidR="00C86D7D" w:rsidRPr="00895DF0">
        <w:rPr>
          <w:rFonts w:eastAsia="Calibri" w:cs="Arial"/>
          <w:b/>
          <w:bCs/>
          <w:kern w:val="2"/>
          <w:lang w:eastAsia="en-ZA"/>
          <w14:ligatures w14:val="standardContextual"/>
        </w:rPr>
        <w:t>5</w:t>
      </w:r>
      <w:r w:rsidR="00947BF0" w:rsidRPr="00895DF0">
        <w:rPr>
          <w:rFonts w:eastAsia="Calibri" w:cs="Arial"/>
          <w:b/>
          <w:bCs/>
          <w:kern w:val="2"/>
          <w:lang w:eastAsia="en-ZA"/>
          <w14:ligatures w14:val="standardContextual"/>
        </w:rPr>
        <w:t xml:space="preserve"> marks</w:t>
      </w:r>
      <w:r w:rsidR="00C86D7D" w:rsidRPr="00895DF0">
        <w:rPr>
          <w:rFonts w:eastAsia="Calibri" w:cs="Arial"/>
          <w:b/>
          <w:bCs/>
          <w:kern w:val="2"/>
          <w:lang w:eastAsia="en-ZA"/>
          <w14:ligatures w14:val="standardContextual"/>
        </w:rPr>
        <w:t>)</w:t>
      </w:r>
    </w:p>
    <w:p w14:paraId="61D6E12B" w14:textId="767C9468" w:rsidR="00A01800" w:rsidRPr="00895DF0" w:rsidRDefault="00A01800" w:rsidP="00A01800">
      <w:pPr>
        <w:ind w:right="96"/>
        <w:jc w:val="center"/>
        <w:rPr>
          <w:rFonts w:eastAsia="Calibri" w:cs="Arial"/>
          <w:bCs/>
          <w:kern w:val="2"/>
          <w:lang w:val="en-ZA" w:eastAsia="en-ZA"/>
          <w14:ligatures w14:val="standardContextual"/>
        </w:rPr>
      </w:pPr>
      <w:r w:rsidRPr="00895DF0">
        <w:rPr>
          <w:rFonts w:eastAsia="Calibri" w:cs="Arial"/>
          <w:bCs/>
          <w:kern w:val="2"/>
          <w:lang w:val="en-ZA" w:eastAsia="en-ZA"/>
          <w14:ligatures w14:val="standardContextual"/>
        </w:rPr>
        <w:t>_______________________________________________________________________</w:t>
      </w:r>
      <w:r w:rsidR="00A00C82" w:rsidRPr="00895DF0">
        <w:rPr>
          <w:rFonts w:eastAsia="Calibri" w:cs="Arial"/>
          <w:b/>
          <w:kern w:val="2"/>
          <w:u w:val="single"/>
          <w:lang w:val="en-ZA" w:eastAsia="en-ZA"/>
          <w14:ligatures w14:val="standardContextual"/>
        </w:rPr>
        <w:t>3.1.6</w:t>
      </w:r>
      <w:r w:rsidRPr="00895DF0">
        <w:rPr>
          <w:rFonts w:eastAsia="Calibri" w:cs="Arial"/>
          <w:bCs/>
          <w:kern w:val="2"/>
          <w:lang w:val="en-ZA" w:eastAsia="en-ZA"/>
          <w14:ligatures w14:val="standardContextual"/>
        </w:rPr>
        <w:t>_________________________________________________________________</w:t>
      </w:r>
      <w:r w:rsidR="00A00C82" w:rsidRPr="00895DF0">
        <w:rPr>
          <w:rFonts w:eastAsia="Calibri" w:cs="Arial"/>
          <w:bCs/>
          <w:kern w:val="2"/>
          <w:u w:val="single"/>
          <w:lang w:val="en-ZA" w:eastAsia="en-ZA"/>
          <w14:ligatures w14:val="standardContextual"/>
        </w:rPr>
        <w:t>a.</w:t>
      </w:r>
      <w:r w:rsidRPr="00895DF0">
        <w:rPr>
          <w:rFonts w:eastAsia="Calibri" w:cs="Arial"/>
          <w:bCs/>
          <w:kern w:val="2"/>
          <w:u w:val="single"/>
          <w:lang w:val="en-ZA" w:eastAsia="en-ZA"/>
          <w14:ligatures w14:val="standardContextual"/>
        </w:rPr>
        <w:t>____________________________________________________________________</w:t>
      </w:r>
      <w:r w:rsidR="00A00C82" w:rsidRPr="00895DF0">
        <w:rPr>
          <w:rFonts w:eastAsia="Calibri" w:cs="Arial"/>
          <w:bCs/>
          <w:kern w:val="2"/>
          <w:u w:val="single"/>
          <w:lang w:val="en-ZA" w:eastAsia="en-ZA"/>
          <w14:ligatures w14:val="standardContextual"/>
        </w:rPr>
        <w:t>b.</w:t>
      </w:r>
      <w:r w:rsidRPr="00895DF0">
        <w:rPr>
          <w:rFonts w:eastAsia="Calibri" w:cs="Arial"/>
          <w:bCs/>
          <w:kern w:val="2"/>
          <w:u w:val="single"/>
          <w:lang w:val="en-ZA" w:eastAsia="en-ZA"/>
          <w14:ligatures w14:val="standardContextual"/>
        </w:rPr>
        <w:t>____________________________________________________________________</w:t>
      </w:r>
      <w:r w:rsidR="00A00C82" w:rsidRPr="00895DF0">
        <w:rPr>
          <w:rFonts w:eastAsia="Calibri" w:cs="Arial"/>
          <w:bCs/>
          <w:kern w:val="2"/>
          <w:u w:val="single"/>
          <w:lang w:val="en-ZA" w:eastAsia="en-ZA"/>
          <w14:ligatures w14:val="standardContextual"/>
        </w:rPr>
        <w:t>c.</w:t>
      </w:r>
      <w:r w:rsidRPr="00895DF0">
        <w:rPr>
          <w:rFonts w:eastAsia="Calibri" w:cs="Arial"/>
          <w:bCs/>
          <w:kern w:val="2"/>
          <w:u w:val="single"/>
          <w:lang w:val="en-ZA" w:eastAsia="en-ZA"/>
          <w14:ligatures w14:val="standardContextual"/>
        </w:rPr>
        <w:t>____________________________________________________________________</w:t>
      </w:r>
      <w:r w:rsidR="00A00C82" w:rsidRPr="00895DF0">
        <w:rPr>
          <w:rFonts w:eastAsia="Calibri" w:cs="Arial"/>
          <w:bCs/>
          <w:kern w:val="2"/>
          <w:u w:val="single"/>
          <w:lang w:val="en-ZA" w:eastAsia="en-ZA"/>
          <w14:ligatures w14:val="standardContextual"/>
        </w:rPr>
        <w:t>d.</w:t>
      </w:r>
      <w:r w:rsidRPr="00895DF0">
        <w:rPr>
          <w:rFonts w:eastAsia="Calibri" w:cs="Arial"/>
          <w:bCs/>
          <w:kern w:val="2"/>
          <w:u w:val="single"/>
          <w:lang w:val="en-ZA" w:eastAsia="en-ZA"/>
          <w14:ligatures w14:val="standardContextual"/>
        </w:rPr>
        <w:t>____________________________________________________________________</w:t>
      </w:r>
      <w:r w:rsidR="00A00C82" w:rsidRPr="00895DF0">
        <w:rPr>
          <w:rFonts w:eastAsia="Calibri" w:cs="Arial"/>
          <w:bCs/>
          <w:kern w:val="2"/>
          <w:u w:val="single"/>
          <w:lang w:val="en-ZA" w:eastAsia="en-ZA"/>
          <w14:ligatures w14:val="standardContextual"/>
        </w:rPr>
        <w:t>e</w:t>
      </w:r>
      <w:r w:rsidRPr="00895DF0">
        <w:rPr>
          <w:rFonts w:eastAsia="Calibri" w:cs="Arial"/>
          <w:bCs/>
          <w:kern w:val="2"/>
          <w:lang w:val="en-ZA" w:eastAsia="en-ZA"/>
          <w14:ligatures w14:val="standardContextual"/>
        </w:rPr>
        <w:t>____________________________________________________________________________________________________________________________________________________________________________________________________________</w:t>
      </w:r>
      <w:r w:rsidRPr="00895DF0">
        <w:rPr>
          <w:rFonts w:eastAsia="Calibri" w:cs="Arial"/>
          <w:bCs/>
          <w:kern w:val="2"/>
          <w:lang w:val="en-ZA" w:eastAsia="en-ZA"/>
          <w14:ligatures w14:val="standardContextual"/>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11CFAFB" w14:textId="77777777" w:rsidR="00414C16" w:rsidRPr="00895DF0" w:rsidRDefault="00414C16" w:rsidP="00A01800">
      <w:pPr>
        <w:ind w:right="96"/>
        <w:jc w:val="center"/>
        <w:rPr>
          <w:rFonts w:eastAsia="Calibri" w:cs="Arial"/>
          <w:b/>
          <w:bCs/>
          <w:kern w:val="2"/>
          <w:lang w:val="en-ZA" w:eastAsia="en-ZA"/>
          <w14:ligatures w14:val="standardContextual"/>
        </w:rPr>
      </w:pPr>
    </w:p>
    <w:p w14:paraId="42E6731F" w14:textId="19C06A5A" w:rsidR="00414C16" w:rsidRPr="00895DF0" w:rsidRDefault="00A01800" w:rsidP="007C784C">
      <w:pPr>
        <w:tabs>
          <w:tab w:val="left" w:pos="8505"/>
        </w:tabs>
        <w:spacing w:after="120"/>
        <w:ind w:right="96" w:hanging="567"/>
        <w:contextualSpacing/>
        <w:rPr>
          <w:rFonts w:eastAsia="Calibri" w:cs="Arial"/>
          <w:bCs/>
          <w:kern w:val="2"/>
          <w:lang w:eastAsia="en-ZA"/>
          <w14:ligatures w14:val="standardContextual"/>
        </w:rPr>
      </w:pPr>
      <w:r w:rsidRPr="00895DF0">
        <w:rPr>
          <w:rFonts w:eastAsia="Calibri" w:cs="Arial"/>
          <w:b/>
          <w:kern w:val="2"/>
          <w:lang w:val="en-ZA" w:eastAsia="en-ZA"/>
          <w14:ligatures w14:val="standardContextual"/>
        </w:rPr>
        <w:t>3.</w:t>
      </w:r>
      <w:r w:rsidR="00414C16" w:rsidRPr="00895DF0">
        <w:rPr>
          <w:rFonts w:eastAsia="Calibri" w:cs="Arial"/>
          <w:b/>
          <w:kern w:val="2"/>
          <w:lang w:val="en-ZA" w:eastAsia="en-ZA"/>
          <w14:ligatures w14:val="standardContextual"/>
        </w:rPr>
        <w:t>1.</w:t>
      </w:r>
      <w:r w:rsidR="001D2327" w:rsidRPr="00895DF0">
        <w:rPr>
          <w:rFonts w:eastAsia="Calibri" w:cs="Arial"/>
          <w:b/>
          <w:kern w:val="2"/>
          <w:lang w:val="en-ZA" w:eastAsia="en-ZA"/>
          <w14:ligatures w14:val="standardContextual"/>
        </w:rPr>
        <w:t>7</w:t>
      </w:r>
      <w:r w:rsidR="00414C16" w:rsidRPr="00895DF0">
        <w:rPr>
          <w:rFonts w:eastAsia="Calibri" w:cs="Arial"/>
          <w:b/>
          <w:kern w:val="2"/>
          <w:lang w:val="en-ZA" w:eastAsia="en-ZA"/>
          <w14:ligatures w14:val="standardContextual"/>
        </w:rPr>
        <w:t xml:space="preserve"> </w:t>
      </w:r>
      <w:r w:rsidR="00414C16" w:rsidRPr="00895DF0">
        <w:rPr>
          <w:rFonts w:eastAsia="Calibri" w:cs="Arial"/>
          <w:bCs/>
          <w:kern w:val="2"/>
          <w:lang w:eastAsia="en-ZA"/>
          <w14:ligatures w14:val="standardContextual"/>
        </w:rPr>
        <w:t>Using Event A in the scenario (10:58, Brick R50-07, Sipho Dlamini A-4372 and Nomsa M. B-5219, Job MP-25-10-001, Seal S784391), answer in short, point-form sentences.</w:t>
      </w:r>
    </w:p>
    <w:p w14:paraId="77271924" w14:textId="77777777" w:rsidR="00D52F56" w:rsidRPr="00895DF0" w:rsidRDefault="00D52F56" w:rsidP="001D2327">
      <w:pPr>
        <w:tabs>
          <w:tab w:val="left" w:pos="8505"/>
        </w:tabs>
        <w:spacing w:after="120"/>
        <w:ind w:right="96"/>
        <w:contextualSpacing/>
        <w:rPr>
          <w:rFonts w:eastAsia="Calibri" w:cs="Arial"/>
          <w:b/>
          <w:kern w:val="2"/>
          <w:lang w:eastAsia="en-ZA"/>
          <w14:ligatures w14:val="standardContextual"/>
        </w:rPr>
      </w:pPr>
    </w:p>
    <w:p w14:paraId="330F49B4" w14:textId="79B91BB1" w:rsidR="00414C16" w:rsidRPr="00895DF0" w:rsidRDefault="00D52F56" w:rsidP="007F4820">
      <w:pPr>
        <w:tabs>
          <w:tab w:val="left" w:pos="8505"/>
        </w:tabs>
        <w:spacing w:after="120"/>
        <w:ind w:right="96" w:hanging="284"/>
        <w:contextualSpacing/>
        <w:rPr>
          <w:rFonts w:eastAsia="Calibri" w:cs="Arial"/>
          <w:bCs/>
          <w:kern w:val="2"/>
          <w:lang w:eastAsia="en-ZA"/>
          <w14:ligatures w14:val="standardContextual"/>
        </w:rPr>
      </w:pPr>
      <w:r w:rsidRPr="00895DF0">
        <w:rPr>
          <w:rFonts w:eastAsia="Calibri" w:cs="Arial"/>
          <w:bCs/>
          <w:kern w:val="2"/>
          <w:lang w:eastAsia="en-ZA"/>
          <w14:ligatures w14:val="standardContextual"/>
        </w:rPr>
        <w:t>a. State two actions Sipho and Nomsa had to carry out immediately at 10:58.</w:t>
      </w:r>
      <w:r w:rsidR="00C61AA8" w:rsidRPr="00895DF0">
        <w:rPr>
          <w:rFonts w:eastAsia="Calibri" w:cs="Arial"/>
          <w:bCs/>
          <w:kern w:val="2"/>
          <w:lang w:eastAsia="en-ZA"/>
          <w14:ligatures w14:val="standardContextual"/>
        </w:rPr>
        <w:t xml:space="preserve"> [2 marks]</w:t>
      </w:r>
    </w:p>
    <w:p w14:paraId="2185EC1E" w14:textId="77777777" w:rsidR="0057167A" w:rsidRPr="00895DF0" w:rsidRDefault="0057167A" w:rsidP="007F4820">
      <w:pPr>
        <w:tabs>
          <w:tab w:val="left" w:pos="8505"/>
        </w:tabs>
        <w:spacing w:after="120"/>
        <w:ind w:right="96" w:hanging="284"/>
        <w:contextualSpacing/>
        <w:rPr>
          <w:rFonts w:eastAsia="Calibri" w:cs="Arial"/>
          <w:bCs/>
          <w:color w:val="EE0000"/>
          <w:kern w:val="2"/>
          <w:lang w:eastAsia="en-ZA"/>
          <w14:ligatures w14:val="standardContextual"/>
        </w:rPr>
      </w:pPr>
    </w:p>
    <w:p w14:paraId="00176561" w14:textId="177CF511" w:rsidR="00414C16" w:rsidRPr="00895DF0" w:rsidRDefault="00D64A7D" w:rsidP="007F4820">
      <w:pPr>
        <w:tabs>
          <w:tab w:val="left" w:pos="8505"/>
        </w:tabs>
        <w:spacing w:after="120"/>
        <w:ind w:right="96" w:hanging="284"/>
        <w:contextualSpacing/>
        <w:rPr>
          <w:rFonts w:eastAsia="Calibri" w:cs="Arial"/>
          <w:bCs/>
          <w:kern w:val="2"/>
          <w:lang w:eastAsia="en-ZA"/>
          <w14:ligatures w14:val="standardContextual"/>
        </w:rPr>
      </w:pPr>
      <w:r w:rsidRPr="00895DF0">
        <w:rPr>
          <w:rFonts w:eastAsia="Calibri" w:cs="Arial"/>
          <w:bCs/>
          <w:kern w:val="2"/>
          <w:lang w:eastAsia="en-ZA"/>
          <w14:ligatures w14:val="standardContextual"/>
        </w:rPr>
        <w:t xml:space="preserve">b. </w:t>
      </w:r>
      <w:r w:rsidR="00C85948" w:rsidRPr="00895DF0">
        <w:rPr>
          <w:rFonts w:eastAsia="Calibri" w:cs="Arial"/>
          <w:bCs/>
          <w:kern w:val="2"/>
          <w:lang w:eastAsia="en-ZA"/>
          <w14:ligatures w14:val="standardContextual"/>
        </w:rPr>
        <w:t>Draft a complete, job-specific MI log entry line for this event and state the final disposition after re-wrap</w:t>
      </w:r>
      <w:r w:rsidR="00C61AA8" w:rsidRPr="00895DF0">
        <w:rPr>
          <w:rFonts w:eastAsia="Calibri" w:cs="Arial"/>
          <w:bCs/>
          <w:kern w:val="2"/>
          <w:lang w:eastAsia="en-ZA"/>
          <w14:ligatures w14:val="standardContextual"/>
        </w:rPr>
        <w:t xml:space="preserve">                                                                               </w:t>
      </w:r>
      <w:proofErr w:type="gramStart"/>
      <w:r w:rsidR="00C61AA8" w:rsidRPr="00895DF0">
        <w:rPr>
          <w:rFonts w:eastAsia="Calibri" w:cs="Arial"/>
          <w:bCs/>
          <w:kern w:val="2"/>
          <w:lang w:eastAsia="en-ZA"/>
          <w14:ligatures w14:val="standardContextual"/>
        </w:rPr>
        <w:t xml:space="preserve">   [</w:t>
      </w:r>
      <w:proofErr w:type="gramEnd"/>
      <w:r w:rsidR="00C61AA8" w:rsidRPr="00895DF0">
        <w:rPr>
          <w:rFonts w:eastAsia="Calibri" w:cs="Arial"/>
          <w:bCs/>
          <w:kern w:val="2"/>
          <w:lang w:eastAsia="en-ZA"/>
          <w14:ligatures w14:val="standardContextual"/>
        </w:rPr>
        <w:t>3 marks]</w:t>
      </w:r>
    </w:p>
    <w:p w14:paraId="132C2E49" w14:textId="087E1A9D" w:rsidR="00D52F56" w:rsidRPr="00895DF0" w:rsidRDefault="00D52F56" w:rsidP="00D52F56">
      <w:pPr>
        <w:tabs>
          <w:tab w:val="left" w:pos="8505"/>
        </w:tabs>
        <w:spacing w:after="120"/>
        <w:ind w:right="96"/>
        <w:contextualSpacing/>
        <w:rPr>
          <w:rFonts w:eastAsia="Calibri" w:cs="Arial"/>
          <w:b/>
          <w:kern w:val="2"/>
          <w:lang w:val="en-ZA" w:eastAsia="en-ZA"/>
          <w14:ligatures w14:val="standardContextual"/>
        </w:rPr>
      </w:pPr>
    </w:p>
    <w:p w14:paraId="508CEA35" w14:textId="4C6CA58B" w:rsidR="00A01800" w:rsidRPr="00895DF0" w:rsidRDefault="004241E3" w:rsidP="00A01800">
      <w:pPr>
        <w:tabs>
          <w:tab w:val="left" w:pos="8505"/>
        </w:tabs>
        <w:spacing w:after="120"/>
        <w:ind w:right="96"/>
        <w:contextualSpacing/>
        <w:rPr>
          <w:rFonts w:eastAsia="Calibri" w:cs="Arial"/>
          <w:bCs/>
          <w:kern w:val="2"/>
          <w:lang w:val="en-ZA" w:eastAsia="en-ZA"/>
          <w14:ligatures w14:val="standardContextual"/>
        </w:rPr>
      </w:pPr>
      <w:r w:rsidRPr="00895DF0">
        <w:rPr>
          <w:rFonts w:eastAsia="Calibri" w:cs="Arial"/>
          <w:b/>
          <w:kern w:val="2"/>
          <w:lang w:val="en-ZA" w:eastAsia="en-ZA"/>
          <w14:ligatures w14:val="standardContextual"/>
        </w:rPr>
        <w:t xml:space="preserve">                                                                                                                  </w:t>
      </w:r>
      <w:r w:rsidR="00A01800" w:rsidRPr="00895DF0">
        <w:rPr>
          <w:rFonts w:eastAsia="Calibri" w:cs="Arial"/>
          <w:b/>
          <w:kern w:val="2"/>
          <w:lang w:val="en-ZA" w:eastAsia="en-ZA"/>
          <w14:ligatures w14:val="standardContextual"/>
        </w:rPr>
        <w:t>(</w:t>
      </w:r>
      <w:r w:rsidR="00F66B1D" w:rsidRPr="00895DF0">
        <w:rPr>
          <w:rFonts w:eastAsia="Calibri" w:cs="Arial"/>
          <w:b/>
          <w:kern w:val="2"/>
          <w:lang w:val="en-ZA" w:eastAsia="en-ZA"/>
          <w14:ligatures w14:val="standardContextual"/>
        </w:rPr>
        <w:t xml:space="preserve">Total </w:t>
      </w:r>
      <w:r w:rsidR="00A01800" w:rsidRPr="00895DF0">
        <w:rPr>
          <w:rFonts w:eastAsia="Calibri" w:cs="Arial"/>
          <w:b/>
          <w:kern w:val="2"/>
          <w:lang w:val="en-ZA" w:eastAsia="en-ZA"/>
          <w14:ligatures w14:val="standardContextual"/>
        </w:rPr>
        <w:t>5</w:t>
      </w:r>
      <w:r w:rsidR="00F5758B" w:rsidRPr="00895DF0">
        <w:rPr>
          <w:rFonts w:eastAsia="Calibri" w:cs="Arial"/>
          <w:b/>
          <w:kern w:val="2"/>
          <w:lang w:val="en-ZA" w:eastAsia="en-ZA"/>
          <w14:ligatures w14:val="standardContextual"/>
        </w:rPr>
        <w:t xml:space="preserve"> marks</w:t>
      </w:r>
      <w:r w:rsidR="00A01800" w:rsidRPr="00895DF0">
        <w:rPr>
          <w:rFonts w:eastAsia="Calibri" w:cs="Arial"/>
          <w:b/>
          <w:kern w:val="2"/>
          <w:lang w:val="en-ZA" w:eastAsia="en-ZA"/>
          <w14:ligatures w14:val="standardContextual"/>
        </w:rPr>
        <w:t>)</w:t>
      </w:r>
    </w:p>
    <w:p w14:paraId="4901C766" w14:textId="0A852C1C" w:rsidR="00A01800" w:rsidRPr="00895DF0" w:rsidRDefault="00F5758B" w:rsidP="00A01800">
      <w:pPr>
        <w:ind w:right="96"/>
        <w:jc w:val="center"/>
      </w:pPr>
      <w:r w:rsidRPr="00895DF0">
        <w:rPr>
          <w:rFonts w:eastAsia="Calibri" w:cs="Arial"/>
          <w:b/>
          <w:kern w:val="2"/>
          <w:u w:val="single"/>
          <w:lang w:val="en-ZA" w:eastAsia="en-ZA"/>
          <w14:ligatures w14:val="standardContextual"/>
        </w:rPr>
        <w:t>3.1.7a</w:t>
      </w:r>
      <w:r w:rsidR="00A01800" w:rsidRPr="00895DF0">
        <w:rPr>
          <w:rFonts w:eastAsia="Calibri" w:cs="Arial"/>
          <w:b/>
          <w:kern w:val="2"/>
          <w:u w:val="single"/>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B596B" w:rsidRPr="00895DF0">
        <w:rPr>
          <w:rFonts w:eastAsia="Calibri" w:cs="Arial"/>
          <w:b/>
          <w:kern w:val="2"/>
          <w:u w:val="single"/>
          <w:lang w:val="en-ZA" w:eastAsia="en-ZA"/>
          <w14:ligatures w14:val="standardContextual"/>
        </w:rPr>
        <w:t xml:space="preserve"> </w:t>
      </w:r>
      <w:r w:rsidRPr="00895DF0">
        <w:rPr>
          <w:rFonts w:eastAsia="Calibri" w:cs="Arial"/>
          <w:b/>
          <w:kern w:val="2"/>
          <w:u w:val="single"/>
          <w:lang w:val="en-ZA" w:eastAsia="en-ZA"/>
          <w14:ligatures w14:val="standardContextual"/>
        </w:rPr>
        <w:t>3.1.7b</w:t>
      </w:r>
      <w:r w:rsidR="00A01800" w:rsidRPr="00895DF0">
        <w:rPr>
          <w:rFonts w:eastAsia="Calibri" w:cs="Arial"/>
          <w:b/>
          <w:kern w:val="2"/>
          <w:u w:val="single"/>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01800" w:rsidRPr="00895DF0">
        <w:rPr>
          <w:rFonts w:eastAsia="Calibri" w:cs="Arial"/>
          <w:b/>
          <w:kern w:val="2"/>
          <w:u w:val="single"/>
          <w:lang w:val="en-ZA" w:eastAsia="en-ZA"/>
          <w14:ligatures w14:val="standardContextual"/>
        </w:rPr>
        <w:lastRenderedPageBreak/>
        <w:t>__________________________________________________________________</w:t>
      </w:r>
      <w:r w:rsidR="00CC34DE" w:rsidRPr="00895DF0">
        <w:rPr>
          <w:rFonts w:eastAsia="Calibri" w:cs="Arial"/>
          <w:b/>
          <w:kern w:val="2"/>
          <w:u w:val="single"/>
          <w:lang w:val="en-ZA" w:eastAsia="en-ZA"/>
          <w14:ligatures w14:val="standardContextual"/>
        </w:rPr>
        <w:t>_____________________________________________________________________________________________________________________________________________________________________________________________________________</w:t>
      </w:r>
    </w:p>
    <w:p w14:paraId="563E2EAD" w14:textId="3FF91C4B" w:rsidR="00D15783" w:rsidRPr="00895DF0" w:rsidRDefault="00A01800" w:rsidP="00A01800">
      <w:pPr>
        <w:ind w:right="96"/>
        <w:jc w:val="right"/>
        <w:rPr>
          <w:rFonts w:eastAsia="Calibri" w:cs="Arial"/>
          <w:b/>
          <w:bCs/>
          <w:kern w:val="2"/>
          <w:lang w:val="en-ZA" w:eastAsia="en-ZA"/>
          <w14:ligatures w14:val="standardContextual"/>
        </w:rPr>
      </w:pPr>
      <w:r w:rsidRPr="00895DF0">
        <w:rPr>
          <w:rFonts w:eastAsia="Calibri" w:cs="Arial"/>
          <w:b/>
          <w:bCs/>
          <w:kern w:val="2"/>
          <w:lang w:val="en-ZA" w:eastAsia="en-ZA"/>
          <w14:ligatures w14:val="standardContextual"/>
        </w:rPr>
        <w:t>Sub-total: 35 Marks</w:t>
      </w:r>
    </w:p>
    <w:p w14:paraId="7B7B5FF0" w14:textId="77777777" w:rsidR="00A01800" w:rsidRPr="00895DF0" w:rsidRDefault="00A01800" w:rsidP="00D15783">
      <w:pPr>
        <w:ind w:right="96"/>
        <w:rPr>
          <w:rFonts w:eastAsia="Calibri" w:cs="Arial"/>
          <w:b/>
          <w:bCs/>
          <w:kern w:val="2"/>
          <w:lang w:val="en-ZA" w:eastAsia="en-ZA"/>
          <w14:ligatures w14:val="standardContextual"/>
        </w:rPr>
      </w:pPr>
    </w:p>
    <w:p w14:paraId="77A179B5" w14:textId="578A3CE2" w:rsidR="00992DA2" w:rsidRPr="00895DF0" w:rsidRDefault="00A01800" w:rsidP="006B11C0">
      <w:pPr>
        <w:ind w:right="96"/>
        <w:jc w:val="right"/>
        <w:rPr>
          <w:rFonts w:eastAsia="Calibri" w:cs="Arial"/>
          <w:b/>
          <w:bCs/>
          <w:kern w:val="2"/>
          <w:lang w:val="en-ZA" w:eastAsia="en-ZA"/>
          <w14:ligatures w14:val="standardContextual"/>
        </w:rPr>
      </w:pPr>
      <w:r w:rsidRPr="00895DF0">
        <w:rPr>
          <w:rFonts w:eastAsia="Calibri" w:cs="Arial"/>
          <w:b/>
          <w:bCs/>
          <w:kern w:val="2"/>
          <w:lang w:val="en-ZA" w:eastAsia="en-ZA"/>
          <w14:ligatures w14:val="standardContextual"/>
        </w:rPr>
        <w:t xml:space="preserve">GRAND </w:t>
      </w:r>
      <w:r w:rsidR="00992DA2" w:rsidRPr="00895DF0">
        <w:rPr>
          <w:rFonts w:eastAsia="Calibri" w:cs="Arial"/>
          <w:b/>
          <w:bCs/>
          <w:kern w:val="2"/>
          <w:lang w:val="en-ZA" w:eastAsia="en-ZA"/>
          <w14:ligatures w14:val="standardContextual"/>
        </w:rPr>
        <w:t>TOTAL: 100</w:t>
      </w:r>
      <w:r w:rsidRPr="00895DF0">
        <w:rPr>
          <w:rFonts w:eastAsia="Calibri" w:cs="Arial"/>
          <w:b/>
          <w:bCs/>
          <w:kern w:val="2"/>
          <w:lang w:val="en-ZA" w:eastAsia="en-ZA"/>
          <w14:ligatures w14:val="standardContextual"/>
        </w:rPr>
        <w:t xml:space="preserve"> Marks</w:t>
      </w:r>
    </w:p>
    <w:p w14:paraId="08C70F7D" w14:textId="77777777" w:rsidR="00992DA2" w:rsidRPr="00895DF0" w:rsidRDefault="00992DA2" w:rsidP="006B11C0">
      <w:pPr>
        <w:ind w:right="96"/>
        <w:jc w:val="center"/>
        <w:rPr>
          <w:rFonts w:eastAsia="Calibri" w:cs="Arial"/>
          <w:b/>
          <w:bCs/>
          <w:kern w:val="2"/>
          <w:lang w:val="en-ZA" w:eastAsia="en-ZA"/>
          <w14:ligatures w14:val="standardContextual"/>
        </w:rPr>
      </w:pPr>
    </w:p>
    <w:p w14:paraId="57A9F644" w14:textId="77777777" w:rsidR="00992DA2" w:rsidRPr="00895DF0" w:rsidRDefault="00992DA2" w:rsidP="006B11C0">
      <w:pPr>
        <w:ind w:right="96"/>
        <w:jc w:val="center"/>
        <w:rPr>
          <w:rFonts w:eastAsia="Calibri" w:cs="Arial"/>
          <w:b/>
          <w:bCs/>
          <w:kern w:val="2"/>
          <w:lang w:val="en-ZA" w:eastAsia="en-ZA"/>
          <w14:ligatures w14:val="standardContextual"/>
        </w:rPr>
      </w:pPr>
      <w:r w:rsidRPr="00895DF0">
        <w:rPr>
          <w:rFonts w:eastAsia="Calibri" w:cs="Arial"/>
          <w:b/>
          <w:bCs/>
          <w:kern w:val="2"/>
          <w:lang w:val="en-ZA" w:eastAsia="en-ZA"/>
          <w14:ligatures w14:val="standardContextual"/>
        </w:rPr>
        <w:t>END~</w:t>
      </w:r>
    </w:p>
    <w:p w14:paraId="0AC421CF" w14:textId="77777777" w:rsidR="00CE06A1" w:rsidRPr="00895DF0" w:rsidRDefault="00CE06A1" w:rsidP="006B11C0"/>
    <w:sectPr w:rsidR="00CE06A1" w:rsidRPr="00895DF0" w:rsidSect="004E04E3">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E4B47" w14:textId="77777777" w:rsidR="00ED6B00" w:rsidRDefault="00ED6B00" w:rsidP="004E04E3">
      <w:pPr>
        <w:spacing w:line="240" w:lineRule="auto"/>
      </w:pPr>
      <w:r>
        <w:separator/>
      </w:r>
    </w:p>
  </w:endnote>
  <w:endnote w:type="continuationSeparator" w:id="0">
    <w:p w14:paraId="12CA740C" w14:textId="77777777" w:rsidR="00ED6B00" w:rsidRDefault="00ED6B00" w:rsidP="004E04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CDB74" w14:textId="77777777" w:rsidR="0058471A" w:rsidRDefault="005847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4576970"/>
      <w:docPartObj>
        <w:docPartGallery w:val="Page Numbers (Bottom of Page)"/>
        <w:docPartUnique/>
      </w:docPartObj>
    </w:sdtPr>
    <w:sdtEndPr/>
    <w:sdtContent>
      <w:sdt>
        <w:sdtPr>
          <w:id w:val="-1769616900"/>
          <w:docPartObj>
            <w:docPartGallery w:val="Page Numbers (Top of Page)"/>
            <w:docPartUnique/>
          </w:docPartObj>
        </w:sdtPr>
        <w:sdtEndPr/>
        <w:sdtContent>
          <w:p w14:paraId="7E812848" w14:textId="5849FB15" w:rsidR="004E04E3" w:rsidRDefault="004E04E3">
            <w:pPr>
              <w:pStyle w:val="Footer"/>
              <w:jc w:val="right"/>
            </w:pPr>
            <w:r w:rsidRPr="00F17F14">
              <w:rPr>
                <w:sz w:val="18"/>
                <w:szCs w:val="18"/>
                <w:lang w:val="en-GB"/>
              </w:rPr>
              <w:t xml:space="preserve">Page </w:t>
            </w:r>
            <w:r w:rsidRPr="00F17F14">
              <w:rPr>
                <w:b/>
                <w:bCs/>
                <w:sz w:val="18"/>
                <w:szCs w:val="18"/>
              </w:rPr>
              <w:fldChar w:fldCharType="begin"/>
            </w:r>
            <w:r w:rsidRPr="00F17F14">
              <w:rPr>
                <w:b/>
                <w:bCs/>
                <w:sz w:val="18"/>
                <w:szCs w:val="18"/>
              </w:rPr>
              <w:instrText>PAGE</w:instrText>
            </w:r>
            <w:r w:rsidRPr="00F17F14">
              <w:rPr>
                <w:b/>
                <w:bCs/>
                <w:sz w:val="18"/>
                <w:szCs w:val="18"/>
              </w:rPr>
              <w:fldChar w:fldCharType="separate"/>
            </w:r>
            <w:r w:rsidR="00DB6AFC" w:rsidRPr="00F17F14">
              <w:rPr>
                <w:b/>
                <w:bCs/>
                <w:noProof/>
                <w:sz w:val="18"/>
                <w:szCs w:val="18"/>
              </w:rPr>
              <w:t>20</w:t>
            </w:r>
            <w:r w:rsidRPr="00F17F14">
              <w:rPr>
                <w:b/>
                <w:bCs/>
                <w:sz w:val="18"/>
                <w:szCs w:val="18"/>
              </w:rPr>
              <w:fldChar w:fldCharType="end"/>
            </w:r>
            <w:r w:rsidRPr="00F17F14">
              <w:rPr>
                <w:sz w:val="18"/>
                <w:szCs w:val="18"/>
                <w:lang w:val="en-GB"/>
              </w:rPr>
              <w:t xml:space="preserve"> of </w:t>
            </w:r>
            <w:r w:rsidRPr="00F17F14">
              <w:rPr>
                <w:b/>
                <w:bCs/>
                <w:sz w:val="18"/>
                <w:szCs w:val="18"/>
              </w:rPr>
              <w:fldChar w:fldCharType="begin"/>
            </w:r>
            <w:r w:rsidRPr="00F17F14">
              <w:rPr>
                <w:b/>
                <w:bCs/>
                <w:sz w:val="18"/>
                <w:szCs w:val="18"/>
              </w:rPr>
              <w:instrText>NUMPAGES</w:instrText>
            </w:r>
            <w:r w:rsidRPr="00F17F14">
              <w:rPr>
                <w:b/>
                <w:bCs/>
                <w:sz w:val="18"/>
                <w:szCs w:val="18"/>
              </w:rPr>
              <w:fldChar w:fldCharType="separate"/>
            </w:r>
            <w:r w:rsidR="00DB6AFC" w:rsidRPr="00F17F14">
              <w:rPr>
                <w:b/>
                <w:bCs/>
                <w:noProof/>
                <w:sz w:val="18"/>
                <w:szCs w:val="18"/>
              </w:rPr>
              <w:t>59</w:t>
            </w:r>
            <w:r w:rsidRPr="00F17F14">
              <w:rPr>
                <w:b/>
                <w:bCs/>
                <w:sz w:val="18"/>
                <w:szCs w:val="18"/>
              </w:rPr>
              <w:fldChar w:fldCharType="end"/>
            </w:r>
          </w:p>
        </w:sdtContent>
      </w:sdt>
    </w:sdtContent>
  </w:sdt>
  <w:p w14:paraId="46991898" w14:textId="00D3A508" w:rsidR="004E04E3" w:rsidRPr="0058471A" w:rsidRDefault="00F17F14">
    <w:pPr>
      <w:pStyle w:val="Footer"/>
      <w:rPr>
        <w:sz w:val="18"/>
        <w:szCs w:val="18"/>
      </w:rPr>
    </w:pPr>
    <w:r w:rsidRPr="0058471A">
      <w:rPr>
        <w:sz w:val="18"/>
        <w:szCs w:val="18"/>
      </w:rPr>
      <w:t>Bank</w:t>
    </w:r>
    <w:r w:rsidR="00986F9E" w:rsidRPr="0058471A">
      <w:rPr>
        <w:sz w:val="18"/>
        <w:szCs w:val="18"/>
      </w:rPr>
      <w:t xml:space="preserve">note Processor </w:t>
    </w:r>
    <w:r w:rsidRPr="0058471A">
      <w:rPr>
        <w:sz w:val="18"/>
        <w:szCs w:val="18"/>
      </w:rPr>
      <w:t>EISA Knowledge Exam (SAQA 1</w:t>
    </w:r>
    <w:r w:rsidR="00986F9E" w:rsidRPr="0058471A">
      <w:rPr>
        <w:sz w:val="18"/>
        <w:szCs w:val="18"/>
      </w:rPr>
      <w:t>10240</w:t>
    </w:r>
    <w:r w:rsidRPr="0058471A">
      <w:rPr>
        <w:sz w:val="18"/>
        <w:szCs w:val="18"/>
      </w:rPr>
      <w:t>) V1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E3955" w14:textId="77777777" w:rsidR="0058471A" w:rsidRDefault="005847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11823" w14:textId="77777777" w:rsidR="00ED6B00" w:rsidRDefault="00ED6B00" w:rsidP="004E04E3">
      <w:pPr>
        <w:spacing w:line="240" w:lineRule="auto"/>
      </w:pPr>
      <w:r>
        <w:separator/>
      </w:r>
    </w:p>
  </w:footnote>
  <w:footnote w:type="continuationSeparator" w:id="0">
    <w:p w14:paraId="343449D9" w14:textId="77777777" w:rsidR="00ED6B00" w:rsidRDefault="00ED6B00" w:rsidP="004E04E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8E8B2" w14:textId="77777777" w:rsidR="0058471A" w:rsidRDefault="005847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41B93" w14:textId="77777777" w:rsidR="0058471A" w:rsidRDefault="005847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824F5" w14:textId="77777777" w:rsidR="0058471A" w:rsidRDefault="005847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F009458"/>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4B679E9"/>
    <w:multiLevelType w:val="hybridMultilevel"/>
    <w:tmpl w:val="64A8084C"/>
    <w:lvl w:ilvl="0" w:tplc="C3E6D206">
      <w:start w:val="1"/>
      <w:numFmt w:val="decimal"/>
      <w:lvlText w:val="%1.1"/>
      <w:lvlJc w:val="left"/>
      <w:pPr>
        <w:ind w:left="720" w:hanging="360"/>
      </w:pPr>
      <w:rPr>
        <w:rFonts w:hint="default"/>
        <w:b/>
        <w:bCs/>
      </w:r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9BA5DDF"/>
    <w:multiLevelType w:val="multilevel"/>
    <w:tmpl w:val="528EA856"/>
    <w:lvl w:ilvl="0">
      <w:start w:val="1"/>
      <w:numFmt w:val="low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CA3759"/>
    <w:multiLevelType w:val="multilevel"/>
    <w:tmpl w:val="B742EFB8"/>
    <w:lvl w:ilvl="0">
      <w:start w:val="1"/>
      <w:numFmt w:val="lowerRoman"/>
      <w:lvlText w:val="%1."/>
      <w:lvlJc w:val="right"/>
      <w:pPr>
        <w:tabs>
          <w:tab w:val="num" w:pos="720"/>
        </w:tabs>
        <w:ind w:left="720" w:hanging="360"/>
      </w:pPr>
      <w:rPr>
        <w:b w:val="0"/>
        <w:i w:val="0"/>
        <w:strike w:val="0"/>
        <w:dstrike w:val="0"/>
        <w:color w:val="000000"/>
        <w:sz w:val="24"/>
        <w:szCs w:val="24"/>
        <w:u w:val="none" w:color="000000"/>
        <w:bdr w:val="none" w:sz="0" w:space="0" w:color="auto"/>
        <w:shd w:val="clear" w:color="auto" w:fill="auto"/>
        <w:vertAlign w:val="baseline"/>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FE32C72"/>
    <w:multiLevelType w:val="multilevel"/>
    <w:tmpl w:val="8D36F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8916E9"/>
    <w:multiLevelType w:val="multilevel"/>
    <w:tmpl w:val="1C74E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792A6F"/>
    <w:multiLevelType w:val="multilevel"/>
    <w:tmpl w:val="655295B8"/>
    <w:lvl w:ilvl="0">
      <w:start w:val="1"/>
      <w:numFmt w:val="low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7B23A2"/>
    <w:multiLevelType w:val="multilevel"/>
    <w:tmpl w:val="67EC6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B70709"/>
    <w:multiLevelType w:val="multilevel"/>
    <w:tmpl w:val="038C7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DC5A22"/>
    <w:multiLevelType w:val="multilevel"/>
    <w:tmpl w:val="017EB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072512A"/>
    <w:multiLevelType w:val="multilevel"/>
    <w:tmpl w:val="045A4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CE755A"/>
    <w:multiLevelType w:val="multilevel"/>
    <w:tmpl w:val="67C0AB34"/>
    <w:lvl w:ilvl="0">
      <w:start w:val="1"/>
      <w:numFmt w:val="lowerLetter"/>
      <w:lvlText w:val="%1"/>
      <w:lvlJc w:val="left"/>
      <w:pPr>
        <w:tabs>
          <w:tab w:val="num" w:pos="720"/>
        </w:tabs>
        <w:ind w:left="720" w:hanging="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843153C"/>
    <w:multiLevelType w:val="multilevel"/>
    <w:tmpl w:val="B2B43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692D78"/>
    <w:multiLevelType w:val="hybridMultilevel"/>
    <w:tmpl w:val="0F464D4C"/>
    <w:lvl w:ilvl="0" w:tplc="F6CEC4F2">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3C164919"/>
    <w:multiLevelType w:val="multilevel"/>
    <w:tmpl w:val="234C80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383763"/>
    <w:multiLevelType w:val="multilevel"/>
    <w:tmpl w:val="17687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CE34F2"/>
    <w:multiLevelType w:val="multilevel"/>
    <w:tmpl w:val="B08C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015D57"/>
    <w:multiLevelType w:val="multilevel"/>
    <w:tmpl w:val="F97479A2"/>
    <w:lvl w:ilvl="0">
      <w:start w:val="1"/>
      <w:numFmt w:val="lowerLetter"/>
      <w:lvlText w:val="%1"/>
      <w:lvlJc w:val="left"/>
      <w:pPr>
        <w:tabs>
          <w:tab w:val="num" w:pos="720"/>
        </w:tabs>
        <w:ind w:left="720" w:hanging="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4B1805"/>
    <w:multiLevelType w:val="hybridMultilevel"/>
    <w:tmpl w:val="3F10C58A"/>
    <w:lvl w:ilvl="0" w:tplc="49B89FA8">
      <w:start w:val="1"/>
      <w:numFmt w:val="decimal"/>
      <w:lvlText w:val="%1.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43140A82"/>
    <w:multiLevelType w:val="multilevel"/>
    <w:tmpl w:val="9D9CD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7421DA"/>
    <w:multiLevelType w:val="multilevel"/>
    <w:tmpl w:val="D5326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DE59A0"/>
    <w:multiLevelType w:val="multilevel"/>
    <w:tmpl w:val="1A384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D338D7"/>
    <w:multiLevelType w:val="multilevel"/>
    <w:tmpl w:val="B50AB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473303"/>
    <w:multiLevelType w:val="hybridMultilevel"/>
    <w:tmpl w:val="8F762420"/>
    <w:lvl w:ilvl="0" w:tplc="2F7644E6">
      <w:start w:val="1"/>
      <w:numFmt w:val="lowerLetter"/>
      <w:lvlText w:val="%1"/>
      <w:lvlJc w:val="left"/>
      <w:pPr>
        <w:ind w:left="720" w:hanging="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55306C20"/>
    <w:multiLevelType w:val="multilevel"/>
    <w:tmpl w:val="CA721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3E43B3"/>
    <w:multiLevelType w:val="multilevel"/>
    <w:tmpl w:val="FB20C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14149F"/>
    <w:multiLevelType w:val="hybridMultilevel"/>
    <w:tmpl w:val="67ACBC9C"/>
    <w:lvl w:ilvl="0" w:tplc="0FC2DCE8">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32" w15:restartNumberingAfterBreak="0">
    <w:nsid w:val="610552A2"/>
    <w:multiLevelType w:val="hybridMultilevel"/>
    <w:tmpl w:val="D44625F2"/>
    <w:lvl w:ilvl="0" w:tplc="207691EA">
      <w:start w:val="1"/>
      <w:numFmt w:val="decimal"/>
      <w:lvlText w:val="%1."/>
      <w:lvlJc w:val="left"/>
      <w:pPr>
        <w:ind w:left="1080" w:hanging="721"/>
      </w:pPr>
      <w:rPr>
        <w:rFonts w:ascii="Arial" w:eastAsia="Arial" w:hAnsi="Arial" w:cs="Arial" w:hint="default"/>
        <w:b w:val="0"/>
        <w:bCs w:val="0"/>
        <w:i w:val="0"/>
        <w:iCs w:val="0"/>
        <w:spacing w:val="0"/>
        <w:w w:val="100"/>
        <w:sz w:val="24"/>
        <w:szCs w:val="24"/>
        <w:lang w:val="en-US" w:eastAsia="en-US" w:bidi="ar-SA"/>
      </w:rPr>
    </w:lvl>
    <w:lvl w:ilvl="1" w:tplc="26F26DFC">
      <w:start w:val="1"/>
      <w:numFmt w:val="lowerLetter"/>
      <w:lvlText w:val="%2."/>
      <w:lvlJc w:val="left"/>
      <w:pPr>
        <w:ind w:left="1440" w:hanging="360"/>
      </w:pPr>
      <w:rPr>
        <w:rFonts w:ascii="Arial" w:eastAsia="Arial" w:hAnsi="Arial" w:cs="Arial" w:hint="default"/>
        <w:b w:val="0"/>
        <w:bCs w:val="0"/>
        <w:i w:val="0"/>
        <w:iCs w:val="0"/>
        <w:spacing w:val="0"/>
        <w:w w:val="100"/>
        <w:sz w:val="24"/>
        <w:szCs w:val="24"/>
        <w:lang w:val="en-US" w:eastAsia="en-US" w:bidi="ar-SA"/>
      </w:rPr>
    </w:lvl>
    <w:lvl w:ilvl="2" w:tplc="F8D6E450">
      <w:numFmt w:val="bullet"/>
      <w:lvlText w:val=""/>
      <w:lvlJc w:val="left"/>
      <w:pPr>
        <w:ind w:left="1800" w:hanging="360"/>
      </w:pPr>
      <w:rPr>
        <w:rFonts w:ascii="Symbol" w:eastAsia="Symbol" w:hAnsi="Symbol" w:cs="Symbol" w:hint="default"/>
        <w:b w:val="0"/>
        <w:bCs w:val="0"/>
        <w:i w:val="0"/>
        <w:iCs w:val="0"/>
        <w:spacing w:val="0"/>
        <w:w w:val="100"/>
        <w:sz w:val="24"/>
        <w:szCs w:val="24"/>
        <w:lang w:val="en-US" w:eastAsia="en-US" w:bidi="ar-SA"/>
      </w:rPr>
    </w:lvl>
    <w:lvl w:ilvl="3" w:tplc="530C4A68">
      <w:numFmt w:val="bullet"/>
      <w:lvlText w:val="•"/>
      <w:lvlJc w:val="left"/>
      <w:pPr>
        <w:ind w:left="2880" w:hanging="360"/>
      </w:pPr>
      <w:rPr>
        <w:rFonts w:hint="default"/>
        <w:lang w:val="en-US" w:eastAsia="en-US" w:bidi="ar-SA"/>
      </w:rPr>
    </w:lvl>
    <w:lvl w:ilvl="4" w:tplc="100AA314">
      <w:numFmt w:val="bullet"/>
      <w:lvlText w:val="•"/>
      <w:lvlJc w:val="left"/>
      <w:pPr>
        <w:ind w:left="3960" w:hanging="360"/>
      </w:pPr>
      <w:rPr>
        <w:rFonts w:hint="default"/>
        <w:lang w:val="en-US" w:eastAsia="en-US" w:bidi="ar-SA"/>
      </w:rPr>
    </w:lvl>
    <w:lvl w:ilvl="5" w:tplc="9FF618BC">
      <w:numFmt w:val="bullet"/>
      <w:lvlText w:val="•"/>
      <w:lvlJc w:val="left"/>
      <w:pPr>
        <w:ind w:left="5040" w:hanging="360"/>
      </w:pPr>
      <w:rPr>
        <w:rFonts w:hint="default"/>
        <w:lang w:val="en-US" w:eastAsia="en-US" w:bidi="ar-SA"/>
      </w:rPr>
    </w:lvl>
    <w:lvl w:ilvl="6" w:tplc="429A82A8">
      <w:numFmt w:val="bullet"/>
      <w:lvlText w:val="•"/>
      <w:lvlJc w:val="left"/>
      <w:pPr>
        <w:ind w:left="6120" w:hanging="360"/>
      </w:pPr>
      <w:rPr>
        <w:rFonts w:hint="default"/>
        <w:lang w:val="en-US" w:eastAsia="en-US" w:bidi="ar-SA"/>
      </w:rPr>
    </w:lvl>
    <w:lvl w:ilvl="7" w:tplc="DEE82726">
      <w:numFmt w:val="bullet"/>
      <w:lvlText w:val="•"/>
      <w:lvlJc w:val="left"/>
      <w:pPr>
        <w:ind w:left="7200" w:hanging="360"/>
      </w:pPr>
      <w:rPr>
        <w:rFonts w:hint="default"/>
        <w:lang w:val="en-US" w:eastAsia="en-US" w:bidi="ar-SA"/>
      </w:rPr>
    </w:lvl>
    <w:lvl w:ilvl="8" w:tplc="5066F3B2">
      <w:numFmt w:val="bullet"/>
      <w:lvlText w:val="•"/>
      <w:lvlJc w:val="left"/>
      <w:pPr>
        <w:ind w:left="8280" w:hanging="360"/>
      </w:pPr>
      <w:rPr>
        <w:rFonts w:hint="default"/>
        <w:lang w:val="en-US" w:eastAsia="en-US" w:bidi="ar-SA"/>
      </w:rPr>
    </w:lvl>
  </w:abstractNum>
  <w:abstractNum w:abstractNumId="33" w15:restartNumberingAfterBreak="0">
    <w:nsid w:val="61860B63"/>
    <w:multiLevelType w:val="hybridMultilevel"/>
    <w:tmpl w:val="10BE8E82"/>
    <w:lvl w:ilvl="0" w:tplc="F6CEC4F2">
      <w:start w:val="1"/>
      <w:numFmt w:val="bullet"/>
      <w:lvlText w:val=""/>
      <w:lvlJc w:val="left"/>
      <w:pPr>
        <w:ind w:left="720" w:hanging="360"/>
      </w:pPr>
      <w:rPr>
        <w:rFonts w:ascii="Symbol" w:hAnsi="Symbol" w:hint="default"/>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63B61237"/>
    <w:multiLevelType w:val="multilevel"/>
    <w:tmpl w:val="1CEE5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35784E"/>
    <w:multiLevelType w:val="hybridMultilevel"/>
    <w:tmpl w:val="BA62B1C6"/>
    <w:lvl w:ilvl="0" w:tplc="7D9654DA">
      <w:start w:val="1"/>
      <w:numFmt w:val="lowerLetter"/>
      <w:lvlText w:val="%1)"/>
      <w:lvlJc w:val="left"/>
      <w:pPr>
        <w:ind w:left="360"/>
      </w:pPr>
      <w:rPr>
        <w:rFonts w:ascii="Arial" w:eastAsia="Calibri" w:hAnsi="Arial" w:cs="Arial" w:hint="default"/>
        <w:b w:val="0"/>
        <w:i w:val="0"/>
        <w:strike w:val="0"/>
        <w:dstrike w:val="0"/>
        <w:color w:val="000000"/>
        <w:sz w:val="24"/>
        <w:szCs w:val="24"/>
        <w:u w:val="none" w:color="000000"/>
        <w:bdr w:val="none" w:sz="0" w:space="0" w:color="auto"/>
        <w:shd w:val="clear" w:color="auto" w:fill="auto"/>
        <w:vertAlign w:val="baseline"/>
      </w:rPr>
    </w:lvl>
    <w:lvl w:ilvl="1" w:tplc="2F7644E6">
      <w:start w:val="1"/>
      <w:numFmt w:val="lowerLetter"/>
      <w:lvlText w:val="%2"/>
      <w:lvlJc w:val="left"/>
      <w:pPr>
        <w:ind w:left="1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8CAF774">
      <w:start w:val="1"/>
      <w:numFmt w:val="lowerRoman"/>
      <w:lvlText w:val="%3"/>
      <w:lvlJc w:val="left"/>
      <w:pPr>
        <w:ind w:left="1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840E20A">
      <w:start w:val="1"/>
      <w:numFmt w:val="decimal"/>
      <w:lvlText w:val="%4"/>
      <w:lvlJc w:val="left"/>
      <w:pPr>
        <w:ind w:left="2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4763FF2">
      <w:start w:val="1"/>
      <w:numFmt w:val="lowerLetter"/>
      <w:lvlText w:val="%5"/>
      <w:lvlJc w:val="left"/>
      <w:pPr>
        <w:ind w:left="3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79449CA">
      <w:start w:val="1"/>
      <w:numFmt w:val="lowerRoman"/>
      <w:lvlText w:val="%6"/>
      <w:lvlJc w:val="left"/>
      <w:pPr>
        <w:ind w:left="4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7D8E784">
      <w:start w:val="1"/>
      <w:numFmt w:val="decimal"/>
      <w:lvlText w:val="%7"/>
      <w:lvlJc w:val="left"/>
      <w:pPr>
        <w:ind w:left="4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7AC3746">
      <w:start w:val="1"/>
      <w:numFmt w:val="lowerLetter"/>
      <w:lvlText w:val="%8"/>
      <w:lvlJc w:val="left"/>
      <w:pPr>
        <w:ind w:left="5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40E0652">
      <w:start w:val="1"/>
      <w:numFmt w:val="lowerRoman"/>
      <w:lvlText w:val="%9"/>
      <w:lvlJc w:val="left"/>
      <w:pPr>
        <w:ind w:left="6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87A6232"/>
    <w:multiLevelType w:val="multilevel"/>
    <w:tmpl w:val="ABB83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B33AAB"/>
    <w:multiLevelType w:val="multilevel"/>
    <w:tmpl w:val="031A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C251B9C"/>
    <w:multiLevelType w:val="multilevel"/>
    <w:tmpl w:val="D6366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5C3676"/>
    <w:multiLevelType w:val="multilevel"/>
    <w:tmpl w:val="3AE488C0"/>
    <w:lvl w:ilvl="0">
      <w:start w:val="2"/>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0" w15:restartNumberingAfterBreak="0">
    <w:nsid w:val="6EEA4BE0"/>
    <w:multiLevelType w:val="multilevel"/>
    <w:tmpl w:val="122EB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06E0740"/>
    <w:multiLevelType w:val="hybridMultilevel"/>
    <w:tmpl w:val="B2F02254"/>
    <w:lvl w:ilvl="0" w:tplc="F6CEC4F2">
      <w:start w:val="1"/>
      <w:numFmt w:val="bullet"/>
      <w:lvlText w:val=""/>
      <w:lvlJc w:val="left"/>
      <w:pPr>
        <w:ind w:left="1440" w:hanging="360"/>
      </w:pPr>
      <w:rPr>
        <w:rFonts w:ascii="Symbol" w:hAnsi="Symbol" w:hint="default"/>
        <w:color w:val="auto"/>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42" w15:restartNumberingAfterBreak="0">
    <w:nsid w:val="7088613F"/>
    <w:multiLevelType w:val="multilevel"/>
    <w:tmpl w:val="FB1C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867C04"/>
    <w:multiLevelType w:val="multilevel"/>
    <w:tmpl w:val="1010A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1B50098"/>
    <w:multiLevelType w:val="multilevel"/>
    <w:tmpl w:val="C8DC3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4801245"/>
    <w:multiLevelType w:val="multilevel"/>
    <w:tmpl w:val="4008E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4D313B6"/>
    <w:multiLevelType w:val="multilevel"/>
    <w:tmpl w:val="C03667DA"/>
    <w:lvl w:ilvl="0">
      <w:start w:val="1"/>
      <w:numFmt w:val="decimal"/>
      <w:lvlText w:val="%1"/>
      <w:lvlJc w:val="left"/>
      <w:pPr>
        <w:ind w:left="552" w:hanging="552"/>
      </w:pPr>
      <w:rPr>
        <w:rFonts w:hint="default"/>
        <w:b/>
      </w:rPr>
    </w:lvl>
    <w:lvl w:ilvl="1">
      <w:start w:val="1"/>
      <w:numFmt w:val="decimal"/>
      <w:lvlText w:val="%1.%2"/>
      <w:lvlJc w:val="left"/>
      <w:pPr>
        <w:ind w:left="552" w:hanging="552"/>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75A75F62"/>
    <w:multiLevelType w:val="multilevel"/>
    <w:tmpl w:val="F0A2127A"/>
    <w:lvl w:ilvl="0">
      <w:start w:val="1"/>
      <w:numFmt w:val="lowerLetter"/>
      <w:lvlText w:val="%1"/>
      <w:lvlJc w:val="left"/>
      <w:pPr>
        <w:tabs>
          <w:tab w:val="num" w:pos="720"/>
        </w:tabs>
        <w:ind w:left="720" w:hanging="360"/>
      </w:pPr>
      <w:rPr>
        <w:rFonts w:ascii="Calibri" w:eastAsia="Calibri" w:hAnsi="Calibri" w:cs="Calibri" w:hint="default"/>
        <w:b w:val="0"/>
        <w:i w:val="0"/>
        <w:strike w:val="0"/>
        <w:dstrike w:val="0"/>
        <w:color w:val="000000"/>
        <w:sz w:val="24"/>
        <w:szCs w:val="24"/>
        <w:u w:val="none" w:color="000000"/>
        <w:bdr w:val="none" w:sz="0" w:space="0" w:color="auto"/>
        <w:shd w:val="clear" w:color="auto" w:fill="auto"/>
        <w:vertAlign w:val="baseline"/>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3"/>
      <w:numFmt w:val="lowerLetter"/>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EA1450F"/>
    <w:multiLevelType w:val="multilevel"/>
    <w:tmpl w:val="1E66AC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27814081">
    <w:abstractNumId w:val="5"/>
  </w:num>
  <w:num w:numId="2" w16cid:durableId="395588922">
    <w:abstractNumId w:val="3"/>
  </w:num>
  <w:num w:numId="3" w16cid:durableId="1391347295">
    <w:abstractNumId w:val="2"/>
  </w:num>
  <w:num w:numId="4" w16cid:durableId="269047017">
    <w:abstractNumId w:val="4"/>
  </w:num>
  <w:num w:numId="5" w16cid:durableId="285704116">
    <w:abstractNumId w:val="1"/>
  </w:num>
  <w:num w:numId="6" w16cid:durableId="655961999">
    <w:abstractNumId w:val="0"/>
  </w:num>
  <w:num w:numId="7" w16cid:durableId="49892176">
    <w:abstractNumId w:val="35"/>
  </w:num>
  <w:num w:numId="8" w16cid:durableId="1523588276">
    <w:abstractNumId w:val="32"/>
  </w:num>
  <w:num w:numId="9" w16cid:durableId="920532085">
    <w:abstractNumId w:val="46"/>
  </w:num>
  <w:num w:numId="10" w16cid:durableId="1957171683">
    <w:abstractNumId w:val="8"/>
  </w:num>
  <w:num w:numId="11" w16cid:durableId="728117737">
    <w:abstractNumId w:val="37"/>
  </w:num>
  <w:num w:numId="12" w16cid:durableId="87633">
    <w:abstractNumId w:val="48"/>
  </w:num>
  <w:num w:numId="13" w16cid:durableId="2047025146">
    <w:abstractNumId w:val="19"/>
  </w:num>
  <w:num w:numId="14" w16cid:durableId="479149620">
    <w:abstractNumId w:val="7"/>
  </w:num>
  <w:num w:numId="15" w16cid:durableId="1679389245">
    <w:abstractNumId w:val="39"/>
  </w:num>
  <w:num w:numId="16" w16cid:durableId="528029787">
    <w:abstractNumId w:val="31"/>
  </w:num>
  <w:num w:numId="17" w16cid:durableId="581330944">
    <w:abstractNumId w:val="38"/>
  </w:num>
  <w:num w:numId="18" w16cid:durableId="1334840505">
    <w:abstractNumId w:val="12"/>
  </w:num>
  <w:num w:numId="19" w16cid:durableId="1038966271">
    <w:abstractNumId w:val="29"/>
  </w:num>
  <w:num w:numId="20" w16cid:durableId="1809854438">
    <w:abstractNumId w:val="16"/>
  </w:num>
  <w:num w:numId="21" w16cid:durableId="762189799">
    <w:abstractNumId w:val="36"/>
  </w:num>
  <w:num w:numId="22" w16cid:durableId="1289625496">
    <w:abstractNumId w:val="11"/>
  </w:num>
  <w:num w:numId="23" w16cid:durableId="90975977">
    <w:abstractNumId w:val="22"/>
  </w:num>
  <w:num w:numId="24" w16cid:durableId="96797519">
    <w:abstractNumId w:val="20"/>
  </w:num>
  <w:num w:numId="25" w16cid:durableId="1711105426">
    <w:abstractNumId w:val="43"/>
  </w:num>
  <w:num w:numId="26" w16cid:durableId="544146622">
    <w:abstractNumId w:val="30"/>
  </w:num>
  <w:num w:numId="27" w16cid:durableId="1710374159">
    <w:abstractNumId w:val="14"/>
  </w:num>
  <w:num w:numId="28" w16cid:durableId="754982913">
    <w:abstractNumId w:val="24"/>
  </w:num>
  <w:num w:numId="29" w16cid:durableId="136992326">
    <w:abstractNumId w:val="44"/>
  </w:num>
  <w:num w:numId="30" w16cid:durableId="743576262">
    <w:abstractNumId w:val="41"/>
  </w:num>
  <w:num w:numId="31" w16cid:durableId="1843621976">
    <w:abstractNumId w:val="47"/>
  </w:num>
  <w:num w:numId="32" w16cid:durableId="2092237989">
    <w:abstractNumId w:val="15"/>
  </w:num>
  <w:num w:numId="33" w16cid:durableId="582028693">
    <w:abstractNumId w:val="18"/>
  </w:num>
  <w:num w:numId="34" w16cid:durableId="1235629676">
    <w:abstractNumId w:val="42"/>
  </w:num>
  <w:num w:numId="35" w16cid:durableId="791094887">
    <w:abstractNumId w:val="25"/>
  </w:num>
  <w:num w:numId="36" w16cid:durableId="47579347">
    <w:abstractNumId w:val="28"/>
  </w:num>
  <w:num w:numId="37" w16cid:durableId="1699283139">
    <w:abstractNumId w:val="33"/>
  </w:num>
  <w:num w:numId="38" w16cid:durableId="956982029">
    <w:abstractNumId w:val="23"/>
  </w:num>
  <w:num w:numId="39" w16cid:durableId="338041570">
    <w:abstractNumId w:val="6"/>
  </w:num>
  <w:num w:numId="40" w16cid:durableId="444545266">
    <w:abstractNumId w:val="13"/>
  </w:num>
  <w:num w:numId="41" w16cid:durableId="1986201812">
    <w:abstractNumId w:val="26"/>
  </w:num>
  <w:num w:numId="42" w16cid:durableId="1382707651">
    <w:abstractNumId w:val="34"/>
  </w:num>
  <w:num w:numId="43" w16cid:durableId="1979651580">
    <w:abstractNumId w:val="10"/>
  </w:num>
  <w:num w:numId="44" w16cid:durableId="1358317104">
    <w:abstractNumId w:val="17"/>
  </w:num>
  <w:num w:numId="45" w16cid:durableId="1989819325">
    <w:abstractNumId w:val="40"/>
  </w:num>
  <w:num w:numId="46" w16cid:durableId="65804622">
    <w:abstractNumId w:val="9"/>
  </w:num>
  <w:num w:numId="47" w16cid:durableId="795828111">
    <w:abstractNumId w:val="45"/>
  </w:num>
  <w:num w:numId="48" w16cid:durableId="369114852">
    <w:abstractNumId w:val="21"/>
  </w:num>
  <w:num w:numId="49" w16cid:durableId="2050103470">
    <w:abstractNumId w:val="27"/>
  </w:num>
  <w:num w:numId="50" w16cid:durableId="7104259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02628"/>
    <w:rsid w:val="000042DD"/>
    <w:rsid w:val="00004F6F"/>
    <w:rsid w:val="00012EAB"/>
    <w:rsid w:val="00013950"/>
    <w:rsid w:val="00023AB8"/>
    <w:rsid w:val="00024AA0"/>
    <w:rsid w:val="00025232"/>
    <w:rsid w:val="000255BE"/>
    <w:rsid w:val="00025FDC"/>
    <w:rsid w:val="00027F07"/>
    <w:rsid w:val="00030800"/>
    <w:rsid w:val="000328B1"/>
    <w:rsid w:val="00034616"/>
    <w:rsid w:val="000408DB"/>
    <w:rsid w:val="00042A6F"/>
    <w:rsid w:val="00047588"/>
    <w:rsid w:val="00047D92"/>
    <w:rsid w:val="000505E4"/>
    <w:rsid w:val="00054306"/>
    <w:rsid w:val="0006063C"/>
    <w:rsid w:val="00061A53"/>
    <w:rsid w:val="00062E58"/>
    <w:rsid w:val="000634CE"/>
    <w:rsid w:val="000726AA"/>
    <w:rsid w:val="000732D1"/>
    <w:rsid w:val="00081469"/>
    <w:rsid w:val="000837B3"/>
    <w:rsid w:val="0008660B"/>
    <w:rsid w:val="0008742E"/>
    <w:rsid w:val="00090DC2"/>
    <w:rsid w:val="000936C5"/>
    <w:rsid w:val="00096D5A"/>
    <w:rsid w:val="00097C81"/>
    <w:rsid w:val="000A28FC"/>
    <w:rsid w:val="000A2B06"/>
    <w:rsid w:val="000A2FAC"/>
    <w:rsid w:val="000A2FC8"/>
    <w:rsid w:val="000A3799"/>
    <w:rsid w:val="000B04CE"/>
    <w:rsid w:val="000B44A5"/>
    <w:rsid w:val="000B5F34"/>
    <w:rsid w:val="000B62B9"/>
    <w:rsid w:val="000B73D2"/>
    <w:rsid w:val="000C27A8"/>
    <w:rsid w:val="000C3574"/>
    <w:rsid w:val="000C3D7D"/>
    <w:rsid w:val="000C439D"/>
    <w:rsid w:val="000C43E7"/>
    <w:rsid w:val="000C4E3E"/>
    <w:rsid w:val="000C629F"/>
    <w:rsid w:val="000C64CC"/>
    <w:rsid w:val="000C77C8"/>
    <w:rsid w:val="000D1BFF"/>
    <w:rsid w:val="000D2042"/>
    <w:rsid w:val="000D78CB"/>
    <w:rsid w:val="000E3189"/>
    <w:rsid w:val="000F0544"/>
    <w:rsid w:val="000F2324"/>
    <w:rsid w:val="000F435A"/>
    <w:rsid w:val="000F62E4"/>
    <w:rsid w:val="001063FF"/>
    <w:rsid w:val="00111CE0"/>
    <w:rsid w:val="00112B75"/>
    <w:rsid w:val="001137EF"/>
    <w:rsid w:val="001141D6"/>
    <w:rsid w:val="00116E8E"/>
    <w:rsid w:val="00116F13"/>
    <w:rsid w:val="0011793D"/>
    <w:rsid w:val="001223E3"/>
    <w:rsid w:val="00123AA3"/>
    <w:rsid w:val="00124D93"/>
    <w:rsid w:val="00134FC8"/>
    <w:rsid w:val="001377EA"/>
    <w:rsid w:val="00141E74"/>
    <w:rsid w:val="00142700"/>
    <w:rsid w:val="00144DD9"/>
    <w:rsid w:val="0014750D"/>
    <w:rsid w:val="00147E90"/>
    <w:rsid w:val="0015074B"/>
    <w:rsid w:val="00155DB2"/>
    <w:rsid w:val="00160C19"/>
    <w:rsid w:val="00161E68"/>
    <w:rsid w:val="00162479"/>
    <w:rsid w:val="00162EBD"/>
    <w:rsid w:val="00167DBB"/>
    <w:rsid w:val="00167EAD"/>
    <w:rsid w:val="00182F8A"/>
    <w:rsid w:val="001841A3"/>
    <w:rsid w:val="00184280"/>
    <w:rsid w:val="00187E74"/>
    <w:rsid w:val="00193684"/>
    <w:rsid w:val="0019374E"/>
    <w:rsid w:val="00193B13"/>
    <w:rsid w:val="001944E9"/>
    <w:rsid w:val="00194D2B"/>
    <w:rsid w:val="00195424"/>
    <w:rsid w:val="001A1107"/>
    <w:rsid w:val="001A1639"/>
    <w:rsid w:val="001A27AD"/>
    <w:rsid w:val="001A626E"/>
    <w:rsid w:val="001A6448"/>
    <w:rsid w:val="001A66FB"/>
    <w:rsid w:val="001B5262"/>
    <w:rsid w:val="001B7A5C"/>
    <w:rsid w:val="001C046C"/>
    <w:rsid w:val="001C103B"/>
    <w:rsid w:val="001C3387"/>
    <w:rsid w:val="001C4C29"/>
    <w:rsid w:val="001C6F3F"/>
    <w:rsid w:val="001D0891"/>
    <w:rsid w:val="001D2327"/>
    <w:rsid w:val="001D2BA7"/>
    <w:rsid w:val="001E5019"/>
    <w:rsid w:val="001E73E2"/>
    <w:rsid w:val="001F020E"/>
    <w:rsid w:val="001F0E41"/>
    <w:rsid w:val="001F53D8"/>
    <w:rsid w:val="001F62D1"/>
    <w:rsid w:val="001F6A9F"/>
    <w:rsid w:val="001F6AF3"/>
    <w:rsid w:val="002001C6"/>
    <w:rsid w:val="00200F75"/>
    <w:rsid w:val="002021D7"/>
    <w:rsid w:val="00202D30"/>
    <w:rsid w:val="00202E18"/>
    <w:rsid w:val="00202EF9"/>
    <w:rsid w:val="002052EF"/>
    <w:rsid w:val="0020732D"/>
    <w:rsid w:val="0021218D"/>
    <w:rsid w:val="00216388"/>
    <w:rsid w:val="002169A2"/>
    <w:rsid w:val="00220044"/>
    <w:rsid w:val="002200C4"/>
    <w:rsid w:val="0022020B"/>
    <w:rsid w:val="002223EB"/>
    <w:rsid w:val="002259EC"/>
    <w:rsid w:val="00226922"/>
    <w:rsid w:val="00226B27"/>
    <w:rsid w:val="00227482"/>
    <w:rsid w:val="0023049F"/>
    <w:rsid w:val="002317F8"/>
    <w:rsid w:val="00234AA3"/>
    <w:rsid w:val="00242042"/>
    <w:rsid w:val="002440EC"/>
    <w:rsid w:val="0024413E"/>
    <w:rsid w:val="002476E1"/>
    <w:rsid w:val="00247ED3"/>
    <w:rsid w:val="00250DFF"/>
    <w:rsid w:val="00251630"/>
    <w:rsid w:val="00252224"/>
    <w:rsid w:val="002539B7"/>
    <w:rsid w:val="00255D9F"/>
    <w:rsid w:val="00256EB4"/>
    <w:rsid w:val="002570F5"/>
    <w:rsid w:val="00261E42"/>
    <w:rsid w:val="002625DA"/>
    <w:rsid w:val="0026425C"/>
    <w:rsid w:val="0027266E"/>
    <w:rsid w:val="00274620"/>
    <w:rsid w:val="002769C0"/>
    <w:rsid w:val="00284974"/>
    <w:rsid w:val="00285F5C"/>
    <w:rsid w:val="00293EAE"/>
    <w:rsid w:val="00294275"/>
    <w:rsid w:val="0029639D"/>
    <w:rsid w:val="002A001C"/>
    <w:rsid w:val="002A0889"/>
    <w:rsid w:val="002A14E6"/>
    <w:rsid w:val="002B07FE"/>
    <w:rsid w:val="002B4DA5"/>
    <w:rsid w:val="002B70C1"/>
    <w:rsid w:val="002C0262"/>
    <w:rsid w:val="002C1919"/>
    <w:rsid w:val="002C2144"/>
    <w:rsid w:val="002C4CD4"/>
    <w:rsid w:val="002C6DA2"/>
    <w:rsid w:val="002C77A2"/>
    <w:rsid w:val="002C7ADD"/>
    <w:rsid w:val="002D5034"/>
    <w:rsid w:val="002D5174"/>
    <w:rsid w:val="002D58ED"/>
    <w:rsid w:val="002D7949"/>
    <w:rsid w:val="002E0182"/>
    <w:rsid w:val="002E2665"/>
    <w:rsid w:val="002E400D"/>
    <w:rsid w:val="002F1446"/>
    <w:rsid w:val="002F15A9"/>
    <w:rsid w:val="002F5DE0"/>
    <w:rsid w:val="002F61FD"/>
    <w:rsid w:val="003018AD"/>
    <w:rsid w:val="00306002"/>
    <w:rsid w:val="00310235"/>
    <w:rsid w:val="00313989"/>
    <w:rsid w:val="00315537"/>
    <w:rsid w:val="00320779"/>
    <w:rsid w:val="003220B4"/>
    <w:rsid w:val="003228C2"/>
    <w:rsid w:val="00323D2F"/>
    <w:rsid w:val="003245B2"/>
    <w:rsid w:val="00324DA4"/>
    <w:rsid w:val="00326F90"/>
    <w:rsid w:val="0033254E"/>
    <w:rsid w:val="0033372D"/>
    <w:rsid w:val="00337455"/>
    <w:rsid w:val="00340782"/>
    <w:rsid w:val="00340DAF"/>
    <w:rsid w:val="003424D8"/>
    <w:rsid w:val="00344CC4"/>
    <w:rsid w:val="00346486"/>
    <w:rsid w:val="003474D5"/>
    <w:rsid w:val="00350044"/>
    <w:rsid w:val="00351B94"/>
    <w:rsid w:val="003522D1"/>
    <w:rsid w:val="003532BC"/>
    <w:rsid w:val="00365BC8"/>
    <w:rsid w:val="00370006"/>
    <w:rsid w:val="00376B58"/>
    <w:rsid w:val="00381B13"/>
    <w:rsid w:val="00382F3C"/>
    <w:rsid w:val="003854AD"/>
    <w:rsid w:val="003874B0"/>
    <w:rsid w:val="0039273B"/>
    <w:rsid w:val="003934BD"/>
    <w:rsid w:val="003955BE"/>
    <w:rsid w:val="003971A6"/>
    <w:rsid w:val="003A0951"/>
    <w:rsid w:val="003A3B67"/>
    <w:rsid w:val="003A3F61"/>
    <w:rsid w:val="003A5D1C"/>
    <w:rsid w:val="003B0951"/>
    <w:rsid w:val="003B1CA8"/>
    <w:rsid w:val="003B49FB"/>
    <w:rsid w:val="003B4D79"/>
    <w:rsid w:val="003C2524"/>
    <w:rsid w:val="003C577E"/>
    <w:rsid w:val="003C5ADD"/>
    <w:rsid w:val="003D107E"/>
    <w:rsid w:val="003D17C1"/>
    <w:rsid w:val="003D53DF"/>
    <w:rsid w:val="003D5E6E"/>
    <w:rsid w:val="003D7A0F"/>
    <w:rsid w:val="003E2CA8"/>
    <w:rsid w:val="003E30E2"/>
    <w:rsid w:val="003E4852"/>
    <w:rsid w:val="003E7827"/>
    <w:rsid w:val="003F0AC4"/>
    <w:rsid w:val="003F12A4"/>
    <w:rsid w:val="003F412A"/>
    <w:rsid w:val="003F4188"/>
    <w:rsid w:val="003F793C"/>
    <w:rsid w:val="00402A08"/>
    <w:rsid w:val="00402BC2"/>
    <w:rsid w:val="004038E5"/>
    <w:rsid w:val="004056BC"/>
    <w:rsid w:val="004103CE"/>
    <w:rsid w:val="004117B7"/>
    <w:rsid w:val="00414C16"/>
    <w:rsid w:val="00417538"/>
    <w:rsid w:val="00420042"/>
    <w:rsid w:val="0042155A"/>
    <w:rsid w:val="00421A17"/>
    <w:rsid w:val="00423830"/>
    <w:rsid w:val="004241E3"/>
    <w:rsid w:val="00431EA5"/>
    <w:rsid w:val="00434CF5"/>
    <w:rsid w:val="00436825"/>
    <w:rsid w:val="00443392"/>
    <w:rsid w:val="00443573"/>
    <w:rsid w:val="00443F54"/>
    <w:rsid w:val="0044564F"/>
    <w:rsid w:val="00447434"/>
    <w:rsid w:val="004475F6"/>
    <w:rsid w:val="004477F8"/>
    <w:rsid w:val="00454AB6"/>
    <w:rsid w:val="00455782"/>
    <w:rsid w:val="0046058E"/>
    <w:rsid w:val="00463096"/>
    <w:rsid w:val="0046341E"/>
    <w:rsid w:val="00465642"/>
    <w:rsid w:val="004675CC"/>
    <w:rsid w:val="00467D13"/>
    <w:rsid w:val="00470C7E"/>
    <w:rsid w:val="004743A2"/>
    <w:rsid w:val="0048147A"/>
    <w:rsid w:val="00484FE6"/>
    <w:rsid w:val="00486A21"/>
    <w:rsid w:val="0049384F"/>
    <w:rsid w:val="00494C15"/>
    <w:rsid w:val="00497641"/>
    <w:rsid w:val="004A0961"/>
    <w:rsid w:val="004A1B86"/>
    <w:rsid w:val="004A5C02"/>
    <w:rsid w:val="004A6B1E"/>
    <w:rsid w:val="004B41C5"/>
    <w:rsid w:val="004B558F"/>
    <w:rsid w:val="004B596B"/>
    <w:rsid w:val="004C0162"/>
    <w:rsid w:val="004C1F71"/>
    <w:rsid w:val="004C5005"/>
    <w:rsid w:val="004D3520"/>
    <w:rsid w:val="004D3C30"/>
    <w:rsid w:val="004D3D9F"/>
    <w:rsid w:val="004D3F6D"/>
    <w:rsid w:val="004D48D5"/>
    <w:rsid w:val="004D6111"/>
    <w:rsid w:val="004D7331"/>
    <w:rsid w:val="004E04E3"/>
    <w:rsid w:val="004E2689"/>
    <w:rsid w:val="004E39EC"/>
    <w:rsid w:val="004E3D1D"/>
    <w:rsid w:val="004E45CB"/>
    <w:rsid w:val="004E5340"/>
    <w:rsid w:val="004E58B4"/>
    <w:rsid w:val="004E700E"/>
    <w:rsid w:val="004E7FDC"/>
    <w:rsid w:val="004F0173"/>
    <w:rsid w:val="004F3B12"/>
    <w:rsid w:val="004F73EB"/>
    <w:rsid w:val="00500131"/>
    <w:rsid w:val="005038D8"/>
    <w:rsid w:val="005066FF"/>
    <w:rsid w:val="00506BFA"/>
    <w:rsid w:val="005101C6"/>
    <w:rsid w:val="00514399"/>
    <w:rsid w:val="0051557F"/>
    <w:rsid w:val="0051568D"/>
    <w:rsid w:val="00516925"/>
    <w:rsid w:val="005177DB"/>
    <w:rsid w:val="005346D4"/>
    <w:rsid w:val="005359B5"/>
    <w:rsid w:val="0054715F"/>
    <w:rsid w:val="0055406B"/>
    <w:rsid w:val="00555956"/>
    <w:rsid w:val="00564FD4"/>
    <w:rsid w:val="00565119"/>
    <w:rsid w:val="0056557C"/>
    <w:rsid w:val="00565D0E"/>
    <w:rsid w:val="00566849"/>
    <w:rsid w:val="0057167A"/>
    <w:rsid w:val="005728D2"/>
    <w:rsid w:val="0057349A"/>
    <w:rsid w:val="00576908"/>
    <w:rsid w:val="00576ABA"/>
    <w:rsid w:val="005770D4"/>
    <w:rsid w:val="0058354C"/>
    <w:rsid w:val="0058471A"/>
    <w:rsid w:val="005904BC"/>
    <w:rsid w:val="00592D69"/>
    <w:rsid w:val="005976EC"/>
    <w:rsid w:val="00597A45"/>
    <w:rsid w:val="005A1363"/>
    <w:rsid w:val="005A2904"/>
    <w:rsid w:val="005A74FD"/>
    <w:rsid w:val="005B1DCF"/>
    <w:rsid w:val="005B65DC"/>
    <w:rsid w:val="005C173E"/>
    <w:rsid w:val="005C5B28"/>
    <w:rsid w:val="005C5E87"/>
    <w:rsid w:val="005C76EA"/>
    <w:rsid w:val="005D795E"/>
    <w:rsid w:val="005E0571"/>
    <w:rsid w:val="005E1668"/>
    <w:rsid w:val="005E37A8"/>
    <w:rsid w:val="005E7205"/>
    <w:rsid w:val="005E7649"/>
    <w:rsid w:val="005E7F54"/>
    <w:rsid w:val="005F2EC1"/>
    <w:rsid w:val="005F31E9"/>
    <w:rsid w:val="005F42AD"/>
    <w:rsid w:val="00600B4F"/>
    <w:rsid w:val="00603ED1"/>
    <w:rsid w:val="00604D0D"/>
    <w:rsid w:val="006050B8"/>
    <w:rsid w:val="00611714"/>
    <w:rsid w:val="006139BA"/>
    <w:rsid w:val="0061432D"/>
    <w:rsid w:val="0061471D"/>
    <w:rsid w:val="00621EAC"/>
    <w:rsid w:val="006221D1"/>
    <w:rsid w:val="00630EC2"/>
    <w:rsid w:val="00640C45"/>
    <w:rsid w:val="00644527"/>
    <w:rsid w:val="006452D1"/>
    <w:rsid w:val="00646E1F"/>
    <w:rsid w:val="006505CC"/>
    <w:rsid w:val="006566E3"/>
    <w:rsid w:val="0065690C"/>
    <w:rsid w:val="00656AF4"/>
    <w:rsid w:val="00657938"/>
    <w:rsid w:val="0066044B"/>
    <w:rsid w:val="00662BA6"/>
    <w:rsid w:val="00662D26"/>
    <w:rsid w:val="0066325C"/>
    <w:rsid w:val="006633FC"/>
    <w:rsid w:val="00665803"/>
    <w:rsid w:val="00666D0B"/>
    <w:rsid w:val="006679C2"/>
    <w:rsid w:val="006748E6"/>
    <w:rsid w:val="0067536A"/>
    <w:rsid w:val="00676DAA"/>
    <w:rsid w:val="006802D7"/>
    <w:rsid w:val="00683E26"/>
    <w:rsid w:val="00694AB6"/>
    <w:rsid w:val="006971AB"/>
    <w:rsid w:val="006A11FE"/>
    <w:rsid w:val="006A4C89"/>
    <w:rsid w:val="006A6B3E"/>
    <w:rsid w:val="006B11C0"/>
    <w:rsid w:val="006B1477"/>
    <w:rsid w:val="006B1CFF"/>
    <w:rsid w:val="006B7FC9"/>
    <w:rsid w:val="006C29A3"/>
    <w:rsid w:val="006C2B49"/>
    <w:rsid w:val="006C4D37"/>
    <w:rsid w:val="006C506C"/>
    <w:rsid w:val="006C72C5"/>
    <w:rsid w:val="006D0ADA"/>
    <w:rsid w:val="006D2C8C"/>
    <w:rsid w:val="006D35A8"/>
    <w:rsid w:val="006D4D52"/>
    <w:rsid w:val="006D4E88"/>
    <w:rsid w:val="006D6279"/>
    <w:rsid w:val="006E1347"/>
    <w:rsid w:val="006E27BC"/>
    <w:rsid w:val="006F0756"/>
    <w:rsid w:val="006F2F4C"/>
    <w:rsid w:val="00701F2C"/>
    <w:rsid w:val="007038BD"/>
    <w:rsid w:val="007058D0"/>
    <w:rsid w:val="007148CA"/>
    <w:rsid w:val="007166F8"/>
    <w:rsid w:val="00717EBA"/>
    <w:rsid w:val="00721F1A"/>
    <w:rsid w:val="0072217D"/>
    <w:rsid w:val="00723BBB"/>
    <w:rsid w:val="007248FE"/>
    <w:rsid w:val="00724F93"/>
    <w:rsid w:val="00726420"/>
    <w:rsid w:val="00727F4B"/>
    <w:rsid w:val="007324E2"/>
    <w:rsid w:val="00734CD1"/>
    <w:rsid w:val="00735390"/>
    <w:rsid w:val="007416A3"/>
    <w:rsid w:val="00742B07"/>
    <w:rsid w:val="007449AD"/>
    <w:rsid w:val="00744FB5"/>
    <w:rsid w:val="00745B90"/>
    <w:rsid w:val="00745BD4"/>
    <w:rsid w:val="0075018D"/>
    <w:rsid w:val="007515E1"/>
    <w:rsid w:val="00753298"/>
    <w:rsid w:val="0075381B"/>
    <w:rsid w:val="00756002"/>
    <w:rsid w:val="0075650F"/>
    <w:rsid w:val="00762EA3"/>
    <w:rsid w:val="007632EA"/>
    <w:rsid w:val="00765C10"/>
    <w:rsid w:val="0078087B"/>
    <w:rsid w:val="00781DD6"/>
    <w:rsid w:val="00790FBE"/>
    <w:rsid w:val="00791765"/>
    <w:rsid w:val="00794A72"/>
    <w:rsid w:val="007958FD"/>
    <w:rsid w:val="007A2027"/>
    <w:rsid w:val="007A269C"/>
    <w:rsid w:val="007A3431"/>
    <w:rsid w:val="007A75F1"/>
    <w:rsid w:val="007B021D"/>
    <w:rsid w:val="007B2144"/>
    <w:rsid w:val="007B4303"/>
    <w:rsid w:val="007B7A70"/>
    <w:rsid w:val="007C0619"/>
    <w:rsid w:val="007C1E9C"/>
    <w:rsid w:val="007C2D6F"/>
    <w:rsid w:val="007C603E"/>
    <w:rsid w:val="007C7534"/>
    <w:rsid w:val="007C784C"/>
    <w:rsid w:val="007C7AB4"/>
    <w:rsid w:val="007D3E60"/>
    <w:rsid w:val="007D4A46"/>
    <w:rsid w:val="007D5B0C"/>
    <w:rsid w:val="007E1710"/>
    <w:rsid w:val="007E22E9"/>
    <w:rsid w:val="007E2923"/>
    <w:rsid w:val="007E50B7"/>
    <w:rsid w:val="007E61CC"/>
    <w:rsid w:val="007E672D"/>
    <w:rsid w:val="007E6F5B"/>
    <w:rsid w:val="007E7A0E"/>
    <w:rsid w:val="007E7CED"/>
    <w:rsid w:val="007F0835"/>
    <w:rsid w:val="007F1C75"/>
    <w:rsid w:val="007F33A0"/>
    <w:rsid w:val="007F3F51"/>
    <w:rsid w:val="007F449A"/>
    <w:rsid w:val="007F4820"/>
    <w:rsid w:val="007F5482"/>
    <w:rsid w:val="007F64CC"/>
    <w:rsid w:val="008011E3"/>
    <w:rsid w:val="00806276"/>
    <w:rsid w:val="008067DE"/>
    <w:rsid w:val="00807A4B"/>
    <w:rsid w:val="00812891"/>
    <w:rsid w:val="0081336A"/>
    <w:rsid w:val="00814253"/>
    <w:rsid w:val="008158B0"/>
    <w:rsid w:val="008166B0"/>
    <w:rsid w:val="00816C15"/>
    <w:rsid w:val="00817897"/>
    <w:rsid w:val="008249A1"/>
    <w:rsid w:val="00825958"/>
    <w:rsid w:val="00827D6A"/>
    <w:rsid w:val="00837CC3"/>
    <w:rsid w:val="0084328C"/>
    <w:rsid w:val="0084379A"/>
    <w:rsid w:val="00851496"/>
    <w:rsid w:val="00853A28"/>
    <w:rsid w:val="00855610"/>
    <w:rsid w:val="00856085"/>
    <w:rsid w:val="00866BDD"/>
    <w:rsid w:val="00871BD3"/>
    <w:rsid w:val="00876D83"/>
    <w:rsid w:val="0087723B"/>
    <w:rsid w:val="008811BB"/>
    <w:rsid w:val="008817ED"/>
    <w:rsid w:val="008819CA"/>
    <w:rsid w:val="00883793"/>
    <w:rsid w:val="00883A8B"/>
    <w:rsid w:val="00883BD6"/>
    <w:rsid w:val="008846EC"/>
    <w:rsid w:val="008909C1"/>
    <w:rsid w:val="0089126E"/>
    <w:rsid w:val="00892357"/>
    <w:rsid w:val="00895469"/>
    <w:rsid w:val="00895DF0"/>
    <w:rsid w:val="00895ED1"/>
    <w:rsid w:val="008A4081"/>
    <w:rsid w:val="008A4B20"/>
    <w:rsid w:val="008A5400"/>
    <w:rsid w:val="008B2D5C"/>
    <w:rsid w:val="008B7993"/>
    <w:rsid w:val="008B7A06"/>
    <w:rsid w:val="008C223F"/>
    <w:rsid w:val="008C2F8C"/>
    <w:rsid w:val="008C52DF"/>
    <w:rsid w:val="008C56F1"/>
    <w:rsid w:val="008C6A4A"/>
    <w:rsid w:val="008C73F8"/>
    <w:rsid w:val="008C7E4D"/>
    <w:rsid w:val="008D106B"/>
    <w:rsid w:val="008D1C19"/>
    <w:rsid w:val="008D7848"/>
    <w:rsid w:val="008E040B"/>
    <w:rsid w:val="008E2F3A"/>
    <w:rsid w:val="008E3E4C"/>
    <w:rsid w:val="008E6242"/>
    <w:rsid w:val="008E6BD8"/>
    <w:rsid w:val="008F3ADA"/>
    <w:rsid w:val="00902DA1"/>
    <w:rsid w:val="00903678"/>
    <w:rsid w:val="0090591A"/>
    <w:rsid w:val="009172BC"/>
    <w:rsid w:val="00920236"/>
    <w:rsid w:val="00923140"/>
    <w:rsid w:val="00924B5B"/>
    <w:rsid w:val="00924FCF"/>
    <w:rsid w:val="00925D8D"/>
    <w:rsid w:val="009270B6"/>
    <w:rsid w:val="00933407"/>
    <w:rsid w:val="00933E69"/>
    <w:rsid w:val="00935F6C"/>
    <w:rsid w:val="00936443"/>
    <w:rsid w:val="009366DA"/>
    <w:rsid w:val="00936B5D"/>
    <w:rsid w:val="00937ECB"/>
    <w:rsid w:val="009406E5"/>
    <w:rsid w:val="00941A0A"/>
    <w:rsid w:val="009434B9"/>
    <w:rsid w:val="00943C94"/>
    <w:rsid w:val="00944965"/>
    <w:rsid w:val="00947B32"/>
    <w:rsid w:val="00947BF0"/>
    <w:rsid w:val="00951E91"/>
    <w:rsid w:val="009524E3"/>
    <w:rsid w:val="0095315F"/>
    <w:rsid w:val="00954861"/>
    <w:rsid w:val="00954A62"/>
    <w:rsid w:val="00955162"/>
    <w:rsid w:val="00955ADC"/>
    <w:rsid w:val="00963C18"/>
    <w:rsid w:val="00964729"/>
    <w:rsid w:val="0096525E"/>
    <w:rsid w:val="00970174"/>
    <w:rsid w:val="0097048B"/>
    <w:rsid w:val="00972D47"/>
    <w:rsid w:val="0098452C"/>
    <w:rsid w:val="00985006"/>
    <w:rsid w:val="00985F1A"/>
    <w:rsid w:val="00986F9E"/>
    <w:rsid w:val="00991F83"/>
    <w:rsid w:val="00992DA2"/>
    <w:rsid w:val="00993F17"/>
    <w:rsid w:val="00994063"/>
    <w:rsid w:val="00994260"/>
    <w:rsid w:val="0099458A"/>
    <w:rsid w:val="00994AB1"/>
    <w:rsid w:val="009979CE"/>
    <w:rsid w:val="009A1D4F"/>
    <w:rsid w:val="009A2107"/>
    <w:rsid w:val="009A24C4"/>
    <w:rsid w:val="009A2D27"/>
    <w:rsid w:val="009A3256"/>
    <w:rsid w:val="009A5338"/>
    <w:rsid w:val="009A7D08"/>
    <w:rsid w:val="009B7197"/>
    <w:rsid w:val="009C293A"/>
    <w:rsid w:val="009C56BA"/>
    <w:rsid w:val="009C656A"/>
    <w:rsid w:val="009D1051"/>
    <w:rsid w:val="009D1D96"/>
    <w:rsid w:val="009D2C0A"/>
    <w:rsid w:val="009D2DF8"/>
    <w:rsid w:val="009E11E1"/>
    <w:rsid w:val="009E2302"/>
    <w:rsid w:val="009E6E88"/>
    <w:rsid w:val="009E7298"/>
    <w:rsid w:val="009F327C"/>
    <w:rsid w:val="009F5797"/>
    <w:rsid w:val="009F5C5F"/>
    <w:rsid w:val="009F7681"/>
    <w:rsid w:val="00A003B1"/>
    <w:rsid w:val="00A00C82"/>
    <w:rsid w:val="00A01800"/>
    <w:rsid w:val="00A109C3"/>
    <w:rsid w:val="00A1320B"/>
    <w:rsid w:val="00A13D23"/>
    <w:rsid w:val="00A149E6"/>
    <w:rsid w:val="00A20394"/>
    <w:rsid w:val="00A21C59"/>
    <w:rsid w:val="00A225CE"/>
    <w:rsid w:val="00A2304D"/>
    <w:rsid w:val="00A25D0B"/>
    <w:rsid w:val="00A304A2"/>
    <w:rsid w:val="00A37BB5"/>
    <w:rsid w:val="00A44E79"/>
    <w:rsid w:val="00A47AB4"/>
    <w:rsid w:val="00A510ED"/>
    <w:rsid w:val="00A5410D"/>
    <w:rsid w:val="00A56071"/>
    <w:rsid w:val="00A57ABB"/>
    <w:rsid w:val="00A57AD8"/>
    <w:rsid w:val="00A61E65"/>
    <w:rsid w:val="00A63855"/>
    <w:rsid w:val="00A63B39"/>
    <w:rsid w:val="00A665E6"/>
    <w:rsid w:val="00A67401"/>
    <w:rsid w:val="00A67BDA"/>
    <w:rsid w:val="00A70785"/>
    <w:rsid w:val="00A75E4F"/>
    <w:rsid w:val="00A81D92"/>
    <w:rsid w:val="00A87CF4"/>
    <w:rsid w:val="00A92DF5"/>
    <w:rsid w:val="00A93DA9"/>
    <w:rsid w:val="00AA1D8D"/>
    <w:rsid w:val="00AA2685"/>
    <w:rsid w:val="00AB088D"/>
    <w:rsid w:val="00AB2CA3"/>
    <w:rsid w:val="00AB57B2"/>
    <w:rsid w:val="00AB5CB8"/>
    <w:rsid w:val="00AB6E41"/>
    <w:rsid w:val="00AC494E"/>
    <w:rsid w:val="00AC6A13"/>
    <w:rsid w:val="00AD1729"/>
    <w:rsid w:val="00AD321D"/>
    <w:rsid w:val="00AD41F1"/>
    <w:rsid w:val="00AD5C16"/>
    <w:rsid w:val="00AE53B1"/>
    <w:rsid w:val="00AE6666"/>
    <w:rsid w:val="00B01B5B"/>
    <w:rsid w:val="00B06771"/>
    <w:rsid w:val="00B07887"/>
    <w:rsid w:val="00B12BAB"/>
    <w:rsid w:val="00B14058"/>
    <w:rsid w:val="00B161DC"/>
    <w:rsid w:val="00B16733"/>
    <w:rsid w:val="00B16CEB"/>
    <w:rsid w:val="00B17F33"/>
    <w:rsid w:val="00B21E34"/>
    <w:rsid w:val="00B24151"/>
    <w:rsid w:val="00B25157"/>
    <w:rsid w:val="00B259D2"/>
    <w:rsid w:val="00B25CD1"/>
    <w:rsid w:val="00B27E65"/>
    <w:rsid w:val="00B322E3"/>
    <w:rsid w:val="00B37957"/>
    <w:rsid w:val="00B40113"/>
    <w:rsid w:val="00B404B1"/>
    <w:rsid w:val="00B438CA"/>
    <w:rsid w:val="00B467D4"/>
    <w:rsid w:val="00B47730"/>
    <w:rsid w:val="00B50215"/>
    <w:rsid w:val="00B50527"/>
    <w:rsid w:val="00B5058B"/>
    <w:rsid w:val="00B50BCC"/>
    <w:rsid w:val="00B526DA"/>
    <w:rsid w:val="00B53756"/>
    <w:rsid w:val="00B556F4"/>
    <w:rsid w:val="00B61D24"/>
    <w:rsid w:val="00B62FA0"/>
    <w:rsid w:val="00B65A74"/>
    <w:rsid w:val="00B66318"/>
    <w:rsid w:val="00B664EE"/>
    <w:rsid w:val="00B70A74"/>
    <w:rsid w:val="00B74339"/>
    <w:rsid w:val="00B7567A"/>
    <w:rsid w:val="00B77475"/>
    <w:rsid w:val="00B863E0"/>
    <w:rsid w:val="00B945CC"/>
    <w:rsid w:val="00B9523B"/>
    <w:rsid w:val="00B95B03"/>
    <w:rsid w:val="00B96AE0"/>
    <w:rsid w:val="00B97084"/>
    <w:rsid w:val="00BA1D05"/>
    <w:rsid w:val="00BA1D93"/>
    <w:rsid w:val="00BA31A6"/>
    <w:rsid w:val="00BA4D7B"/>
    <w:rsid w:val="00BA555E"/>
    <w:rsid w:val="00BA5716"/>
    <w:rsid w:val="00BB113A"/>
    <w:rsid w:val="00BB49AB"/>
    <w:rsid w:val="00BB4BBE"/>
    <w:rsid w:val="00BB6462"/>
    <w:rsid w:val="00BB7569"/>
    <w:rsid w:val="00BB7745"/>
    <w:rsid w:val="00BC3D31"/>
    <w:rsid w:val="00BC4F94"/>
    <w:rsid w:val="00BC775F"/>
    <w:rsid w:val="00BD385B"/>
    <w:rsid w:val="00BD67BE"/>
    <w:rsid w:val="00BD6F55"/>
    <w:rsid w:val="00BE772D"/>
    <w:rsid w:val="00BF3F53"/>
    <w:rsid w:val="00BF5CD8"/>
    <w:rsid w:val="00BF635E"/>
    <w:rsid w:val="00BF79FA"/>
    <w:rsid w:val="00C00791"/>
    <w:rsid w:val="00C0289B"/>
    <w:rsid w:val="00C03DB7"/>
    <w:rsid w:val="00C03DDA"/>
    <w:rsid w:val="00C059CD"/>
    <w:rsid w:val="00C068A0"/>
    <w:rsid w:val="00C11DDE"/>
    <w:rsid w:val="00C1242D"/>
    <w:rsid w:val="00C14F33"/>
    <w:rsid w:val="00C15339"/>
    <w:rsid w:val="00C17B91"/>
    <w:rsid w:val="00C20140"/>
    <w:rsid w:val="00C21813"/>
    <w:rsid w:val="00C22BCA"/>
    <w:rsid w:val="00C2571A"/>
    <w:rsid w:val="00C259B2"/>
    <w:rsid w:val="00C32BC8"/>
    <w:rsid w:val="00C3338E"/>
    <w:rsid w:val="00C34130"/>
    <w:rsid w:val="00C34593"/>
    <w:rsid w:val="00C35A7A"/>
    <w:rsid w:val="00C431EE"/>
    <w:rsid w:val="00C44250"/>
    <w:rsid w:val="00C4736B"/>
    <w:rsid w:val="00C47803"/>
    <w:rsid w:val="00C5629F"/>
    <w:rsid w:val="00C56BF6"/>
    <w:rsid w:val="00C578B4"/>
    <w:rsid w:val="00C61AA8"/>
    <w:rsid w:val="00C63920"/>
    <w:rsid w:val="00C65AD6"/>
    <w:rsid w:val="00C67B94"/>
    <w:rsid w:val="00C7002D"/>
    <w:rsid w:val="00C70969"/>
    <w:rsid w:val="00C72450"/>
    <w:rsid w:val="00C72618"/>
    <w:rsid w:val="00C75C75"/>
    <w:rsid w:val="00C76AE4"/>
    <w:rsid w:val="00C773A1"/>
    <w:rsid w:val="00C77B5C"/>
    <w:rsid w:val="00C851B2"/>
    <w:rsid w:val="00C85372"/>
    <w:rsid w:val="00C85948"/>
    <w:rsid w:val="00C86D7D"/>
    <w:rsid w:val="00CA20B9"/>
    <w:rsid w:val="00CA231D"/>
    <w:rsid w:val="00CA7142"/>
    <w:rsid w:val="00CA7A4B"/>
    <w:rsid w:val="00CB0664"/>
    <w:rsid w:val="00CB0A68"/>
    <w:rsid w:val="00CB5997"/>
    <w:rsid w:val="00CB649A"/>
    <w:rsid w:val="00CC34DE"/>
    <w:rsid w:val="00CC580F"/>
    <w:rsid w:val="00CD03A1"/>
    <w:rsid w:val="00CD3D93"/>
    <w:rsid w:val="00CE06A1"/>
    <w:rsid w:val="00CE0922"/>
    <w:rsid w:val="00CE35F4"/>
    <w:rsid w:val="00CF02E8"/>
    <w:rsid w:val="00CF1674"/>
    <w:rsid w:val="00CF4A5C"/>
    <w:rsid w:val="00CF6234"/>
    <w:rsid w:val="00CF6A5A"/>
    <w:rsid w:val="00D042E2"/>
    <w:rsid w:val="00D059BE"/>
    <w:rsid w:val="00D07BC1"/>
    <w:rsid w:val="00D1365A"/>
    <w:rsid w:val="00D155CA"/>
    <w:rsid w:val="00D15783"/>
    <w:rsid w:val="00D20F7F"/>
    <w:rsid w:val="00D223E8"/>
    <w:rsid w:val="00D225B0"/>
    <w:rsid w:val="00D23EE7"/>
    <w:rsid w:val="00D2496B"/>
    <w:rsid w:val="00D26B81"/>
    <w:rsid w:val="00D32CE6"/>
    <w:rsid w:val="00D441E5"/>
    <w:rsid w:val="00D4427A"/>
    <w:rsid w:val="00D4455D"/>
    <w:rsid w:val="00D52F56"/>
    <w:rsid w:val="00D5399D"/>
    <w:rsid w:val="00D53B84"/>
    <w:rsid w:val="00D6052F"/>
    <w:rsid w:val="00D63A9B"/>
    <w:rsid w:val="00D64A7D"/>
    <w:rsid w:val="00D64F12"/>
    <w:rsid w:val="00D65618"/>
    <w:rsid w:val="00D65713"/>
    <w:rsid w:val="00D67E49"/>
    <w:rsid w:val="00D73023"/>
    <w:rsid w:val="00D7539B"/>
    <w:rsid w:val="00D8675F"/>
    <w:rsid w:val="00D86FC4"/>
    <w:rsid w:val="00D87855"/>
    <w:rsid w:val="00D87EA2"/>
    <w:rsid w:val="00D94683"/>
    <w:rsid w:val="00D9633D"/>
    <w:rsid w:val="00D9688E"/>
    <w:rsid w:val="00DA3AC7"/>
    <w:rsid w:val="00DA4ECC"/>
    <w:rsid w:val="00DA7DEE"/>
    <w:rsid w:val="00DB4025"/>
    <w:rsid w:val="00DB5670"/>
    <w:rsid w:val="00DB6AFC"/>
    <w:rsid w:val="00DB7DD8"/>
    <w:rsid w:val="00DC1B32"/>
    <w:rsid w:val="00DC25C5"/>
    <w:rsid w:val="00DC2F5E"/>
    <w:rsid w:val="00DC3B28"/>
    <w:rsid w:val="00DD0D0E"/>
    <w:rsid w:val="00DD4616"/>
    <w:rsid w:val="00DD516D"/>
    <w:rsid w:val="00DE0AED"/>
    <w:rsid w:val="00DE2A39"/>
    <w:rsid w:val="00DE44C0"/>
    <w:rsid w:val="00DE6EA7"/>
    <w:rsid w:val="00DF313D"/>
    <w:rsid w:val="00DF79D7"/>
    <w:rsid w:val="00E00084"/>
    <w:rsid w:val="00E0165E"/>
    <w:rsid w:val="00E02073"/>
    <w:rsid w:val="00E025C8"/>
    <w:rsid w:val="00E03F65"/>
    <w:rsid w:val="00E102D5"/>
    <w:rsid w:val="00E11BDA"/>
    <w:rsid w:val="00E14256"/>
    <w:rsid w:val="00E149C6"/>
    <w:rsid w:val="00E14C65"/>
    <w:rsid w:val="00E15BE5"/>
    <w:rsid w:val="00E160CE"/>
    <w:rsid w:val="00E17AE2"/>
    <w:rsid w:val="00E225D2"/>
    <w:rsid w:val="00E24500"/>
    <w:rsid w:val="00E27212"/>
    <w:rsid w:val="00E27D4F"/>
    <w:rsid w:val="00E30518"/>
    <w:rsid w:val="00E31599"/>
    <w:rsid w:val="00E33442"/>
    <w:rsid w:val="00E347D8"/>
    <w:rsid w:val="00E36C50"/>
    <w:rsid w:val="00E4178A"/>
    <w:rsid w:val="00E41F14"/>
    <w:rsid w:val="00E42CFE"/>
    <w:rsid w:val="00E4450B"/>
    <w:rsid w:val="00E4739F"/>
    <w:rsid w:val="00E474FB"/>
    <w:rsid w:val="00E47728"/>
    <w:rsid w:val="00E50D10"/>
    <w:rsid w:val="00E514CF"/>
    <w:rsid w:val="00E529CA"/>
    <w:rsid w:val="00E544FB"/>
    <w:rsid w:val="00E54889"/>
    <w:rsid w:val="00E5533F"/>
    <w:rsid w:val="00E55CEA"/>
    <w:rsid w:val="00E61D17"/>
    <w:rsid w:val="00E66B1D"/>
    <w:rsid w:val="00E742C2"/>
    <w:rsid w:val="00E74EEE"/>
    <w:rsid w:val="00E80C70"/>
    <w:rsid w:val="00E8143F"/>
    <w:rsid w:val="00E83D35"/>
    <w:rsid w:val="00E85B32"/>
    <w:rsid w:val="00E905EC"/>
    <w:rsid w:val="00E90D05"/>
    <w:rsid w:val="00E946CE"/>
    <w:rsid w:val="00E953D5"/>
    <w:rsid w:val="00E971D0"/>
    <w:rsid w:val="00E97EA5"/>
    <w:rsid w:val="00EA5EAA"/>
    <w:rsid w:val="00EB4476"/>
    <w:rsid w:val="00EB60AC"/>
    <w:rsid w:val="00EB68A1"/>
    <w:rsid w:val="00EB75FC"/>
    <w:rsid w:val="00EC1416"/>
    <w:rsid w:val="00EC5242"/>
    <w:rsid w:val="00ED0660"/>
    <w:rsid w:val="00ED2167"/>
    <w:rsid w:val="00ED4619"/>
    <w:rsid w:val="00ED4F45"/>
    <w:rsid w:val="00ED620F"/>
    <w:rsid w:val="00ED6B00"/>
    <w:rsid w:val="00ED7374"/>
    <w:rsid w:val="00EE1C4F"/>
    <w:rsid w:val="00EE4292"/>
    <w:rsid w:val="00EE4580"/>
    <w:rsid w:val="00EE6171"/>
    <w:rsid w:val="00EF346E"/>
    <w:rsid w:val="00EF59E9"/>
    <w:rsid w:val="00EF7AC0"/>
    <w:rsid w:val="00F10195"/>
    <w:rsid w:val="00F112A2"/>
    <w:rsid w:val="00F143CD"/>
    <w:rsid w:val="00F14E52"/>
    <w:rsid w:val="00F1646D"/>
    <w:rsid w:val="00F17D91"/>
    <w:rsid w:val="00F17F14"/>
    <w:rsid w:val="00F20C78"/>
    <w:rsid w:val="00F25F94"/>
    <w:rsid w:val="00F3245A"/>
    <w:rsid w:val="00F337D7"/>
    <w:rsid w:val="00F375F1"/>
    <w:rsid w:val="00F43886"/>
    <w:rsid w:val="00F460BC"/>
    <w:rsid w:val="00F46159"/>
    <w:rsid w:val="00F506AC"/>
    <w:rsid w:val="00F51741"/>
    <w:rsid w:val="00F53FAB"/>
    <w:rsid w:val="00F542E0"/>
    <w:rsid w:val="00F5758B"/>
    <w:rsid w:val="00F6070F"/>
    <w:rsid w:val="00F60ADF"/>
    <w:rsid w:val="00F61D79"/>
    <w:rsid w:val="00F626D1"/>
    <w:rsid w:val="00F641D7"/>
    <w:rsid w:val="00F644F1"/>
    <w:rsid w:val="00F66B1D"/>
    <w:rsid w:val="00F7175D"/>
    <w:rsid w:val="00F71B50"/>
    <w:rsid w:val="00F72803"/>
    <w:rsid w:val="00F769C2"/>
    <w:rsid w:val="00F847E1"/>
    <w:rsid w:val="00F85A88"/>
    <w:rsid w:val="00F91FBD"/>
    <w:rsid w:val="00FA177F"/>
    <w:rsid w:val="00FA4CEB"/>
    <w:rsid w:val="00FA752D"/>
    <w:rsid w:val="00FA79B1"/>
    <w:rsid w:val="00FB0E73"/>
    <w:rsid w:val="00FB10B0"/>
    <w:rsid w:val="00FB5AAD"/>
    <w:rsid w:val="00FC3855"/>
    <w:rsid w:val="00FC3B53"/>
    <w:rsid w:val="00FC3F14"/>
    <w:rsid w:val="00FC4A35"/>
    <w:rsid w:val="00FC5AFD"/>
    <w:rsid w:val="00FC693F"/>
    <w:rsid w:val="00FC6FBA"/>
    <w:rsid w:val="00FD02E5"/>
    <w:rsid w:val="00FD10A8"/>
    <w:rsid w:val="00FD25AF"/>
    <w:rsid w:val="00FD49E6"/>
    <w:rsid w:val="00FD5F63"/>
    <w:rsid w:val="00FE0FDB"/>
    <w:rsid w:val="00FE12D0"/>
    <w:rsid w:val="00FE195E"/>
    <w:rsid w:val="00FE3684"/>
    <w:rsid w:val="00FF3429"/>
    <w:rsid w:val="00FF3D3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062061"/>
  <w14:defaultImageDpi w14:val="330"/>
  <w15:docId w15:val="{299B3C72-14A4-4AF7-ACD6-C7061FE20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F14"/>
    <w:rPr>
      <w:rFonts w:ascii="Arial" w:hAnsi="Arial"/>
    </w:rPr>
  </w:style>
  <w:style w:type="paragraph" w:styleId="Heading1">
    <w:name w:val="heading 1"/>
    <w:basedOn w:val="Normal"/>
    <w:next w:val="Normal"/>
    <w:link w:val="Heading1Ch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32"/>
      <w:szCs w:val="28"/>
    </w:rPr>
  </w:style>
  <w:style w:type="paragraph" w:styleId="Heading2">
    <w:name w:val="heading 2"/>
    <w:basedOn w:val="Normal"/>
    <w:next w:val="Normal"/>
    <w:link w:val="Heading2Ch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Grid1">
    <w:name w:val="Table Grid1"/>
    <w:basedOn w:val="TableNormal"/>
    <w:next w:val="TableGrid"/>
    <w:uiPriority w:val="39"/>
    <w:rsid w:val="00604D0D"/>
    <w:pPr>
      <w:spacing w:line="240" w:lineRule="auto"/>
    </w:pPr>
    <w:rPr>
      <w:rFonts w:ascii="Arial" w:eastAsia="Aptos" w:hAnsi="Arial" w:cs="Arial"/>
      <w:bCs/>
      <w:color w:val="000000"/>
      <w:kern w:val="2"/>
      <w:lang w:val="en-Z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D03A1"/>
    <w:rPr>
      <w:rFonts w:ascii="Times New Roman" w:hAnsi="Times New Roman" w:cs="Times New Roman"/>
      <w:sz w:val="24"/>
      <w:szCs w:val="24"/>
    </w:rPr>
  </w:style>
  <w:style w:type="table" w:styleId="GridTable1Light-Accent2">
    <w:name w:val="Grid Table 1 Light Accent 2"/>
    <w:basedOn w:val="TableNormal"/>
    <w:uiPriority w:val="46"/>
    <w:rsid w:val="004E3D1D"/>
    <w:pPr>
      <w:spacing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leGrid2">
    <w:name w:val="Table Grid2"/>
    <w:basedOn w:val="TableNormal"/>
    <w:next w:val="TableGrid"/>
    <w:uiPriority w:val="39"/>
    <w:rsid w:val="00D23EE7"/>
    <w:pPr>
      <w:spacing w:line="240" w:lineRule="auto"/>
    </w:pPr>
    <w:rPr>
      <w:rFonts w:ascii="Arial" w:eastAsia="Aptos" w:hAnsi="Arial"/>
      <w:kern w:val="2"/>
      <w:lang w:val="en-Z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E06A1"/>
    <w:pPr>
      <w:spacing w:line="240" w:lineRule="auto"/>
    </w:pPr>
    <w:rPr>
      <w:rFonts w:ascii="Arial" w:eastAsia="Aptos" w:hAnsi="Arial"/>
      <w:kern w:val="2"/>
      <w:lang w:val="en-ZA"/>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rsid w:val="00497641"/>
  </w:style>
  <w:style w:type="character" w:customStyle="1" w:styleId="DateChar">
    <w:name w:val="Date Char"/>
    <w:basedOn w:val="DefaultParagraphFont"/>
    <w:link w:val="Date"/>
    <w:uiPriority w:val="99"/>
    <w:semiHidden/>
    <w:rsid w:val="00497641"/>
    <w:rPr>
      <w:rFonts w:ascii="Arial" w:hAnsi="Arial"/>
    </w:rPr>
  </w:style>
  <w:style w:type="table" w:styleId="PlainTable1">
    <w:name w:val="Plain Table 1"/>
    <w:basedOn w:val="TableNormal"/>
    <w:uiPriority w:val="99"/>
    <w:rsid w:val="005C5E87"/>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924959">
      <w:bodyDiv w:val="1"/>
      <w:marLeft w:val="0"/>
      <w:marRight w:val="0"/>
      <w:marTop w:val="0"/>
      <w:marBottom w:val="0"/>
      <w:divBdr>
        <w:top w:val="none" w:sz="0" w:space="0" w:color="auto"/>
        <w:left w:val="none" w:sz="0" w:space="0" w:color="auto"/>
        <w:bottom w:val="none" w:sz="0" w:space="0" w:color="auto"/>
        <w:right w:val="none" w:sz="0" w:space="0" w:color="auto"/>
      </w:divBdr>
      <w:divsChild>
        <w:div w:id="329020908">
          <w:marLeft w:val="0"/>
          <w:marRight w:val="0"/>
          <w:marTop w:val="0"/>
          <w:marBottom w:val="0"/>
          <w:divBdr>
            <w:top w:val="none" w:sz="0" w:space="0" w:color="auto"/>
            <w:left w:val="none" w:sz="0" w:space="0" w:color="auto"/>
            <w:bottom w:val="none" w:sz="0" w:space="0" w:color="auto"/>
            <w:right w:val="none" w:sz="0" w:space="0" w:color="auto"/>
          </w:divBdr>
          <w:divsChild>
            <w:div w:id="1531454764">
              <w:marLeft w:val="0"/>
              <w:marRight w:val="0"/>
              <w:marTop w:val="0"/>
              <w:marBottom w:val="0"/>
              <w:divBdr>
                <w:top w:val="none" w:sz="0" w:space="0" w:color="auto"/>
                <w:left w:val="none" w:sz="0" w:space="0" w:color="auto"/>
                <w:bottom w:val="none" w:sz="0" w:space="0" w:color="auto"/>
                <w:right w:val="none" w:sz="0" w:space="0" w:color="auto"/>
              </w:divBdr>
            </w:div>
          </w:divsChild>
        </w:div>
        <w:div w:id="1726878628">
          <w:marLeft w:val="0"/>
          <w:marRight w:val="0"/>
          <w:marTop w:val="0"/>
          <w:marBottom w:val="0"/>
          <w:divBdr>
            <w:top w:val="none" w:sz="0" w:space="0" w:color="auto"/>
            <w:left w:val="none" w:sz="0" w:space="0" w:color="auto"/>
            <w:bottom w:val="none" w:sz="0" w:space="0" w:color="auto"/>
            <w:right w:val="none" w:sz="0" w:space="0" w:color="auto"/>
          </w:divBdr>
          <w:divsChild>
            <w:div w:id="18795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293537">
      <w:bodyDiv w:val="1"/>
      <w:marLeft w:val="0"/>
      <w:marRight w:val="0"/>
      <w:marTop w:val="0"/>
      <w:marBottom w:val="0"/>
      <w:divBdr>
        <w:top w:val="none" w:sz="0" w:space="0" w:color="auto"/>
        <w:left w:val="none" w:sz="0" w:space="0" w:color="auto"/>
        <w:bottom w:val="none" w:sz="0" w:space="0" w:color="auto"/>
        <w:right w:val="none" w:sz="0" w:space="0" w:color="auto"/>
      </w:divBdr>
    </w:div>
    <w:div w:id="2002270373">
      <w:bodyDiv w:val="1"/>
      <w:marLeft w:val="0"/>
      <w:marRight w:val="0"/>
      <w:marTop w:val="0"/>
      <w:marBottom w:val="0"/>
      <w:divBdr>
        <w:top w:val="none" w:sz="0" w:space="0" w:color="auto"/>
        <w:left w:val="none" w:sz="0" w:space="0" w:color="auto"/>
        <w:bottom w:val="none" w:sz="0" w:space="0" w:color="auto"/>
        <w:right w:val="none" w:sz="0" w:space="0" w:color="auto"/>
      </w:divBdr>
      <w:divsChild>
        <w:div w:id="1378432266">
          <w:marLeft w:val="0"/>
          <w:marRight w:val="0"/>
          <w:marTop w:val="0"/>
          <w:marBottom w:val="0"/>
          <w:divBdr>
            <w:top w:val="none" w:sz="0" w:space="0" w:color="auto"/>
            <w:left w:val="none" w:sz="0" w:space="0" w:color="auto"/>
            <w:bottom w:val="none" w:sz="0" w:space="0" w:color="auto"/>
            <w:right w:val="none" w:sz="0" w:space="0" w:color="auto"/>
          </w:divBdr>
          <w:divsChild>
            <w:div w:id="1260140587">
              <w:marLeft w:val="0"/>
              <w:marRight w:val="0"/>
              <w:marTop w:val="0"/>
              <w:marBottom w:val="0"/>
              <w:divBdr>
                <w:top w:val="none" w:sz="0" w:space="0" w:color="auto"/>
                <w:left w:val="none" w:sz="0" w:space="0" w:color="auto"/>
                <w:bottom w:val="none" w:sz="0" w:space="0" w:color="auto"/>
                <w:right w:val="none" w:sz="0" w:space="0" w:color="auto"/>
              </w:divBdr>
            </w:div>
          </w:divsChild>
        </w:div>
        <w:div w:id="93523130">
          <w:marLeft w:val="0"/>
          <w:marRight w:val="0"/>
          <w:marTop w:val="0"/>
          <w:marBottom w:val="0"/>
          <w:divBdr>
            <w:top w:val="none" w:sz="0" w:space="0" w:color="auto"/>
            <w:left w:val="none" w:sz="0" w:space="0" w:color="auto"/>
            <w:bottom w:val="none" w:sz="0" w:space="0" w:color="auto"/>
            <w:right w:val="none" w:sz="0" w:space="0" w:color="auto"/>
          </w:divBdr>
          <w:divsChild>
            <w:div w:id="183213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34929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0D992C-176A-4BA9-A25B-47A7E385A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32</Pages>
  <Words>4386</Words>
  <Characters>43235</Characters>
  <Application>Microsoft Office Word</Application>
  <DocSecurity>0</DocSecurity>
  <Lines>1057</Lines>
  <Paragraphs>304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53519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dc:creator>
  <cp:keywords/>
  <dc:description>generated by python-docx</dc:description>
  <cp:lastModifiedBy>Elaine Thompson</cp:lastModifiedBy>
  <cp:revision>23</cp:revision>
  <dcterms:created xsi:type="dcterms:W3CDTF">2025-11-22T09:21:00Z</dcterms:created>
  <dcterms:modified xsi:type="dcterms:W3CDTF">2025-11-26T11:37:00Z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af6c1a33-4eaa-49ec-954d-ef9790ea0a74</vt:lpwstr>
  </property>
</Properties>
</file>